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905" w:rsidRPr="00365321" w:rsidRDefault="003B3905" w:rsidP="003B3905">
      <w:pPr>
        <w:jc w:val="center"/>
        <w:rPr>
          <w:b/>
          <w:sz w:val="28"/>
          <w:szCs w:val="28"/>
        </w:rPr>
      </w:pPr>
      <w:r w:rsidRPr="00365321">
        <w:rPr>
          <w:b/>
          <w:sz w:val="28"/>
          <w:szCs w:val="28"/>
        </w:rPr>
        <w:t>Автономная некоммерческая организация высшего образования</w:t>
      </w:r>
    </w:p>
    <w:p w:rsidR="003B3905" w:rsidRPr="00365321" w:rsidRDefault="003B3905" w:rsidP="003B3905">
      <w:pPr>
        <w:jc w:val="center"/>
        <w:rPr>
          <w:b/>
          <w:sz w:val="28"/>
          <w:szCs w:val="28"/>
        </w:rPr>
      </w:pPr>
      <w:r w:rsidRPr="00365321">
        <w:rPr>
          <w:b/>
          <w:sz w:val="28"/>
          <w:szCs w:val="28"/>
        </w:rPr>
        <w:t>«Открытый университет экономики, управления и права»</w:t>
      </w:r>
    </w:p>
    <w:p w:rsidR="003B3905" w:rsidRPr="00365321" w:rsidRDefault="003B3905" w:rsidP="003B3905">
      <w:pPr>
        <w:jc w:val="center"/>
        <w:rPr>
          <w:sz w:val="28"/>
          <w:szCs w:val="28"/>
        </w:rPr>
      </w:pPr>
      <w:r w:rsidRPr="00365321">
        <w:rPr>
          <w:b/>
          <w:sz w:val="28"/>
          <w:szCs w:val="28"/>
        </w:rPr>
        <w:t>(АНО ВО ОУЭП)</w:t>
      </w:r>
    </w:p>
    <w:p w:rsidR="003B3905" w:rsidRPr="00365321" w:rsidRDefault="003B3905" w:rsidP="003B3905">
      <w:pPr>
        <w:tabs>
          <w:tab w:val="left" w:pos="900"/>
          <w:tab w:val="left" w:pos="1080"/>
        </w:tabs>
        <w:suppressAutoHyphens/>
        <w:ind w:firstLine="709"/>
        <w:jc w:val="both"/>
        <w:rPr>
          <w:b/>
          <w:sz w:val="20"/>
          <w:szCs w:val="20"/>
        </w:rPr>
      </w:pPr>
    </w:p>
    <w:p w:rsidR="003B3905" w:rsidRPr="00365321" w:rsidRDefault="003B3905" w:rsidP="003B3905">
      <w:pPr>
        <w:tabs>
          <w:tab w:val="left" w:pos="900"/>
          <w:tab w:val="left" w:pos="1080"/>
        </w:tabs>
        <w:suppressAutoHyphens/>
        <w:ind w:firstLine="709"/>
        <w:jc w:val="both"/>
        <w:rPr>
          <w:b/>
          <w:sz w:val="20"/>
          <w:szCs w:val="20"/>
        </w:rPr>
      </w:pPr>
    </w:p>
    <w:p w:rsidR="003B3905" w:rsidRPr="00365321" w:rsidRDefault="003B3905" w:rsidP="003B3905">
      <w:pPr>
        <w:tabs>
          <w:tab w:val="left" w:pos="900"/>
          <w:tab w:val="left" w:pos="1080"/>
        </w:tabs>
        <w:suppressAutoHyphens/>
        <w:ind w:firstLine="709"/>
        <w:jc w:val="both"/>
        <w:rPr>
          <w:b/>
          <w:sz w:val="20"/>
          <w:szCs w:val="20"/>
        </w:rPr>
      </w:pPr>
    </w:p>
    <w:p w:rsidR="003B3905" w:rsidRPr="00365321" w:rsidRDefault="003B3905" w:rsidP="003B3905">
      <w:pPr>
        <w:tabs>
          <w:tab w:val="left" w:pos="900"/>
          <w:tab w:val="left" w:pos="1080"/>
        </w:tabs>
        <w:suppressAutoHyphens/>
        <w:ind w:firstLine="709"/>
        <w:jc w:val="both"/>
        <w:rPr>
          <w:b/>
          <w:sz w:val="20"/>
          <w:szCs w:val="20"/>
        </w:rPr>
      </w:pPr>
    </w:p>
    <w:p w:rsidR="003B3905" w:rsidRPr="000C11EC" w:rsidRDefault="003B3905" w:rsidP="003B3905">
      <w:pPr>
        <w:tabs>
          <w:tab w:val="left" w:pos="900"/>
          <w:tab w:val="left" w:pos="1080"/>
        </w:tabs>
        <w:suppressAutoHyphens/>
        <w:ind w:firstLine="709"/>
        <w:jc w:val="right"/>
        <w:rPr>
          <w:b/>
          <w:sz w:val="20"/>
          <w:szCs w:val="20"/>
        </w:rPr>
      </w:pPr>
      <w:r w:rsidRPr="000C11EC">
        <w:rPr>
          <w:b/>
          <w:sz w:val="20"/>
          <w:szCs w:val="20"/>
        </w:rPr>
        <w:t>УТВЕРЖДАЮ:</w:t>
      </w:r>
    </w:p>
    <w:p w:rsidR="003B3905" w:rsidRPr="000C11EC" w:rsidRDefault="003B3905" w:rsidP="003B3905">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3B3905" w:rsidRPr="000C11EC" w:rsidRDefault="003B3905" w:rsidP="003B3905">
      <w:pPr>
        <w:tabs>
          <w:tab w:val="left" w:pos="900"/>
          <w:tab w:val="left" w:pos="1080"/>
        </w:tabs>
        <w:suppressAutoHyphens/>
        <w:ind w:firstLine="709"/>
        <w:jc w:val="right"/>
        <w:rPr>
          <w:sz w:val="20"/>
          <w:szCs w:val="20"/>
        </w:rPr>
      </w:pPr>
    </w:p>
    <w:p w:rsidR="003B3905" w:rsidRPr="000C11EC" w:rsidRDefault="003B3905" w:rsidP="003B3905">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B3905" w:rsidRPr="000C11EC" w:rsidRDefault="003B3905" w:rsidP="003B3905">
      <w:pPr>
        <w:tabs>
          <w:tab w:val="left" w:pos="900"/>
          <w:tab w:val="left" w:pos="1080"/>
        </w:tabs>
        <w:suppressAutoHyphens/>
        <w:ind w:firstLine="709"/>
        <w:jc w:val="right"/>
        <w:rPr>
          <w:sz w:val="20"/>
          <w:szCs w:val="20"/>
        </w:rPr>
      </w:pPr>
      <w:r w:rsidRPr="000C11EC">
        <w:rPr>
          <w:sz w:val="20"/>
          <w:szCs w:val="20"/>
        </w:rPr>
        <w:t>19 апреля 2023 г.</w:t>
      </w:r>
    </w:p>
    <w:p w:rsidR="003B3905" w:rsidRPr="000C11EC" w:rsidRDefault="003B3905" w:rsidP="003B3905">
      <w:pPr>
        <w:tabs>
          <w:tab w:val="left" w:pos="900"/>
          <w:tab w:val="left" w:pos="1080"/>
        </w:tabs>
        <w:suppressAutoHyphens/>
        <w:ind w:firstLine="709"/>
        <w:jc w:val="right"/>
        <w:rPr>
          <w:sz w:val="20"/>
          <w:szCs w:val="20"/>
        </w:rPr>
      </w:pPr>
    </w:p>
    <w:p w:rsidR="003B3905" w:rsidRPr="000C11EC" w:rsidRDefault="003B3905" w:rsidP="003B3905">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3B3905" w:rsidRPr="000C11EC" w:rsidRDefault="003B3905" w:rsidP="003B3905">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2A6C55" w:rsidRDefault="002A6C55" w:rsidP="002A6C55">
      <w:pPr>
        <w:jc w:val="center"/>
      </w:pPr>
    </w:p>
    <w:p w:rsidR="003B3905" w:rsidRPr="003D14DD" w:rsidRDefault="003B3905" w:rsidP="002A6C55">
      <w:pPr>
        <w:jc w:val="center"/>
      </w:pPr>
    </w:p>
    <w:p w:rsidR="002A6C55" w:rsidRPr="003D14DD" w:rsidRDefault="002A6C55" w:rsidP="002A6C55">
      <w:pPr>
        <w:tabs>
          <w:tab w:val="left" w:pos="900"/>
          <w:tab w:val="left" w:pos="1080"/>
        </w:tabs>
        <w:suppressAutoHyphens/>
        <w:ind w:firstLine="709"/>
        <w:jc w:val="center"/>
        <w:rPr>
          <w:b/>
        </w:rPr>
      </w:pPr>
      <w:r w:rsidRPr="003D14DD">
        <w:rPr>
          <w:b/>
        </w:rPr>
        <w:t>РАБОЧАЯ ПРОГРАММА</w:t>
      </w:r>
    </w:p>
    <w:p w:rsidR="002A6C55" w:rsidRPr="003D14DD" w:rsidRDefault="002A6C55" w:rsidP="002A6C55">
      <w:pPr>
        <w:jc w:val="center"/>
        <w:rPr>
          <w:b/>
        </w:rPr>
      </w:pPr>
    </w:p>
    <w:p w:rsidR="002A6C55" w:rsidRPr="003D14DD" w:rsidRDefault="002A6C55" w:rsidP="002A6C55">
      <w:pPr>
        <w:jc w:val="center"/>
      </w:pPr>
      <w:r w:rsidRPr="003D14DD">
        <w:rPr>
          <w:b/>
        </w:rPr>
        <w:t>по дисциплине</w:t>
      </w:r>
    </w:p>
    <w:p w:rsidR="002A6C55" w:rsidRPr="003D14DD" w:rsidRDefault="002A6C55" w:rsidP="002A6C55">
      <w:pPr>
        <w:jc w:val="center"/>
      </w:pPr>
    </w:p>
    <w:p w:rsidR="002A6C55" w:rsidRPr="003D14DD" w:rsidRDefault="002A6C55" w:rsidP="002A6C55">
      <w:pPr>
        <w:tabs>
          <w:tab w:val="left" w:pos="900"/>
          <w:tab w:val="left" w:pos="1080"/>
        </w:tabs>
        <w:suppressAutoHyphens/>
        <w:ind w:firstLine="709"/>
        <w:jc w:val="center"/>
      </w:pPr>
      <w:r w:rsidRPr="003D14DD">
        <w:t>Наименование дисциплины Б1.О.03 Правовые основы образовательной деятельности</w:t>
      </w:r>
    </w:p>
    <w:p w:rsidR="002A6C55" w:rsidRPr="003D14DD" w:rsidRDefault="002A6C55" w:rsidP="002A6C55">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2A6C55" w:rsidRPr="003D14DD" w:rsidRDefault="002A6C55" w:rsidP="002A6C55">
      <w:pPr>
        <w:jc w:val="both"/>
      </w:pPr>
    </w:p>
    <w:p w:rsidR="002A6C55" w:rsidRPr="003D14DD" w:rsidRDefault="002A6C55" w:rsidP="002A6C55">
      <w:pPr>
        <w:jc w:val="center"/>
      </w:pPr>
    </w:p>
    <w:p w:rsidR="002A6C55" w:rsidRPr="003D14DD" w:rsidRDefault="002A6C55" w:rsidP="002A6C55">
      <w:pPr>
        <w:jc w:val="center"/>
      </w:pPr>
    </w:p>
    <w:p w:rsidR="002A6C55" w:rsidRPr="003D14DD" w:rsidRDefault="002A6C55" w:rsidP="002A6C55">
      <w:pPr>
        <w:jc w:val="center"/>
      </w:pPr>
    </w:p>
    <w:p w:rsidR="002A6C55" w:rsidRPr="003D14DD" w:rsidRDefault="002A6C55" w:rsidP="002A6C55">
      <w:pPr>
        <w:jc w:val="right"/>
      </w:pPr>
    </w:p>
    <w:p w:rsidR="002A6C55" w:rsidRPr="003D14DD" w:rsidRDefault="002A6C55" w:rsidP="002A6C55">
      <w:pPr>
        <w:jc w:val="right"/>
      </w:pPr>
    </w:p>
    <w:p w:rsidR="002A6C55" w:rsidRPr="003D14DD" w:rsidRDefault="002A6C55" w:rsidP="002A6C55">
      <w:pPr>
        <w:jc w:val="right"/>
      </w:pPr>
    </w:p>
    <w:p w:rsidR="002A6C55" w:rsidRPr="003D14DD" w:rsidRDefault="002A6C55" w:rsidP="002A6C55">
      <w:pPr>
        <w:jc w:val="center"/>
      </w:pPr>
    </w:p>
    <w:p w:rsidR="002A6C55" w:rsidRPr="003D14DD" w:rsidRDefault="002A6C55" w:rsidP="002A6C55">
      <w:pPr>
        <w:tabs>
          <w:tab w:val="left" w:pos="6405"/>
        </w:tabs>
        <w:rPr>
          <w:sz w:val="20"/>
          <w:szCs w:val="20"/>
        </w:rPr>
      </w:pPr>
      <w:r w:rsidRPr="003D14DD">
        <w:rPr>
          <w:sz w:val="20"/>
          <w:szCs w:val="20"/>
        </w:rPr>
        <w:tab/>
      </w:r>
    </w:p>
    <w:p w:rsidR="002A6C55" w:rsidRPr="003D14DD" w:rsidRDefault="002A6C55" w:rsidP="002A6C55">
      <w:pPr>
        <w:jc w:val="right"/>
      </w:pPr>
    </w:p>
    <w:p w:rsidR="002A6C55" w:rsidRPr="003D14DD" w:rsidRDefault="002A6C55" w:rsidP="002A6C55">
      <w:pPr>
        <w:jc w:val="right"/>
      </w:pPr>
    </w:p>
    <w:p w:rsidR="002A6C55" w:rsidRPr="003D14DD" w:rsidRDefault="002A6C55" w:rsidP="002A6C55">
      <w:pPr>
        <w:jc w:val="right"/>
      </w:pPr>
    </w:p>
    <w:p w:rsidR="002A6C55" w:rsidRPr="003D14DD" w:rsidRDefault="002A6C55" w:rsidP="002A6C55">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2A6C55" w:rsidRPr="003D14DD" w:rsidRDefault="002A6C55" w:rsidP="002A6C55">
      <w:pPr>
        <w:tabs>
          <w:tab w:val="left" w:pos="900"/>
          <w:tab w:val="left" w:pos="1080"/>
        </w:tabs>
        <w:suppressAutoHyphens/>
        <w:ind w:firstLine="709"/>
        <w:rPr>
          <w:sz w:val="20"/>
          <w:szCs w:val="20"/>
          <w:u w:val="single"/>
        </w:rPr>
      </w:pPr>
    </w:p>
    <w:p w:rsidR="002A6C55" w:rsidRPr="003D14DD" w:rsidRDefault="002A6C55" w:rsidP="002A6C55">
      <w:pPr>
        <w:tabs>
          <w:tab w:val="left" w:pos="900"/>
          <w:tab w:val="left" w:pos="1080"/>
        </w:tabs>
        <w:suppressAutoHyphens/>
        <w:ind w:firstLine="709"/>
        <w:rPr>
          <w:sz w:val="20"/>
          <w:szCs w:val="20"/>
          <w:u w:val="single"/>
        </w:rPr>
      </w:pPr>
    </w:p>
    <w:p w:rsidR="002A6C55" w:rsidRPr="003D14DD" w:rsidRDefault="002A6C55" w:rsidP="002A6C55">
      <w:pPr>
        <w:ind w:firstLine="680"/>
        <w:rPr>
          <w:b/>
          <w:sz w:val="20"/>
          <w:szCs w:val="20"/>
        </w:rPr>
      </w:pPr>
      <w:r w:rsidRPr="003D14DD">
        <w:rPr>
          <w:b/>
          <w:sz w:val="20"/>
          <w:szCs w:val="20"/>
        </w:rPr>
        <w:t xml:space="preserve">Разработчик: </w:t>
      </w:r>
    </w:p>
    <w:p w:rsidR="002A6C55" w:rsidRPr="003D14DD" w:rsidRDefault="002A6C55" w:rsidP="002A6C55">
      <w:pPr>
        <w:tabs>
          <w:tab w:val="left" w:pos="900"/>
          <w:tab w:val="left" w:pos="1080"/>
        </w:tabs>
        <w:suppressAutoHyphens/>
        <w:ind w:firstLine="709"/>
        <w:rPr>
          <w:sz w:val="20"/>
          <w:szCs w:val="20"/>
          <w:u w:val="single"/>
        </w:rPr>
      </w:pPr>
      <w:r>
        <w:rPr>
          <w:bCs/>
          <w:sz w:val="20"/>
          <w:szCs w:val="20"/>
        </w:rPr>
        <w:t>Степаненко Ю.В.</w:t>
      </w:r>
      <w:r w:rsidRPr="003D14DD">
        <w:rPr>
          <w:bCs/>
          <w:sz w:val="20"/>
          <w:szCs w:val="20"/>
        </w:rPr>
        <w:t xml:space="preserve">., </w:t>
      </w:r>
      <w:proofErr w:type="spellStart"/>
      <w:r>
        <w:rPr>
          <w:bCs/>
          <w:sz w:val="20"/>
          <w:szCs w:val="20"/>
        </w:rPr>
        <w:t>д</w:t>
      </w:r>
      <w:r w:rsidRPr="003D14DD">
        <w:rPr>
          <w:bCs/>
          <w:sz w:val="20"/>
          <w:szCs w:val="20"/>
        </w:rPr>
        <w:t>.ю.н</w:t>
      </w:r>
      <w:proofErr w:type="spellEnd"/>
      <w:r w:rsidRPr="003D14DD">
        <w:rPr>
          <w:bCs/>
          <w:sz w:val="20"/>
          <w:szCs w:val="20"/>
        </w:rPr>
        <w:t>.</w:t>
      </w:r>
      <w:r>
        <w:rPr>
          <w:bCs/>
          <w:sz w:val="20"/>
          <w:szCs w:val="20"/>
        </w:rPr>
        <w:t>, проф.</w:t>
      </w:r>
    </w:p>
    <w:p w:rsidR="002A6C55" w:rsidRPr="00D2467C" w:rsidRDefault="002A6C55" w:rsidP="002A6C55">
      <w:pPr>
        <w:rPr>
          <w:sz w:val="20"/>
          <w:szCs w:val="20"/>
        </w:rPr>
      </w:pPr>
    </w:p>
    <w:p w:rsidR="002A6C55" w:rsidRPr="003D14DD" w:rsidRDefault="002A6C55" w:rsidP="002A6C55">
      <w:pPr>
        <w:ind w:firstLine="720"/>
        <w:jc w:val="center"/>
        <w:rPr>
          <w:sz w:val="20"/>
          <w:szCs w:val="20"/>
        </w:rPr>
      </w:pPr>
    </w:p>
    <w:p w:rsidR="002A6C55" w:rsidRPr="00D2467C" w:rsidRDefault="002A6C55" w:rsidP="002A6C55">
      <w:pPr>
        <w:rPr>
          <w:sz w:val="20"/>
          <w:szCs w:val="20"/>
        </w:rPr>
      </w:pPr>
    </w:p>
    <w:p w:rsidR="002A6C55" w:rsidRPr="003D14DD" w:rsidRDefault="002A6C55" w:rsidP="002A6C55">
      <w:pPr>
        <w:ind w:firstLine="720"/>
        <w:jc w:val="center"/>
        <w:rPr>
          <w:sz w:val="20"/>
          <w:szCs w:val="20"/>
        </w:rPr>
      </w:pPr>
    </w:p>
    <w:p w:rsidR="00F03928" w:rsidRPr="003D14DD" w:rsidRDefault="002A6C55" w:rsidP="003B3905">
      <w:pPr>
        <w:ind w:firstLine="709"/>
        <w:jc w:val="center"/>
        <w:rPr>
          <w:sz w:val="20"/>
          <w:szCs w:val="20"/>
        </w:rPr>
      </w:pPr>
      <w:r w:rsidRPr="003D14DD">
        <w:rPr>
          <w:sz w:val="20"/>
          <w:szCs w:val="20"/>
        </w:rPr>
        <w:t>Москва 202</w:t>
      </w:r>
      <w:r w:rsidR="003B3905">
        <w:rPr>
          <w:sz w:val="20"/>
          <w:szCs w:val="20"/>
        </w:rPr>
        <w:t>3</w:t>
      </w:r>
      <w:bookmarkStart w:id="0" w:name="_GoBack"/>
      <w:bookmarkEnd w:id="0"/>
      <w:r w:rsidR="00F03928" w:rsidRPr="003D14DD">
        <w:rPr>
          <w:sz w:val="20"/>
          <w:szCs w:val="20"/>
        </w:rPr>
        <w:br w:type="page"/>
      </w:r>
      <w:r w:rsidR="00F03928" w:rsidRPr="003D14DD">
        <w:rPr>
          <w:b/>
          <w:sz w:val="20"/>
          <w:szCs w:val="20"/>
        </w:rPr>
        <w:lastRenderedPageBreak/>
        <w:t xml:space="preserve"> 1. Цели и задачи дисциплины</w:t>
      </w:r>
    </w:p>
    <w:p w:rsidR="00F03928" w:rsidRPr="003D14DD" w:rsidRDefault="00F03928" w:rsidP="00F03928">
      <w:pPr>
        <w:shd w:val="clear" w:color="auto" w:fill="FFFFFF"/>
        <w:suppressAutoHyphens/>
        <w:ind w:firstLine="709"/>
        <w:jc w:val="both"/>
        <w:rPr>
          <w:sz w:val="20"/>
          <w:szCs w:val="20"/>
        </w:rPr>
      </w:pPr>
      <w:r w:rsidRPr="003D14DD">
        <w:rPr>
          <w:b/>
          <w:i/>
          <w:sz w:val="20"/>
          <w:szCs w:val="20"/>
        </w:rPr>
        <w:t xml:space="preserve">Цель дисциплины – </w:t>
      </w:r>
      <w:r w:rsidRPr="003D14DD">
        <w:rPr>
          <w:sz w:val="20"/>
          <w:szCs w:val="20"/>
        </w:rPr>
        <w:t>сформировать комплекс фундаментальных знаний в области правового регулирования образовательных отношений и целостное представление о системе образования; законодательстве, его регулирующем; о правах, обязанностях субъектов в этой сфере.</w:t>
      </w:r>
    </w:p>
    <w:p w:rsidR="00F03928" w:rsidRPr="003D14DD" w:rsidRDefault="00F03928" w:rsidP="00F03928">
      <w:pPr>
        <w:suppressAutoHyphens/>
        <w:autoSpaceDE w:val="0"/>
        <w:autoSpaceDN w:val="0"/>
        <w:adjustRightInd w:val="0"/>
        <w:ind w:firstLine="709"/>
        <w:jc w:val="both"/>
        <w:rPr>
          <w:b/>
          <w:i/>
          <w:sz w:val="20"/>
          <w:szCs w:val="20"/>
        </w:rPr>
      </w:pPr>
      <w:r w:rsidRPr="003D14DD">
        <w:rPr>
          <w:b/>
          <w:i/>
          <w:sz w:val="20"/>
          <w:szCs w:val="20"/>
        </w:rPr>
        <w:t xml:space="preserve">Задачи дисциплины - </w:t>
      </w:r>
      <w:r w:rsidRPr="003D14DD">
        <w:rPr>
          <w:sz w:val="20"/>
          <w:szCs w:val="20"/>
        </w:rPr>
        <w:t xml:space="preserve">формирование системы знаний о правовых основах образования; воспитание нравственных и правовых качеств </w:t>
      </w:r>
      <w:r w:rsidRPr="003D14DD">
        <w:rPr>
          <w:rFonts w:eastAsia="TimesNewRoman"/>
          <w:sz w:val="20"/>
          <w:szCs w:val="20"/>
        </w:rPr>
        <w:t>магистрант</w:t>
      </w:r>
      <w:r w:rsidRPr="003D14DD">
        <w:rPr>
          <w:sz w:val="20"/>
          <w:szCs w:val="20"/>
        </w:rPr>
        <w:t>ов, повышение правовой культуры и преодоление правового нигилизма.</w:t>
      </w:r>
    </w:p>
    <w:p w:rsidR="00F03928" w:rsidRPr="003D14DD" w:rsidRDefault="00F03928" w:rsidP="00F03928">
      <w:pPr>
        <w:pStyle w:val="af3"/>
        <w:tabs>
          <w:tab w:val="left" w:pos="900"/>
        </w:tabs>
        <w:jc w:val="both"/>
        <w:rPr>
          <w:rFonts w:ascii="Times New Roman" w:hAnsi="Times New Roman"/>
        </w:rPr>
      </w:pPr>
    </w:p>
    <w:p w:rsidR="00F03928" w:rsidRPr="003D14DD" w:rsidRDefault="00F03928" w:rsidP="00F03928">
      <w:pPr>
        <w:tabs>
          <w:tab w:val="left" w:pos="900"/>
        </w:tabs>
        <w:suppressAutoHyphens/>
        <w:ind w:firstLine="709"/>
        <w:jc w:val="both"/>
        <w:rPr>
          <w:b/>
          <w:sz w:val="20"/>
          <w:szCs w:val="20"/>
        </w:rPr>
      </w:pPr>
      <w:r w:rsidRPr="003D14DD">
        <w:rPr>
          <w:b/>
          <w:sz w:val="20"/>
          <w:szCs w:val="20"/>
        </w:rPr>
        <w:t>2. Место дисциплины в структуре ОП</w:t>
      </w:r>
    </w:p>
    <w:p w:rsidR="00F03928" w:rsidRPr="003D14DD" w:rsidRDefault="00F03928" w:rsidP="00F03928">
      <w:pPr>
        <w:suppressAutoHyphens/>
        <w:ind w:firstLine="709"/>
        <w:jc w:val="both"/>
        <w:rPr>
          <w:b/>
          <w:sz w:val="20"/>
          <w:szCs w:val="20"/>
        </w:rPr>
      </w:pPr>
      <w:r w:rsidRPr="003D14DD">
        <w:rPr>
          <w:sz w:val="20"/>
          <w:szCs w:val="20"/>
        </w:rPr>
        <w:t>Дисциплина «Правовые основы образовательной деятельности» относится к обязательной части Блока 1.</w:t>
      </w:r>
    </w:p>
    <w:p w:rsidR="00F03928" w:rsidRPr="003D14DD" w:rsidRDefault="00F03928" w:rsidP="00F03928">
      <w:pPr>
        <w:pStyle w:val="af3"/>
        <w:tabs>
          <w:tab w:val="left" w:pos="900"/>
        </w:tabs>
        <w:jc w:val="both"/>
        <w:rPr>
          <w:rFonts w:ascii="Times New Roman" w:hAnsi="Times New Roman"/>
        </w:rPr>
      </w:pPr>
    </w:p>
    <w:p w:rsidR="00F03928" w:rsidRPr="003D14DD" w:rsidRDefault="00F03928" w:rsidP="00F03928">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F03928" w:rsidRPr="003D14DD" w:rsidRDefault="00F03928" w:rsidP="00F03928">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F03928" w:rsidRPr="003D14DD" w:rsidRDefault="00F03928" w:rsidP="00F03928">
      <w:pPr>
        <w:tabs>
          <w:tab w:val="left" w:pos="900"/>
          <w:tab w:val="left" w:pos="2520"/>
        </w:tabs>
        <w:ind w:firstLine="720"/>
        <w:rPr>
          <w:i/>
          <w:sz w:val="20"/>
          <w:szCs w:val="20"/>
        </w:rPr>
      </w:pPr>
      <w:r w:rsidRPr="003D14DD">
        <w:rPr>
          <w:i/>
          <w:sz w:val="20"/>
          <w:szCs w:val="20"/>
        </w:rPr>
        <w:t>Общепрофессиональную компетенцию:</w:t>
      </w:r>
    </w:p>
    <w:p w:rsidR="00F03928" w:rsidRPr="003D14DD" w:rsidRDefault="00F03928" w:rsidP="00F03928">
      <w:pPr>
        <w:tabs>
          <w:tab w:val="left" w:pos="900"/>
          <w:tab w:val="left" w:pos="2520"/>
          <w:tab w:val="left" w:pos="8100"/>
        </w:tabs>
        <w:ind w:firstLine="720"/>
        <w:rPr>
          <w:sz w:val="20"/>
          <w:szCs w:val="20"/>
        </w:rPr>
      </w:pPr>
      <w:r w:rsidRPr="003D14DD">
        <w:rPr>
          <w:sz w:val="20"/>
          <w:szCs w:val="20"/>
        </w:rPr>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p w:rsidR="00F03928" w:rsidRPr="003D14DD" w:rsidRDefault="00F03928" w:rsidP="00F03928">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F03928" w:rsidRPr="003D14DD" w:rsidRDefault="00F03928" w:rsidP="00F03928">
      <w:pPr>
        <w:tabs>
          <w:tab w:val="left" w:pos="900"/>
        </w:tabs>
        <w:ind w:firstLine="709"/>
        <w:rPr>
          <w:b/>
          <w:sz w:val="20"/>
          <w:szCs w:val="20"/>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2936"/>
      </w:tblGrid>
      <w:tr w:rsidR="00F03928" w:rsidRPr="003D14DD" w:rsidTr="004D69F2">
        <w:tc>
          <w:tcPr>
            <w:tcW w:w="3348" w:type="dxa"/>
          </w:tcPr>
          <w:p w:rsidR="00F03928" w:rsidRPr="003D14DD" w:rsidRDefault="00F03928"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F03928" w:rsidRPr="003D14DD" w:rsidRDefault="00F03928" w:rsidP="004D69F2">
            <w:pPr>
              <w:tabs>
                <w:tab w:val="left" w:pos="1080"/>
              </w:tabs>
              <w:jc w:val="center"/>
              <w:rPr>
                <w:b/>
                <w:sz w:val="20"/>
                <w:szCs w:val="20"/>
              </w:rPr>
            </w:pPr>
            <w:r w:rsidRPr="003D14DD">
              <w:rPr>
                <w:b/>
                <w:sz w:val="20"/>
                <w:szCs w:val="20"/>
              </w:rPr>
              <w:t>Индикаторы достижения компетенции</w:t>
            </w:r>
          </w:p>
        </w:tc>
        <w:tc>
          <w:tcPr>
            <w:tcW w:w="2936" w:type="dxa"/>
          </w:tcPr>
          <w:p w:rsidR="00F03928" w:rsidRPr="003D14DD" w:rsidRDefault="00F03928"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F03928" w:rsidRPr="003D14DD" w:rsidTr="004D69F2">
        <w:trPr>
          <w:trHeight w:val="2114"/>
        </w:trPr>
        <w:tc>
          <w:tcPr>
            <w:tcW w:w="3348" w:type="dxa"/>
            <w:vMerge w:val="restart"/>
          </w:tcPr>
          <w:p w:rsidR="00F03928" w:rsidRPr="003D14DD" w:rsidRDefault="00F03928" w:rsidP="004D69F2">
            <w:pPr>
              <w:rPr>
                <w:sz w:val="20"/>
                <w:szCs w:val="20"/>
              </w:rPr>
            </w:pPr>
            <w:r w:rsidRPr="003D14DD">
              <w:rPr>
                <w:sz w:val="20"/>
                <w:szCs w:val="20"/>
              </w:rPr>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600" w:type="dxa"/>
            <w:vMerge w:val="restart"/>
          </w:tcPr>
          <w:p w:rsidR="00F03928" w:rsidRPr="003D14DD" w:rsidRDefault="00F03928" w:rsidP="004D69F2">
            <w:pPr>
              <w:pStyle w:val="ConsPlusNormal"/>
              <w:ind w:firstLine="0"/>
              <w:rPr>
                <w:rFonts w:ascii="Times New Roman" w:hAnsi="Times New Roman" w:cs="Times New Roman"/>
              </w:rPr>
            </w:pPr>
            <w:r w:rsidRPr="003D14DD">
              <w:rPr>
                <w:rFonts w:ascii="Times New Roman" w:hAnsi="Times New Roman" w:cs="Times New Roman"/>
              </w:rPr>
              <w:t>ОПК-1.1. Знать:</w:t>
            </w:r>
          </w:p>
          <w:p w:rsidR="00F03928" w:rsidRPr="003D14DD" w:rsidRDefault="00F03928" w:rsidP="004D69F2">
            <w:pPr>
              <w:rPr>
                <w:sz w:val="20"/>
                <w:szCs w:val="20"/>
              </w:rPr>
            </w:pPr>
            <w:r w:rsidRPr="003D14DD">
              <w:rPr>
                <w:sz w:val="20"/>
                <w:szCs w:val="20"/>
              </w:rPr>
              <w:t>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F03928" w:rsidRPr="003D14DD" w:rsidRDefault="00F03928" w:rsidP="004D69F2">
            <w:pPr>
              <w:rPr>
                <w:sz w:val="20"/>
                <w:szCs w:val="20"/>
              </w:rPr>
            </w:pPr>
          </w:p>
          <w:p w:rsidR="00F03928" w:rsidRPr="003D14DD" w:rsidRDefault="00F03928" w:rsidP="004D69F2">
            <w:pPr>
              <w:pStyle w:val="ConsPlusNormal"/>
              <w:ind w:firstLine="0"/>
              <w:rPr>
                <w:rFonts w:ascii="Times New Roman" w:hAnsi="Times New Roman" w:cs="Times New Roman"/>
              </w:rPr>
            </w:pPr>
            <w:r w:rsidRPr="003D14DD">
              <w:rPr>
                <w:rFonts w:ascii="Times New Roman" w:hAnsi="Times New Roman" w:cs="Times New Roman"/>
              </w:rPr>
              <w:t>ОПК-1.2. Уметь:</w:t>
            </w:r>
          </w:p>
          <w:p w:rsidR="00F03928" w:rsidRPr="003D14DD" w:rsidRDefault="00F03928" w:rsidP="004D69F2">
            <w:pPr>
              <w:rPr>
                <w:sz w:val="20"/>
                <w:szCs w:val="20"/>
              </w:rPr>
            </w:pPr>
            <w:r w:rsidRPr="003D14DD">
              <w:rPr>
                <w:sz w:val="20"/>
                <w:szCs w:val="20"/>
              </w:rPr>
              <w:t>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F03928" w:rsidRPr="003D14DD" w:rsidRDefault="00F03928" w:rsidP="004D69F2">
            <w:pPr>
              <w:rPr>
                <w:sz w:val="20"/>
                <w:szCs w:val="20"/>
              </w:rPr>
            </w:pPr>
          </w:p>
          <w:p w:rsidR="00F03928" w:rsidRPr="003D14DD" w:rsidRDefault="00F03928" w:rsidP="004D69F2">
            <w:pPr>
              <w:pStyle w:val="ConsPlusNormal"/>
              <w:ind w:firstLine="0"/>
              <w:rPr>
                <w:rFonts w:ascii="Times New Roman" w:hAnsi="Times New Roman" w:cs="Times New Roman"/>
              </w:rPr>
            </w:pPr>
            <w:r w:rsidRPr="003D14DD">
              <w:rPr>
                <w:rFonts w:ascii="Times New Roman" w:hAnsi="Times New Roman" w:cs="Times New Roman"/>
              </w:rPr>
              <w:t xml:space="preserve">ОПК 1.3. Владеть: </w:t>
            </w:r>
          </w:p>
          <w:p w:rsidR="00F03928" w:rsidRPr="003D14DD" w:rsidRDefault="00F03928" w:rsidP="004D69F2">
            <w:pPr>
              <w:rPr>
                <w:sz w:val="20"/>
                <w:szCs w:val="20"/>
              </w:rPr>
            </w:pPr>
            <w:r w:rsidRPr="003D14DD">
              <w:rPr>
                <w:sz w:val="20"/>
                <w:szCs w:val="20"/>
              </w:rPr>
              <w:t>навыками соблюдения правовых, нравственных и этических норм, требований профессиональной этики в условиях реальных педагогических ситуаций, навыками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c>
          <w:tcPr>
            <w:tcW w:w="2936" w:type="dxa"/>
          </w:tcPr>
          <w:p w:rsidR="00F03928" w:rsidRPr="003D14DD" w:rsidRDefault="00F03928" w:rsidP="004D69F2">
            <w:pPr>
              <w:pStyle w:val="5"/>
              <w:numPr>
                <w:ilvl w:val="0"/>
                <w:numId w:val="0"/>
              </w:numPr>
              <w:tabs>
                <w:tab w:val="left" w:pos="282"/>
              </w:tabs>
              <w:rPr>
                <w:b/>
                <w:sz w:val="20"/>
                <w:szCs w:val="20"/>
                <w:u w:val="single"/>
              </w:rPr>
            </w:pPr>
            <w:r w:rsidRPr="003D14DD">
              <w:rPr>
                <w:b/>
                <w:sz w:val="20"/>
                <w:szCs w:val="20"/>
                <w:u w:val="single"/>
              </w:rPr>
              <w:t>Знать:</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принципы государственной политики в области образования;</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систему образования как социальную сферу, в которой действуют нормы права;</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систему правоотношений в сфере образования;</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юридическую природу, систему и сферу действия норм права в образовании;</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sz w:val="20"/>
                <w:szCs w:val="20"/>
              </w:rPr>
            </w:pPr>
            <w:r w:rsidRPr="003D14DD">
              <w:rPr>
                <w:sz w:val="20"/>
                <w:szCs w:val="20"/>
              </w:rPr>
              <w:t>законодательство о социальной помощи и охране прав несовершеннолетних в сфере образования;</w:t>
            </w:r>
          </w:p>
          <w:p w:rsidR="00F03928" w:rsidRPr="003D14DD" w:rsidRDefault="00F03928" w:rsidP="00F03928">
            <w:pPr>
              <w:numPr>
                <w:ilvl w:val="0"/>
                <w:numId w:val="21"/>
              </w:numPr>
              <w:shd w:val="clear" w:color="auto" w:fill="FFFFFF"/>
              <w:tabs>
                <w:tab w:val="clear" w:pos="1646"/>
                <w:tab w:val="left" w:pos="282"/>
                <w:tab w:val="left" w:pos="900"/>
              </w:tabs>
              <w:suppressAutoHyphens/>
              <w:autoSpaceDE w:val="0"/>
              <w:autoSpaceDN w:val="0"/>
              <w:adjustRightInd w:val="0"/>
              <w:ind w:left="0" w:firstLine="0"/>
              <w:jc w:val="both"/>
              <w:rPr>
                <w:rFonts w:eastAsia="Arial Unicode MS"/>
                <w:b/>
                <w:spacing w:val="4"/>
                <w:sz w:val="20"/>
                <w:szCs w:val="20"/>
              </w:rPr>
            </w:pPr>
            <w:r w:rsidRPr="003D14DD">
              <w:rPr>
                <w:sz w:val="20"/>
                <w:szCs w:val="20"/>
              </w:rPr>
              <w:t>свои права, обязанности, ответственность в правоотношениях, регулируемых нормами права в образовании;</w:t>
            </w:r>
          </w:p>
        </w:tc>
      </w:tr>
      <w:tr w:rsidR="00F03928" w:rsidRPr="003D14DD" w:rsidTr="004D69F2">
        <w:trPr>
          <w:trHeight w:val="350"/>
        </w:trPr>
        <w:tc>
          <w:tcPr>
            <w:tcW w:w="3348" w:type="dxa"/>
            <w:vMerge/>
          </w:tcPr>
          <w:p w:rsidR="00F03928" w:rsidRPr="003D14DD" w:rsidRDefault="00F03928" w:rsidP="004D69F2">
            <w:pPr>
              <w:rPr>
                <w:sz w:val="20"/>
                <w:szCs w:val="20"/>
              </w:rPr>
            </w:pPr>
          </w:p>
        </w:tc>
        <w:tc>
          <w:tcPr>
            <w:tcW w:w="3600" w:type="dxa"/>
            <w:vMerge/>
          </w:tcPr>
          <w:p w:rsidR="00F03928" w:rsidRPr="003D14DD" w:rsidRDefault="00F03928" w:rsidP="004D69F2">
            <w:pPr>
              <w:rPr>
                <w:sz w:val="20"/>
                <w:szCs w:val="20"/>
              </w:rPr>
            </w:pPr>
          </w:p>
        </w:tc>
        <w:tc>
          <w:tcPr>
            <w:tcW w:w="2936" w:type="dxa"/>
          </w:tcPr>
          <w:p w:rsidR="00F03928" w:rsidRPr="003D14DD" w:rsidRDefault="00F03928" w:rsidP="004D69F2">
            <w:pPr>
              <w:pStyle w:val="5"/>
              <w:numPr>
                <w:ilvl w:val="0"/>
                <w:numId w:val="0"/>
              </w:numPr>
              <w:tabs>
                <w:tab w:val="left" w:pos="282"/>
              </w:tabs>
              <w:rPr>
                <w:b/>
                <w:sz w:val="20"/>
                <w:szCs w:val="20"/>
                <w:u w:val="single"/>
              </w:rPr>
            </w:pPr>
            <w:r w:rsidRPr="003D14DD">
              <w:rPr>
                <w:b/>
                <w:sz w:val="20"/>
                <w:szCs w:val="20"/>
                <w:u w:val="single"/>
              </w:rPr>
              <w:t>Уметь</w:t>
            </w:r>
          </w:p>
          <w:p w:rsidR="00F03928" w:rsidRPr="003D14DD" w:rsidRDefault="00F03928" w:rsidP="00F03928">
            <w:pPr>
              <w:numPr>
                <w:ilvl w:val="0"/>
                <w:numId w:val="22"/>
              </w:numPr>
              <w:shd w:val="clear" w:color="auto" w:fill="FFFFFF"/>
              <w:tabs>
                <w:tab w:val="clear" w:pos="2002"/>
                <w:tab w:val="left" w:pos="282"/>
                <w:tab w:val="left" w:pos="900"/>
              </w:tabs>
              <w:suppressAutoHyphens/>
              <w:autoSpaceDE w:val="0"/>
              <w:autoSpaceDN w:val="0"/>
              <w:adjustRightInd w:val="0"/>
              <w:ind w:left="0" w:firstLine="0"/>
              <w:jc w:val="both"/>
              <w:rPr>
                <w:sz w:val="20"/>
                <w:szCs w:val="20"/>
              </w:rPr>
            </w:pPr>
            <w:r w:rsidRPr="003D14DD">
              <w:rPr>
                <w:sz w:val="20"/>
                <w:szCs w:val="20"/>
              </w:rPr>
              <w:t>свободно ориентироваться в российском и международном законодательстве в области общественных отношений в сфере образования;</w:t>
            </w:r>
          </w:p>
          <w:p w:rsidR="00F03928" w:rsidRPr="003D14DD" w:rsidRDefault="00F03928" w:rsidP="00F03928">
            <w:pPr>
              <w:numPr>
                <w:ilvl w:val="0"/>
                <w:numId w:val="22"/>
              </w:numPr>
              <w:shd w:val="clear" w:color="auto" w:fill="FFFFFF"/>
              <w:tabs>
                <w:tab w:val="clear" w:pos="2002"/>
                <w:tab w:val="left" w:pos="282"/>
                <w:tab w:val="left" w:pos="900"/>
              </w:tabs>
              <w:suppressAutoHyphens/>
              <w:autoSpaceDE w:val="0"/>
              <w:autoSpaceDN w:val="0"/>
              <w:adjustRightInd w:val="0"/>
              <w:ind w:left="0" w:firstLine="0"/>
              <w:jc w:val="both"/>
              <w:rPr>
                <w:b/>
                <w:sz w:val="20"/>
                <w:szCs w:val="20"/>
                <w:u w:val="single"/>
              </w:rPr>
            </w:pPr>
            <w:r w:rsidRPr="003D14DD">
              <w:rPr>
                <w:sz w:val="20"/>
                <w:szCs w:val="20"/>
              </w:rPr>
              <w:t>обеспечивать реализацию действующих принципов и норм права в образовании при разрешении конкретных вопросов в процессе исполнения своих гражданских обязанностей в научной и педагогической деятельности</w:t>
            </w:r>
          </w:p>
        </w:tc>
      </w:tr>
      <w:tr w:rsidR="00F03928" w:rsidRPr="003D14DD" w:rsidTr="004D69F2">
        <w:trPr>
          <w:trHeight w:val="2114"/>
        </w:trPr>
        <w:tc>
          <w:tcPr>
            <w:tcW w:w="3348" w:type="dxa"/>
            <w:vMerge/>
          </w:tcPr>
          <w:p w:rsidR="00F03928" w:rsidRPr="003D14DD" w:rsidRDefault="00F03928" w:rsidP="004D69F2">
            <w:pPr>
              <w:rPr>
                <w:sz w:val="20"/>
                <w:szCs w:val="20"/>
              </w:rPr>
            </w:pPr>
          </w:p>
        </w:tc>
        <w:tc>
          <w:tcPr>
            <w:tcW w:w="3600" w:type="dxa"/>
            <w:vMerge/>
          </w:tcPr>
          <w:p w:rsidR="00F03928" w:rsidRPr="003D14DD" w:rsidRDefault="00F03928" w:rsidP="004D69F2">
            <w:pPr>
              <w:rPr>
                <w:sz w:val="20"/>
                <w:szCs w:val="20"/>
              </w:rPr>
            </w:pPr>
          </w:p>
        </w:tc>
        <w:tc>
          <w:tcPr>
            <w:tcW w:w="2936" w:type="dxa"/>
          </w:tcPr>
          <w:p w:rsidR="00F03928" w:rsidRPr="003D14DD" w:rsidRDefault="00F03928" w:rsidP="004D69F2">
            <w:pPr>
              <w:pStyle w:val="5"/>
              <w:numPr>
                <w:ilvl w:val="0"/>
                <w:numId w:val="0"/>
              </w:numPr>
              <w:tabs>
                <w:tab w:val="left" w:pos="282"/>
              </w:tabs>
              <w:rPr>
                <w:b/>
                <w:sz w:val="20"/>
                <w:szCs w:val="20"/>
                <w:u w:val="single"/>
              </w:rPr>
            </w:pPr>
            <w:r w:rsidRPr="003D14DD">
              <w:rPr>
                <w:b/>
                <w:sz w:val="20"/>
                <w:szCs w:val="20"/>
                <w:u w:val="single"/>
              </w:rPr>
              <w:t>Владеть</w:t>
            </w:r>
          </w:p>
          <w:p w:rsidR="00F03928" w:rsidRPr="003D14DD" w:rsidRDefault="00F03928" w:rsidP="00F03928">
            <w:pPr>
              <w:numPr>
                <w:ilvl w:val="0"/>
                <w:numId w:val="22"/>
              </w:numPr>
              <w:tabs>
                <w:tab w:val="clear" w:pos="2002"/>
                <w:tab w:val="left" w:pos="282"/>
                <w:tab w:val="left" w:pos="900"/>
              </w:tabs>
              <w:autoSpaceDE w:val="0"/>
              <w:autoSpaceDN w:val="0"/>
              <w:adjustRightInd w:val="0"/>
              <w:ind w:left="0" w:firstLine="0"/>
              <w:rPr>
                <w:sz w:val="20"/>
                <w:szCs w:val="20"/>
              </w:rPr>
            </w:pPr>
            <w:r w:rsidRPr="003D14DD">
              <w:rPr>
                <w:sz w:val="20"/>
                <w:szCs w:val="20"/>
              </w:rPr>
              <w:t>методами оценки правового регулирования образовательной деятельности;</w:t>
            </w:r>
          </w:p>
          <w:p w:rsidR="00F03928" w:rsidRPr="003D14DD" w:rsidRDefault="00F03928" w:rsidP="00F03928">
            <w:pPr>
              <w:numPr>
                <w:ilvl w:val="0"/>
                <w:numId w:val="22"/>
              </w:numPr>
              <w:tabs>
                <w:tab w:val="clear" w:pos="2002"/>
                <w:tab w:val="left" w:pos="282"/>
                <w:tab w:val="left" w:pos="900"/>
              </w:tabs>
              <w:autoSpaceDE w:val="0"/>
              <w:autoSpaceDN w:val="0"/>
              <w:adjustRightInd w:val="0"/>
              <w:ind w:left="0" w:firstLine="0"/>
              <w:rPr>
                <w:sz w:val="20"/>
                <w:szCs w:val="20"/>
              </w:rPr>
            </w:pPr>
            <w:r w:rsidRPr="003D14DD">
              <w:rPr>
                <w:sz w:val="20"/>
                <w:szCs w:val="20"/>
              </w:rPr>
              <w:t>методами анализа правового регулирования образовательной деятельности;</w:t>
            </w:r>
          </w:p>
          <w:p w:rsidR="00F03928" w:rsidRPr="003D14DD" w:rsidRDefault="00F03928" w:rsidP="00F03928">
            <w:pPr>
              <w:numPr>
                <w:ilvl w:val="0"/>
                <w:numId w:val="22"/>
              </w:numPr>
              <w:tabs>
                <w:tab w:val="clear" w:pos="2002"/>
                <w:tab w:val="left" w:pos="282"/>
                <w:tab w:val="left" w:pos="900"/>
              </w:tabs>
              <w:autoSpaceDE w:val="0"/>
              <w:autoSpaceDN w:val="0"/>
              <w:adjustRightInd w:val="0"/>
              <w:ind w:left="0" w:firstLine="0"/>
              <w:rPr>
                <w:b/>
                <w:sz w:val="20"/>
                <w:szCs w:val="20"/>
                <w:u w:val="single"/>
              </w:rPr>
            </w:pPr>
            <w:r w:rsidRPr="003D14DD">
              <w:rPr>
                <w:sz w:val="20"/>
                <w:szCs w:val="20"/>
              </w:rPr>
              <w:t>методами эффективного использования соответствующих нормативных правовых документов в образовательной деятельности</w:t>
            </w:r>
          </w:p>
        </w:tc>
      </w:tr>
    </w:tbl>
    <w:p w:rsidR="00F03928" w:rsidRPr="003D14DD" w:rsidRDefault="00F03928" w:rsidP="00F03928">
      <w:pPr>
        <w:suppressAutoHyphens/>
        <w:ind w:firstLine="709"/>
        <w:jc w:val="both"/>
        <w:rPr>
          <w:sz w:val="20"/>
          <w:szCs w:val="20"/>
        </w:rPr>
      </w:pPr>
    </w:p>
    <w:p w:rsidR="00F03928" w:rsidRPr="003D14DD" w:rsidRDefault="00F03928" w:rsidP="00F03928">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«Правовые основы образовательной деятельности», являются необходимыми для изучения последующих дисциплин.</w:t>
      </w:r>
    </w:p>
    <w:p w:rsidR="00F03928" w:rsidRPr="003D14DD" w:rsidRDefault="00F03928" w:rsidP="00F03928">
      <w:pPr>
        <w:tabs>
          <w:tab w:val="left" w:pos="900"/>
          <w:tab w:val="left" w:pos="1080"/>
        </w:tabs>
        <w:suppressAutoHyphens/>
        <w:ind w:firstLine="709"/>
        <w:jc w:val="right"/>
        <w:rPr>
          <w:sz w:val="20"/>
          <w:szCs w:val="20"/>
        </w:rPr>
      </w:pPr>
    </w:p>
    <w:p w:rsidR="00F03928" w:rsidRPr="003D14DD" w:rsidRDefault="00F03928" w:rsidP="00F03928">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F03928" w:rsidRPr="003D14DD" w:rsidRDefault="00F03928" w:rsidP="00F03928">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2554"/>
        <w:gridCol w:w="2428"/>
        <w:gridCol w:w="2426"/>
      </w:tblGrid>
      <w:tr w:rsidR="00F03928" w:rsidRPr="003D14DD" w:rsidTr="004D69F2">
        <w:trPr>
          <w:tblHeader/>
        </w:trPr>
        <w:tc>
          <w:tcPr>
            <w:tcW w:w="2193" w:type="dxa"/>
            <w:vMerge w:val="restart"/>
            <w:vAlign w:val="center"/>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F03928" w:rsidRPr="003D14DD" w:rsidTr="004D69F2">
        <w:trPr>
          <w:tblHeader/>
        </w:trPr>
        <w:tc>
          <w:tcPr>
            <w:tcW w:w="2193" w:type="dxa"/>
            <w:vMerge/>
          </w:tcPr>
          <w:p w:rsidR="00F03928" w:rsidRPr="003D14DD" w:rsidRDefault="00F03928" w:rsidP="004D69F2">
            <w:pPr>
              <w:suppressAutoHyphens/>
              <w:overflowPunct w:val="0"/>
              <w:autoSpaceDE w:val="0"/>
              <w:autoSpaceDN w:val="0"/>
              <w:adjustRightInd w:val="0"/>
              <w:jc w:val="both"/>
              <w:rPr>
                <w:sz w:val="20"/>
                <w:szCs w:val="20"/>
              </w:rPr>
            </w:pPr>
          </w:p>
        </w:tc>
        <w:tc>
          <w:tcPr>
            <w:tcW w:w="2646" w:type="dxa"/>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F03928" w:rsidRPr="003D14DD" w:rsidRDefault="00F03928" w:rsidP="004D69F2">
            <w:pPr>
              <w:suppressAutoHyphens/>
              <w:overflowPunct w:val="0"/>
              <w:autoSpaceDE w:val="0"/>
              <w:autoSpaceDN w:val="0"/>
              <w:adjustRightInd w:val="0"/>
              <w:jc w:val="center"/>
              <w:rPr>
                <w:sz w:val="20"/>
                <w:szCs w:val="20"/>
              </w:rPr>
            </w:pPr>
            <w:r w:rsidRPr="003D14DD">
              <w:rPr>
                <w:sz w:val="20"/>
                <w:szCs w:val="20"/>
              </w:rPr>
              <w:t>итоговый</w:t>
            </w:r>
          </w:p>
        </w:tc>
      </w:tr>
      <w:tr w:rsidR="00F03928" w:rsidRPr="003D14DD" w:rsidTr="004D69F2">
        <w:tc>
          <w:tcPr>
            <w:tcW w:w="2193" w:type="dxa"/>
          </w:tcPr>
          <w:p w:rsidR="00F03928" w:rsidRPr="003D14DD" w:rsidRDefault="00F03928" w:rsidP="004D69F2">
            <w:pPr>
              <w:suppressAutoHyphens/>
              <w:overflowPunct w:val="0"/>
              <w:autoSpaceDE w:val="0"/>
              <w:autoSpaceDN w:val="0"/>
              <w:adjustRightInd w:val="0"/>
              <w:jc w:val="both"/>
              <w:rPr>
                <w:b/>
                <w:sz w:val="20"/>
                <w:szCs w:val="20"/>
              </w:rPr>
            </w:pPr>
            <w:r w:rsidRPr="003D14DD">
              <w:rPr>
                <w:b/>
                <w:sz w:val="20"/>
                <w:szCs w:val="20"/>
              </w:rPr>
              <w:t>ОПК-1</w:t>
            </w:r>
          </w:p>
          <w:p w:rsidR="00F03928" w:rsidRPr="003D14DD" w:rsidRDefault="00F03928" w:rsidP="004D69F2">
            <w:pPr>
              <w:suppressAutoHyphens/>
              <w:overflowPunct w:val="0"/>
              <w:autoSpaceDE w:val="0"/>
              <w:autoSpaceDN w:val="0"/>
              <w:adjustRightInd w:val="0"/>
              <w:jc w:val="both"/>
              <w:rPr>
                <w:sz w:val="20"/>
                <w:szCs w:val="20"/>
              </w:rPr>
            </w:pPr>
            <w:r w:rsidRPr="003D14DD">
              <w:rPr>
                <w:sz w:val="20"/>
                <w:szCs w:val="20"/>
              </w:rPr>
              <w:t>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646" w:type="dxa"/>
            <w:vAlign w:val="center"/>
          </w:tcPr>
          <w:p w:rsidR="00F03928" w:rsidRPr="003D14DD" w:rsidRDefault="00F03928" w:rsidP="004D69F2">
            <w:pPr>
              <w:rPr>
                <w:sz w:val="20"/>
                <w:szCs w:val="20"/>
              </w:rPr>
            </w:pPr>
            <w:r w:rsidRPr="003D14DD">
              <w:rPr>
                <w:sz w:val="20"/>
                <w:szCs w:val="20"/>
              </w:rPr>
              <w:t>Правовые основы образовательной деятельности</w:t>
            </w:r>
          </w:p>
        </w:tc>
        <w:tc>
          <w:tcPr>
            <w:tcW w:w="2531" w:type="dxa"/>
            <w:vAlign w:val="center"/>
          </w:tcPr>
          <w:p w:rsidR="00F03928" w:rsidRPr="003D14DD" w:rsidRDefault="00F03928" w:rsidP="004D69F2">
            <w:pPr>
              <w:rPr>
                <w:sz w:val="20"/>
                <w:szCs w:val="20"/>
              </w:rPr>
            </w:pPr>
          </w:p>
        </w:tc>
        <w:tc>
          <w:tcPr>
            <w:tcW w:w="2484" w:type="dxa"/>
            <w:vAlign w:val="center"/>
          </w:tcPr>
          <w:p w:rsidR="00F03928" w:rsidRPr="003D14DD" w:rsidRDefault="00F03928" w:rsidP="004D69F2">
            <w:pPr>
              <w:rPr>
                <w:sz w:val="20"/>
                <w:szCs w:val="20"/>
              </w:rPr>
            </w:pPr>
            <w:r w:rsidRPr="003D14DD">
              <w:rPr>
                <w:sz w:val="20"/>
                <w:szCs w:val="20"/>
              </w:rPr>
              <w:t>Выполнение и защита выпускной квалификационной работы</w:t>
            </w:r>
          </w:p>
        </w:tc>
      </w:tr>
    </w:tbl>
    <w:p w:rsidR="00F03928" w:rsidRPr="003D14DD" w:rsidRDefault="00F03928" w:rsidP="00F03928">
      <w:pPr>
        <w:suppressAutoHyphens/>
        <w:ind w:firstLine="709"/>
        <w:jc w:val="both"/>
        <w:rPr>
          <w:sz w:val="20"/>
          <w:szCs w:val="20"/>
        </w:rPr>
      </w:pPr>
    </w:p>
    <w:p w:rsidR="00F03928" w:rsidRPr="003D14DD" w:rsidRDefault="00F03928" w:rsidP="00F03928">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F03928" w:rsidRPr="003D14DD" w:rsidRDefault="00F03928" w:rsidP="00F03928">
      <w:pPr>
        <w:ind w:firstLine="680"/>
        <w:rPr>
          <w:sz w:val="20"/>
          <w:szCs w:val="20"/>
        </w:rPr>
      </w:pPr>
    </w:p>
    <w:p w:rsidR="00F03928" w:rsidRPr="003D14DD" w:rsidRDefault="00F03928" w:rsidP="00F03928">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F03928" w:rsidRPr="003D14DD" w:rsidRDefault="00F03928" w:rsidP="00F03928">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F03928" w:rsidRPr="003D14DD" w:rsidTr="004D69F2">
        <w:tc>
          <w:tcPr>
            <w:tcW w:w="766" w:type="dxa"/>
            <w:vMerge w:val="restart"/>
            <w:vAlign w:val="center"/>
          </w:tcPr>
          <w:p w:rsidR="00F03928" w:rsidRPr="003D14DD" w:rsidRDefault="00F03928"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F03928" w:rsidRPr="003D14DD" w:rsidRDefault="00F03928"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F03928" w:rsidRPr="003D14DD" w:rsidRDefault="00F03928"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F03928" w:rsidRPr="003D14DD" w:rsidTr="004D69F2">
        <w:tc>
          <w:tcPr>
            <w:tcW w:w="766" w:type="dxa"/>
            <w:vMerge/>
          </w:tcPr>
          <w:p w:rsidR="00F03928" w:rsidRPr="003D14DD" w:rsidRDefault="00F03928" w:rsidP="004D69F2">
            <w:pPr>
              <w:tabs>
                <w:tab w:val="left" w:pos="900"/>
              </w:tabs>
              <w:rPr>
                <w:b/>
                <w:sz w:val="20"/>
                <w:szCs w:val="20"/>
              </w:rPr>
            </w:pPr>
          </w:p>
        </w:tc>
        <w:tc>
          <w:tcPr>
            <w:tcW w:w="4922" w:type="dxa"/>
            <w:vMerge/>
          </w:tcPr>
          <w:p w:rsidR="00F03928" w:rsidRPr="003D14DD" w:rsidRDefault="00F03928" w:rsidP="004D69F2">
            <w:pPr>
              <w:tabs>
                <w:tab w:val="left" w:pos="900"/>
              </w:tabs>
              <w:rPr>
                <w:b/>
                <w:sz w:val="20"/>
                <w:szCs w:val="20"/>
              </w:rPr>
            </w:pPr>
          </w:p>
        </w:tc>
        <w:tc>
          <w:tcPr>
            <w:tcW w:w="2139" w:type="dxa"/>
            <w:gridSpan w:val="2"/>
            <w:vAlign w:val="center"/>
          </w:tcPr>
          <w:p w:rsidR="00F03928" w:rsidRPr="003D14DD" w:rsidRDefault="00F03928"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F03928" w:rsidRPr="003D14DD" w:rsidRDefault="00F03928" w:rsidP="004D69F2">
            <w:pPr>
              <w:pStyle w:val="afff7"/>
              <w:suppressAutoHyphens/>
              <w:snapToGrid w:val="0"/>
              <w:ind w:right="-80"/>
              <w:jc w:val="center"/>
              <w:rPr>
                <w:b/>
                <w:sz w:val="20"/>
                <w:szCs w:val="20"/>
              </w:rPr>
            </w:pPr>
            <w:r w:rsidRPr="003D14DD">
              <w:rPr>
                <w:b/>
                <w:sz w:val="20"/>
                <w:szCs w:val="20"/>
              </w:rPr>
              <w:t>Заочная</w:t>
            </w:r>
          </w:p>
        </w:tc>
      </w:tr>
      <w:tr w:rsidR="00F03928" w:rsidRPr="003D14DD" w:rsidTr="004D69F2">
        <w:tc>
          <w:tcPr>
            <w:tcW w:w="766" w:type="dxa"/>
            <w:vMerge/>
          </w:tcPr>
          <w:p w:rsidR="00F03928" w:rsidRPr="003D14DD" w:rsidRDefault="00F03928" w:rsidP="004D69F2">
            <w:pPr>
              <w:tabs>
                <w:tab w:val="left" w:pos="900"/>
              </w:tabs>
              <w:rPr>
                <w:b/>
                <w:sz w:val="20"/>
                <w:szCs w:val="20"/>
              </w:rPr>
            </w:pPr>
          </w:p>
        </w:tc>
        <w:tc>
          <w:tcPr>
            <w:tcW w:w="4922" w:type="dxa"/>
            <w:vMerge/>
          </w:tcPr>
          <w:p w:rsidR="00F03928" w:rsidRPr="003D14DD" w:rsidRDefault="00F03928" w:rsidP="004D69F2">
            <w:pPr>
              <w:tabs>
                <w:tab w:val="left" w:pos="900"/>
              </w:tabs>
              <w:rPr>
                <w:b/>
                <w:sz w:val="20"/>
                <w:szCs w:val="20"/>
              </w:rPr>
            </w:pPr>
          </w:p>
        </w:tc>
        <w:tc>
          <w:tcPr>
            <w:tcW w:w="1069" w:type="dxa"/>
            <w:vAlign w:val="center"/>
          </w:tcPr>
          <w:p w:rsidR="00F03928" w:rsidRPr="003D14DD" w:rsidRDefault="00F03928" w:rsidP="004D69F2">
            <w:pPr>
              <w:tabs>
                <w:tab w:val="left" w:pos="900"/>
              </w:tabs>
              <w:jc w:val="center"/>
              <w:rPr>
                <w:b/>
                <w:sz w:val="20"/>
                <w:szCs w:val="20"/>
              </w:rPr>
            </w:pPr>
            <w:r w:rsidRPr="003D14DD">
              <w:rPr>
                <w:b/>
                <w:sz w:val="20"/>
                <w:szCs w:val="20"/>
              </w:rPr>
              <w:t>всего</w:t>
            </w:r>
          </w:p>
        </w:tc>
        <w:tc>
          <w:tcPr>
            <w:tcW w:w="1070" w:type="dxa"/>
            <w:vAlign w:val="center"/>
          </w:tcPr>
          <w:p w:rsidR="00F03928" w:rsidRPr="003D14DD" w:rsidRDefault="00F03928" w:rsidP="004D69F2">
            <w:pPr>
              <w:tabs>
                <w:tab w:val="left" w:pos="900"/>
              </w:tabs>
              <w:jc w:val="center"/>
              <w:rPr>
                <w:b/>
                <w:sz w:val="20"/>
                <w:szCs w:val="20"/>
              </w:rPr>
            </w:pPr>
            <w:r w:rsidRPr="003D14DD">
              <w:rPr>
                <w:b/>
                <w:sz w:val="20"/>
                <w:szCs w:val="20"/>
              </w:rPr>
              <w:t>в том числе</w:t>
            </w:r>
          </w:p>
        </w:tc>
        <w:tc>
          <w:tcPr>
            <w:tcW w:w="1069" w:type="dxa"/>
            <w:vAlign w:val="center"/>
          </w:tcPr>
          <w:p w:rsidR="00F03928" w:rsidRPr="003D14DD" w:rsidRDefault="00F03928" w:rsidP="004D69F2">
            <w:pPr>
              <w:tabs>
                <w:tab w:val="left" w:pos="900"/>
              </w:tabs>
              <w:jc w:val="center"/>
              <w:rPr>
                <w:b/>
                <w:sz w:val="20"/>
                <w:szCs w:val="20"/>
              </w:rPr>
            </w:pPr>
            <w:r w:rsidRPr="003D14DD">
              <w:rPr>
                <w:b/>
                <w:sz w:val="20"/>
                <w:szCs w:val="20"/>
              </w:rPr>
              <w:t>всего</w:t>
            </w:r>
          </w:p>
        </w:tc>
        <w:tc>
          <w:tcPr>
            <w:tcW w:w="1070" w:type="dxa"/>
            <w:vAlign w:val="center"/>
          </w:tcPr>
          <w:p w:rsidR="00F03928" w:rsidRPr="003D14DD" w:rsidRDefault="00F03928" w:rsidP="004D69F2">
            <w:pPr>
              <w:tabs>
                <w:tab w:val="left" w:pos="900"/>
              </w:tabs>
              <w:jc w:val="center"/>
              <w:rPr>
                <w:b/>
                <w:sz w:val="20"/>
                <w:szCs w:val="20"/>
              </w:rPr>
            </w:pPr>
            <w:r w:rsidRPr="003D14DD">
              <w:rPr>
                <w:b/>
                <w:sz w:val="20"/>
                <w:szCs w:val="20"/>
              </w:rPr>
              <w:t>в том числе</w:t>
            </w:r>
          </w:p>
        </w:tc>
      </w:tr>
      <w:tr w:rsidR="00F03928" w:rsidRPr="003D14DD" w:rsidTr="004D69F2">
        <w:tc>
          <w:tcPr>
            <w:tcW w:w="766" w:type="dxa"/>
          </w:tcPr>
          <w:p w:rsidR="00F03928" w:rsidRPr="003D14DD" w:rsidRDefault="00F03928" w:rsidP="004D69F2">
            <w:pPr>
              <w:suppressAutoHyphens/>
              <w:snapToGrid w:val="0"/>
              <w:rPr>
                <w:b/>
                <w:sz w:val="20"/>
                <w:szCs w:val="20"/>
              </w:rPr>
            </w:pPr>
            <w:r w:rsidRPr="003D14DD">
              <w:rPr>
                <w:b/>
                <w:sz w:val="20"/>
                <w:szCs w:val="20"/>
              </w:rPr>
              <w:t>1</w:t>
            </w:r>
          </w:p>
        </w:tc>
        <w:tc>
          <w:tcPr>
            <w:tcW w:w="4922" w:type="dxa"/>
          </w:tcPr>
          <w:p w:rsidR="00F03928" w:rsidRPr="003D14DD" w:rsidRDefault="00F03928"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F03928" w:rsidRPr="003D14DD" w:rsidRDefault="00F03928" w:rsidP="004D69F2">
            <w:pPr>
              <w:suppressAutoHyphens/>
              <w:snapToGrid w:val="0"/>
              <w:jc w:val="center"/>
              <w:rPr>
                <w:b/>
                <w:sz w:val="20"/>
                <w:szCs w:val="20"/>
              </w:rPr>
            </w:pPr>
          </w:p>
        </w:tc>
        <w:tc>
          <w:tcPr>
            <w:tcW w:w="1070" w:type="dxa"/>
          </w:tcPr>
          <w:p w:rsidR="00F03928" w:rsidRPr="003D14DD" w:rsidRDefault="00F03928" w:rsidP="004D69F2">
            <w:pPr>
              <w:pStyle w:val="afff7"/>
              <w:suppressAutoHyphens/>
              <w:snapToGrid w:val="0"/>
              <w:ind w:right="312"/>
              <w:jc w:val="center"/>
              <w:rPr>
                <w:b/>
                <w:sz w:val="20"/>
                <w:szCs w:val="20"/>
              </w:rPr>
            </w:pPr>
          </w:p>
        </w:tc>
        <w:tc>
          <w:tcPr>
            <w:tcW w:w="1069" w:type="dxa"/>
          </w:tcPr>
          <w:p w:rsidR="00F03928" w:rsidRPr="003D14DD" w:rsidRDefault="00F03928" w:rsidP="004D69F2">
            <w:pPr>
              <w:pStyle w:val="afff7"/>
              <w:suppressAutoHyphens/>
              <w:snapToGrid w:val="0"/>
              <w:jc w:val="center"/>
              <w:rPr>
                <w:b/>
                <w:sz w:val="20"/>
                <w:szCs w:val="20"/>
              </w:rPr>
            </w:pPr>
            <w:r w:rsidRPr="003D14DD">
              <w:rPr>
                <w:b/>
                <w:sz w:val="20"/>
                <w:szCs w:val="20"/>
              </w:rPr>
              <w:t>18,2</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1.1</w:t>
            </w:r>
          </w:p>
        </w:tc>
        <w:tc>
          <w:tcPr>
            <w:tcW w:w="4922" w:type="dxa"/>
          </w:tcPr>
          <w:p w:rsidR="00F03928" w:rsidRPr="003D14DD" w:rsidRDefault="00F03928" w:rsidP="004D69F2">
            <w:pPr>
              <w:suppressAutoHyphens/>
              <w:snapToGrid w:val="0"/>
              <w:rPr>
                <w:sz w:val="20"/>
                <w:szCs w:val="20"/>
              </w:rPr>
            </w:pPr>
            <w:r w:rsidRPr="003D14DD">
              <w:rPr>
                <w:sz w:val="20"/>
                <w:szCs w:val="20"/>
              </w:rPr>
              <w:t>занятия лекционного типа (лекции)</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r w:rsidRPr="003D14DD">
              <w:rPr>
                <w:sz w:val="20"/>
                <w:szCs w:val="20"/>
              </w:rPr>
              <w:t>4</w:t>
            </w:r>
          </w:p>
        </w:tc>
        <w:tc>
          <w:tcPr>
            <w:tcW w:w="1070" w:type="dxa"/>
          </w:tcPr>
          <w:p w:rsidR="00F03928" w:rsidRPr="003D14DD" w:rsidRDefault="00F03928" w:rsidP="004D69F2">
            <w:pPr>
              <w:pStyle w:val="afff7"/>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1.2</w:t>
            </w:r>
          </w:p>
        </w:tc>
        <w:tc>
          <w:tcPr>
            <w:tcW w:w="4922" w:type="dxa"/>
          </w:tcPr>
          <w:p w:rsidR="00F03928" w:rsidRPr="003D14DD" w:rsidRDefault="00F03928" w:rsidP="004D69F2">
            <w:pPr>
              <w:suppressAutoHyphens/>
              <w:snapToGrid w:val="0"/>
              <w:rPr>
                <w:sz w:val="20"/>
                <w:szCs w:val="20"/>
              </w:rPr>
            </w:pPr>
            <w:r w:rsidRPr="003D14DD">
              <w:rPr>
                <w:sz w:val="20"/>
                <w:szCs w:val="20"/>
              </w:rPr>
              <w:t xml:space="preserve">занятия семинарского типа (практические)*, </w:t>
            </w:r>
          </w:p>
          <w:p w:rsidR="00F03928" w:rsidRPr="003D14DD" w:rsidRDefault="00F03928" w:rsidP="004D69F2">
            <w:pPr>
              <w:suppressAutoHyphens/>
              <w:snapToGrid w:val="0"/>
              <w:rPr>
                <w:sz w:val="20"/>
                <w:szCs w:val="20"/>
              </w:rPr>
            </w:pPr>
            <w:r w:rsidRPr="003D14DD">
              <w:rPr>
                <w:sz w:val="20"/>
                <w:szCs w:val="20"/>
              </w:rPr>
              <w:t xml:space="preserve">в том числе: </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r w:rsidRPr="003D14DD">
              <w:rPr>
                <w:sz w:val="20"/>
                <w:szCs w:val="20"/>
              </w:rPr>
              <w:t>12</w:t>
            </w:r>
          </w:p>
        </w:tc>
        <w:tc>
          <w:tcPr>
            <w:tcW w:w="1070" w:type="dxa"/>
          </w:tcPr>
          <w:p w:rsidR="00F03928" w:rsidRPr="003D14DD" w:rsidRDefault="00F03928" w:rsidP="004D69F2">
            <w:pPr>
              <w:pStyle w:val="afff7"/>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1.2.1</w:t>
            </w:r>
          </w:p>
        </w:tc>
        <w:tc>
          <w:tcPr>
            <w:tcW w:w="4922" w:type="dxa"/>
          </w:tcPr>
          <w:p w:rsidR="00F03928" w:rsidRPr="003D14DD" w:rsidRDefault="00F03928" w:rsidP="004D69F2">
            <w:pPr>
              <w:suppressAutoHyphens/>
              <w:snapToGrid w:val="0"/>
              <w:rPr>
                <w:sz w:val="20"/>
                <w:szCs w:val="20"/>
              </w:rPr>
            </w:pPr>
            <w:r w:rsidRPr="003D14DD">
              <w:rPr>
                <w:sz w:val="20"/>
                <w:szCs w:val="20"/>
              </w:rPr>
              <w:t xml:space="preserve">семинар-дискуссия, </w:t>
            </w:r>
          </w:p>
          <w:p w:rsidR="00F03928" w:rsidRPr="003D14DD" w:rsidRDefault="00F03928" w:rsidP="004D69F2">
            <w:pPr>
              <w:suppressAutoHyphens/>
              <w:snapToGrid w:val="0"/>
              <w:rPr>
                <w:sz w:val="20"/>
                <w:szCs w:val="20"/>
              </w:rPr>
            </w:pPr>
            <w:r w:rsidRPr="003D14DD">
              <w:rPr>
                <w:sz w:val="20"/>
                <w:szCs w:val="20"/>
              </w:rPr>
              <w:t>практические занятия</w:t>
            </w:r>
          </w:p>
        </w:tc>
        <w:tc>
          <w:tcPr>
            <w:tcW w:w="1069" w:type="dxa"/>
          </w:tcPr>
          <w:p w:rsidR="00F03928" w:rsidRPr="003D14DD" w:rsidRDefault="00F03928" w:rsidP="004D69F2">
            <w:pPr>
              <w:suppressAutoHyphens/>
              <w:snapToGrid w:val="0"/>
              <w:jc w:val="center"/>
              <w:rPr>
                <w:sz w:val="20"/>
                <w:szCs w:val="20"/>
              </w:rPr>
            </w:pPr>
          </w:p>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p>
          <w:p w:rsidR="00F03928" w:rsidRPr="003D14DD" w:rsidRDefault="00F03928" w:rsidP="004D69F2">
            <w:pPr>
              <w:pStyle w:val="afff7"/>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r w:rsidRPr="003D14DD">
              <w:rPr>
                <w:sz w:val="20"/>
                <w:szCs w:val="20"/>
              </w:rPr>
              <w:t>0</w:t>
            </w:r>
          </w:p>
          <w:p w:rsidR="00F03928" w:rsidRPr="003D14DD" w:rsidRDefault="00F03928" w:rsidP="004D69F2">
            <w:pPr>
              <w:pStyle w:val="afff7"/>
              <w:suppressAutoHyphens/>
              <w:snapToGrid w:val="0"/>
              <w:jc w:val="center"/>
              <w:rPr>
                <w:sz w:val="20"/>
                <w:szCs w:val="20"/>
              </w:rPr>
            </w:pPr>
            <w:r w:rsidRPr="003D14DD">
              <w:rPr>
                <w:sz w:val="20"/>
                <w:szCs w:val="20"/>
              </w:rPr>
              <w:t>12</w:t>
            </w: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1.2.2</w:t>
            </w:r>
          </w:p>
        </w:tc>
        <w:tc>
          <w:tcPr>
            <w:tcW w:w="4922" w:type="dxa"/>
          </w:tcPr>
          <w:p w:rsidR="00F03928" w:rsidRPr="003D14DD" w:rsidRDefault="00F03928"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1.2.3</w:t>
            </w:r>
          </w:p>
        </w:tc>
        <w:tc>
          <w:tcPr>
            <w:tcW w:w="4922" w:type="dxa"/>
          </w:tcPr>
          <w:p w:rsidR="00F03928" w:rsidRPr="003D14DD" w:rsidRDefault="00F03928"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F03928" w:rsidRPr="003D14DD" w:rsidRDefault="00F03928" w:rsidP="004D69F2">
            <w:pPr>
              <w:suppressAutoHyphens/>
              <w:snapToGrid w:val="0"/>
              <w:jc w:val="center"/>
              <w:rPr>
                <w:sz w:val="20"/>
                <w:szCs w:val="20"/>
              </w:rPr>
            </w:pPr>
          </w:p>
          <w:p w:rsidR="00F03928" w:rsidRPr="003D14DD" w:rsidRDefault="00F03928" w:rsidP="004D69F2">
            <w:pPr>
              <w:pStyle w:val="afff7"/>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1.3</w:t>
            </w:r>
          </w:p>
        </w:tc>
        <w:tc>
          <w:tcPr>
            <w:tcW w:w="4922" w:type="dxa"/>
          </w:tcPr>
          <w:p w:rsidR="00F03928" w:rsidRPr="003D14DD" w:rsidRDefault="00F03928"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F03928" w:rsidRPr="003D14DD" w:rsidRDefault="00F03928" w:rsidP="004D69F2">
            <w:pPr>
              <w:pStyle w:val="afff7"/>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r w:rsidRPr="003D14DD">
              <w:rPr>
                <w:sz w:val="20"/>
                <w:szCs w:val="20"/>
              </w:rPr>
              <w:t>2,2</w:t>
            </w:r>
          </w:p>
        </w:tc>
        <w:tc>
          <w:tcPr>
            <w:tcW w:w="1070" w:type="dxa"/>
          </w:tcPr>
          <w:p w:rsidR="00F03928" w:rsidRPr="003D14DD" w:rsidRDefault="00F03928" w:rsidP="004D69F2">
            <w:pPr>
              <w:suppressAutoHyphens/>
              <w:snapToGrid w:val="0"/>
              <w:jc w:val="center"/>
              <w:rPr>
                <w:sz w:val="20"/>
                <w:szCs w:val="20"/>
              </w:rPr>
            </w:pP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1.3.1</w:t>
            </w:r>
          </w:p>
        </w:tc>
        <w:tc>
          <w:tcPr>
            <w:tcW w:w="4922" w:type="dxa"/>
          </w:tcPr>
          <w:p w:rsidR="00F03928" w:rsidRPr="003D14DD" w:rsidRDefault="00F03928" w:rsidP="004D69F2">
            <w:pPr>
              <w:suppressAutoHyphens/>
              <w:snapToGrid w:val="0"/>
              <w:rPr>
                <w:sz w:val="20"/>
                <w:szCs w:val="20"/>
              </w:rPr>
            </w:pPr>
            <w:r w:rsidRPr="003D14DD">
              <w:rPr>
                <w:sz w:val="20"/>
                <w:szCs w:val="20"/>
              </w:rPr>
              <w:t xml:space="preserve">консультации групповые </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r w:rsidRPr="003D14DD">
              <w:rPr>
                <w:sz w:val="20"/>
                <w:szCs w:val="20"/>
              </w:rPr>
              <w:t>2</w:t>
            </w: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sz w:val="20"/>
                <w:szCs w:val="20"/>
              </w:rPr>
              <w:t>1.3.2</w:t>
            </w:r>
          </w:p>
        </w:tc>
        <w:tc>
          <w:tcPr>
            <w:tcW w:w="4922" w:type="dxa"/>
          </w:tcPr>
          <w:p w:rsidR="00F03928" w:rsidRPr="003D14DD" w:rsidRDefault="00F03928"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r w:rsidRPr="003D14DD">
              <w:rPr>
                <w:sz w:val="20"/>
                <w:szCs w:val="20"/>
              </w:rPr>
              <w:t>0,2</w:t>
            </w:r>
          </w:p>
        </w:tc>
      </w:tr>
      <w:tr w:rsidR="00F03928" w:rsidRPr="003D14DD" w:rsidTr="004D69F2">
        <w:tc>
          <w:tcPr>
            <w:tcW w:w="766" w:type="dxa"/>
          </w:tcPr>
          <w:p w:rsidR="00F03928" w:rsidRPr="003D14DD" w:rsidRDefault="00F03928" w:rsidP="004D69F2">
            <w:pPr>
              <w:suppressAutoHyphens/>
              <w:snapToGrid w:val="0"/>
              <w:rPr>
                <w:sz w:val="20"/>
                <w:szCs w:val="20"/>
              </w:rPr>
            </w:pPr>
            <w:r w:rsidRPr="003D14DD">
              <w:rPr>
                <w:b/>
                <w:sz w:val="20"/>
                <w:szCs w:val="20"/>
              </w:rPr>
              <w:t>2</w:t>
            </w:r>
          </w:p>
        </w:tc>
        <w:tc>
          <w:tcPr>
            <w:tcW w:w="4922" w:type="dxa"/>
          </w:tcPr>
          <w:p w:rsidR="00F03928" w:rsidRPr="003D14DD" w:rsidRDefault="00F03928" w:rsidP="004D69F2">
            <w:pPr>
              <w:suppressAutoHyphens/>
              <w:snapToGrid w:val="0"/>
              <w:rPr>
                <w:sz w:val="20"/>
                <w:szCs w:val="20"/>
              </w:rPr>
            </w:pPr>
            <w:r w:rsidRPr="003D14DD">
              <w:rPr>
                <w:b/>
                <w:sz w:val="20"/>
                <w:szCs w:val="20"/>
              </w:rPr>
              <w:t>Самостоятельная работа (всего)</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suppressAutoHyphens/>
              <w:snapToGrid w:val="0"/>
              <w:jc w:val="center"/>
              <w:rPr>
                <w:sz w:val="20"/>
                <w:szCs w:val="20"/>
              </w:rPr>
            </w:pPr>
          </w:p>
        </w:tc>
        <w:tc>
          <w:tcPr>
            <w:tcW w:w="1069" w:type="dxa"/>
          </w:tcPr>
          <w:p w:rsidR="00F03928" w:rsidRPr="003D14DD" w:rsidRDefault="00F03928" w:rsidP="004D69F2">
            <w:pPr>
              <w:suppressAutoHyphens/>
              <w:snapToGrid w:val="0"/>
              <w:jc w:val="center"/>
              <w:rPr>
                <w:sz w:val="20"/>
                <w:szCs w:val="20"/>
              </w:rPr>
            </w:pPr>
            <w:r w:rsidRPr="003D14DD">
              <w:rPr>
                <w:b/>
                <w:sz w:val="20"/>
                <w:szCs w:val="20"/>
              </w:rPr>
              <w:t>83</w:t>
            </w:r>
          </w:p>
        </w:tc>
        <w:tc>
          <w:tcPr>
            <w:tcW w:w="1070" w:type="dxa"/>
          </w:tcPr>
          <w:p w:rsidR="00F03928" w:rsidRPr="003D14DD" w:rsidRDefault="00F03928" w:rsidP="004D69F2">
            <w:pPr>
              <w:suppressAutoHyphens/>
              <w:snapToGrid w:val="0"/>
              <w:jc w:val="center"/>
              <w:rPr>
                <w:sz w:val="20"/>
                <w:szCs w:val="20"/>
              </w:rPr>
            </w:pPr>
          </w:p>
        </w:tc>
      </w:tr>
      <w:tr w:rsidR="00F03928" w:rsidRPr="003D14DD" w:rsidTr="004D69F2">
        <w:tc>
          <w:tcPr>
            <w:tcW w:w="766" w:type="dxa"/>
          </w:tcPr>
          <w:p w:rsidR="00F03928" w:rsidRPr="003D14DD" w:rsidRDefault="00F03928" w:rsidP="004D69F2">
            <w:pPr>
              <w:tabs>
                <w:tab w:val="center" w:pos="4677"/>
                <w:tab w:val="right" w:pos="9355"/>
              </w:tabs>
              <w:suppressAutoHyphens/>
              <w:rPr>
                <w:b/>
                <w:sz w:val="20"/>
                <w:szCs w:val="20"/>
              </w:rPr>
            </w:pPr>
            <w:r w:rsidRPr="003D14DD">
              <w:rPr>
                <w:sz w:val="20"/>
                <w:szCs w:val="20"/>
              </w:rPr>
              <w:t>2.1</w:t>
            </w:r>
          </w:p>
        </w:tc>
        <w:tc>
          <w:tcPr>
            <w:tcW w:w="4922" w:type="dxa"/>
          </w:tcPr>
          <w:p w:rsidR="00F03928" w:rsidRPr="003D14DD" w:rsidRDefault="00F03928" w:rsidP="004D69F2">
            <w:pPr>
              <w:tabs>
                <w:tab w:val="center" w:pos="4677"/>
                <w:tab w:val="right" w:pos="9355"/>
              </w:tabs>
              <w:suppressAutoHyphens/>
              <w:rPr>
                <w:sz w:val="20"/>
                <w:szCs w:val="20"/>
              </w:rPr>
            </w:pPr>
            <w:r w:rsidRPr="003D14DD">
              <w:rPr>
                <w:sz w:val="20"/>
                <w:szCs w:val="20"/>
              </w:rPr>
              <w:t xml:space="preserve">работа в электронной информационно-образовательной среде с образовательными ресурсами </w:t>
            </w:r>
            <w:r w:rsidRPr="003D14DD">
              <w:rPr>
                <w:sz w:val="20"/>
                <w:szCs w:val="20"/>
              </w:rPr>
              <w:lastRenderedPageBreak/>
              <w:t>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03928" w:rsidRPr="003D14DD" w:rsidRDefault="00F03928" w:rsidP="004D69F2">
            <w:pPr>
              <w:suppressAutoHyphens/>
              <w:snapToGrid w:val="0"/>
              <w:jc w:val="center"/>
              <w:rPr>
                <w:b/>
                <w:sz w:val="20"/>
                <w:szCs w:val="20"/>
              </w:rPr>
            </w:pPr>
          </w:p>
        </w:tc>
        <w:tc>
          <w:tcPr>
            <w:tcW w:w="1070" w:type="dxa"/>
          </w:tcPr>
          <w:p w:rsidR="00F03928" w:rsidRPr="003D14DD" w:rsidRDefault="00F03928" w:rsidP="004D69F2">
            <w:pPr>
              <w:pStyle w:val="afff7"/>
              <w:suppressAutoHyphens/>
              <w:snapToGrid w:val="0"/>
              <w:jc w:val="center"/>
              <w:rPr>
                <w:b/>
                <w:sz w:val="20"/>
                <w:szCs w:val="20"/>
              </w:rPr>
            </w:pPr>
          </w:p>
        </w:tc>
        <w:tc>
          <w:tcPr>
            <w:tcW w:w="1069" w:type="dxa"/>
          </w:tcPr>
          <w:p w:rsidR="00F03928" w:rsidRPr="003D14DD" w:rsidRDefault="00F03928" w:rsidP="004D69F2">
            <w:pPr>
              <w:pStyle w:val="afff7"/>
              <w:suppressAutoHyphens/>
              <w:snapToGrid w:val="0"/>
              <w:jc w:val="center"/>
              <w:rPr>
                <w:sz w:val="20"/>
                <w:szCs w:val="20"/>
              </w:rPr>
            </w:pPr>
          </w:p>
          <w:p w:rsidR="00F03928" w:rsidRPr="003D14DD" w:rsidRDefault="00F03928" w:rsidP="004D69F2">
            <w:pPr>
              <w:pStyle w:val="afff7"/>
              <w:suppressAutoHyphens/>
              <w:snapToGrid w:val="0"/>
              <w:jc w:val="center"/>
              <w:rPr>
                <w:sz w:val="20"/>
                <w:szCs w:val="20"/>
              </w:rPr>
            </w:pPr>
          </w:p>
          <w:p w:rsidR="00F03928" w:rsidRPr="003D14DD" w:rsidRDefault="00F03928" w:rsidP="004D69F2">
            <w:pPr>
              <w:pStyle w:val="afff7"/>
              <w:suppressAutoHyphens/>
              <w:snapToGrid w:val="0"/>
              <w:jc w:val="center"/>
              <w:rPr>
                <w:b/>
                <w:sz w:val="20"/>
                <w:szCs w:val="20"/>
              </w:rPr>
            </w:pPr>
            <w:r w:rsidRPr="003D14DD">
              <w:rPr>
                <w:sz w:val="20"/>
                <w:szCs w:val="20"/>
              </w:rPr>
              <w:lastRenderedPageBreak/>
              <w:t>83</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c>
          <w:tcPr>
            <w:tcW w:w="766" w:type="dxa"/>
          </w:tcPr>
          <w:p w:rsidR="00F03928" w:rsidRPr="003D14DD" w:rsidRDefault="00F03928" w:rsidP="004D69F2">
            <w:pPr>
              <w:suppressAutoHyphens/>
              <w:rPr>
                <w:sz w:val="20"/>
                <w:szCs w:val="20"/>
              </w:rPr>
            </w:pPr>
            <w:r w:rsidRPr="003D14DD">
              <w:rPr>
                <w:sz w:val="20"/>
                <w:szCs w:val="20"/>
              </w:rPr>
              <w:lastRenderedPageBreak/>
              <w:t>2.2</w:t>
            </w:r>
          </w:p>
        </w:tc>
        <w:tc>
          <w:tcPr>
            <w:tcW w:w="4922" w:type="dxa"/>
          </w:tcPr>
          <w:p w:rsidR="00F03928" w:rsidRPr="003D14DD" w:rsidRDefault="00F03928"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F03928" w:rsidRPr="003D14DD" w:rsidRDefault="00F03928" w:rsidP="004D69F2">
            <w:pPr>
              <w:suppressAutoHyphens/>
              <w:snapToGrid w:val="0"/>
              <w:jc w:val="center"/>
              <w:rPr>
                <w:sz w:val="20"/>
                <w:szCs w:val="20"/>
              </w:rPr>
            </w:pPr>
          </w:p>
        </w:tc>
        <w:tc>
          <w:tcPr>
            <w:tcW w:w="1070" w:type="dxa"/>
          </w:tcPr>
          <w:p w:rsidR="00F03928" w:rsidRPr="003D14DD" w:rsidRDefault="00F03928" w:rsidP="004D69F2">
            <w:pPr>
              <w:pStyle w:val="afff7"/>
              <w:suppressAutoHyphens/>
              <w:snapToGrid w:val="0"/>
              <w:jc w:val="center"/>
              <w:rPr>
                <w:sz w:val="20"/>
                <w:szCs w:val="20"/>
              </w:rPr>
            </w:pPr>
          </w:p>
        </w:tc>
        <w:tc>
          <w:tcPr>
            <w:tcW w:w="1069" w:type="dxa"/>
          </w:tcPr>
          <w:p w:rsidR="00F03928" w:rsidRPr="003D14DD" w:rsidRDefault="00F03928" w:rsidP="004D69F2">
            <w:pPr>
              <w:pStyle w:val="afff7"/>
              <w:suppressAutoHyphens/>
              <w:snapToGrid w:val="0"/>
              <w:jc w:val="center"/>
              <w:rPr>
                <w:sz w:val="20"/>
                <w:szCs w:val="20"/>
              </w:rPr>
            </w:pPr>
            <w:r w:rsidRPr="003D14DD">
              <w:rPr>
                <w:b/>
                <w:sz w:val="20"/>
                <w:szCs w:val="20"/>
              </w:rPr>
              <w:t>6,8</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rPr>
          <w:trHeight w:val="249"/>
        </w:trPr>
        <w:tc>
          <w:tcPr>
            <w:tcW w:w="766" w:type="dxa"/>
            <w:vMerge w:val="restart"/>
          </w:tcPr>
          <w:p w:rsidR="00F03928" w:rsidRPr="003D14DD" w:rsidRDefault="00F03928" w:rsidP="004D69F2">
            <w:pPr>
              <w:suppressAutoHyphens/>
              <w:snapToGrid w:val="0"/>
              <w:rPr>
                <w:b/>
                <w:sz w:val="20"/>
                <w:szCs w:val="20"/>
              </w:rPr>
            </w:pPr>
            <w:r w:rsidRPr="003D14DD">
              <w:rPr>
                <w:b/>
                <w:sz w:val="20"/>
                <w:szCs w:val="20"/>
              </w:rPr>
              <w:t>3</w:t>
            </w:r>
          </w:p>
        </w:tc>
        <w:tc>
          <w:tcPr>
            <w:tcW w:w="4922" w:type="dxa"/>
            <w:vMerge w:val="restart"/>
          </w:tcPr>
          <w:p w:rsidR="00F03928" w:rsidRPr="003D14DD" w:rsidRDefault="00F03928"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F03928" w:rsidRPr="003D14DD" w:rsidRDefault="00F03928"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F03928" w:rsidRPr="003D14DD" w:rsidRDefault="00F03928" w:rsidP="004D69F2">
            <w:pPr>
              <w:suppressAutoHyphens/>
              <w:rPr>
                <w:sz w:val="20"/>
                <w:szCs w:val="20"/>
              </w:rPr>
            </w:pPr>
            <w:r w:rsidRPr="003D14DD">
              <w:rPr>
                <w:sz w:val="20"/>
                <w:szCs w:val="20"/>
              </w:rPr>
              <w:t>форма промежуточной аттестации</w:t>
            </w:r>
          </w:p>
        </w:tc>
        <w:tc>
          <w:tcPr>
            <w:tcW w:w="1069" w:type="dxa"/>
          </w:tcPr>
          <w:p w:rsidR="00F03928" w:rsidRPr="003D14DD" w:rsidRDefault="00F03928" w:rsidP="004D69F2">
            <w:pPr>
              <w:suppressAutoHyphens/>
              <w:snapToGrid w:val="0"/>
              <w:jc w:val="center"/>
              <w:rPr>
                <w:b/>
                <w:sz w:val="20"/>
                <w:szCs w:val="20"/>
              </w:rPr>
            </w:pPr>
          </w:p>
        </w:tc>
        <w:tc>
          <w:tcPr>
            <w:tcW w:w="1070" w:type="dxa"/>
          </w:tcPr>
          <w:p w:rsidR="00F03928" w:rsidRPr="003D14DD" w:rsidRDefault="00F03928" w:rsidP="004D69F2">
            <w:pPr>
              <w:pStyle w:val="afff7"/>
              <w:suppressAutoHyphens/>
              <w:snapToGrid w:val="0"/>
              <w:jc w:val="center"/>
              <w:rPr>
                <w:b/>
                <w:sz w:val="20"/>
                <w:szCs w:val="20"/>
              </w:rPr>
            </w:pPr>
          </w:p>
        </w:tc>
        <w:tc>
          <w:tcPr>
            <w:tcW w:w="1069" w:type="dxa"/>
          </w:tcPr>
          <w:p w:rsidR="00F03928" w:rsidRPr="003D14DD" w:rsidRDefault="00F03928" w:rsidP="004D69F2">
            <w:pPr>
              <w:suppressAutoHyphens/>
              <w:snapToGrid w:val="0"/>
              <w:jc w:val="center"/>
              <w:rPr>
                <w:b/>
                <w:sz w:val="20"/>
                <w:szCs w:val="20"/>
              </w:rPr>
            </w:pPr>
            <w:r w:rsidRPr="003D14DD">
              <w:rPr>
                <w:b/>
                <w:sz w:val="20"/>
                <w:szCs w:val="20"/>
              </w:rPr>
              <w:t>108</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c>
          <w:tcPr>
            <w:tcW w:w="766" w:type="dxa"/>
            <w:vMerge/>
          </w:tcPr>
          <w:p w:rsidR="00F03928" w:rsidRPr="003D14DD" w:rsidRDefault="00F03928" w:rsidP="004D69F2">
            <w:pPr>
              <w:suppressAutoHyphens/>
              <w:snapToGrid w:val="0"/>
              <w:rPr>
                <w:b/>
                <w:sz w:val="20"/>
                <w:szCs w:val="20"/>
              </w:rPr>
            </w:pPr>
          </w:p>
        </w:tc>
        <w:tc>
          <w:tcPr>
            <w:tcW w:w="4922" w:type="dxa"/>
            <w:vMerge/>
            <w:vAlign w:val="center"/>
          </w:tcPr>
          <w:p w:rsidR="00F03928" w:rsidRPr="003D14DD" w:rsidRDefault="00F03928" w:rsidP="004D69F2">
            <w:pPr>
              <w:suppressAutoHyphens/>
              <w:rPr>
                <w:sz w:val="20"/>
                <w:szCs w:val="20"/>
              </w:rPr>
            </w:pPr>
          </w:p>
        </w:tc>
        <w:tc>
          <w:tcPr>
            <w:tcW w:w="1069" w:type="dxa"/>
          </w:tcPr>
          <w:p w:rsidR="00F03928" w:rsidRPr="003D14DD" w:rsidRDefault="00F03928" w:rsidP="004D69F2">
            <w:pPr>
              <w:suppressAutoHyphens/>
              <w:snapToGrid w:val="0"/>
              <w:jc w:val="center"/>
              <w:rPr>
                <w:b/>
                <w:sz w:val="20"/>
                <w:szCs w:val="20"/>
              </w:rPr>
            </w:pPr>
          </w:p>
        </w:tc>
        <w:tc>
          <w:tcPr>
            <w:tcW w:w="1070" w:type="dxa"/>
          </w:tcPr>
          <w:p w:rsidR="00F03928" w:rsidRPr="003D14DD" w:rsidRDefault="00F03928" w:rsidP="004D69F2">
            <w:pPr>
              <w:pStyle w:val="afff7"/>
              <w:suppressAutoHyphens/>
              <w:snapToGrid w:val="0"/>
              <w:jc w:val="center"/>
              <w:rPr>
                <w:b/>
                <w:sz w:val="20"/>
                <w:szCs w:val="20"/>
              </w:rPr>
            </w:pPr>
          </w:p>
        </w:tc>
        <w:tc>
          <w:tcPr>
            <w:tcW w:w="1069" w:type="dxa"/>
          </w:tcPr>
          <w:p w:rsidR="00F03928" w:rsidRPr="003D14DD" w:rsidRDefault="00F03928" w:rsidP="004D69F2">
            <w:pPr>
              <w:suppressAutoHyphens/>
              <w:snapToGrid w:val="0"/>
              <w:jc w:val="center"/>
              <w:rPr>
                <w:b/>
                <w:sz w:val="20"/>
                <w:szCs w:val="20"/>
              </w:rPr>
            </w:pPr>
            <w:r w:rsidRPr="003D14DD">
              <w:rPr>
                <w:sz w:val="20"/>
                <w:szCs w:val="20"/>
              </w:rPr>
              <w:t>3</w:t>
            </w:r>
          </w:p>
        </w:tc>
        <w:tc>
          <w:tcPr>
            <w:tcW w:w="1070" w:type="dxa"/>
          </w:tcPr>
          <w:p w:rsidR="00F03928" w:rsidRPr="003D14DD" w:rsidRDefault="00F03928" w:rsidP="004D69F2">
            <w:pPr>
              <w:pStyle w:val="afff7"/>
              <w:suppressAutoHyphens/>
              <w:snapToGrid w:val="0"/>
              <w:jc w:val="center"/>
              <w:rPr>
                <w:b/>
                <w:sz w:val="20"/>
                <w:szCs w:val="20"/>
              </w:rPr>
            </w:pPr>
          </w:p>
        </w:tc>
      </w:tr>
      <w:tr w:rsidR="00F03928" w:rsidRPr="003D14DD" w:rsidTr="004D69F2">
        <w:tc>
          <w:tcPr>
            <w:tcW w:w="766" w:type="dxa"/>
            <w:vMerge/>
          </w:tcPr>
          <w:p w:rsidR="00F03928" w:rsidRPr="003D14DD" w:rsidRDefault="00F03928" w:rsidP="004D69F2">
            <w:pPr>
              <w:suppressAutoHyphens/>
              <w:snapToGrid w:val="0"/>
              <w:rPr>
                <w:b/>
                <w:sz w:val="20"/>
                <w:szCs w:val="20"/>
              </w:rPr>
            </w:pPr>
          </w:p>
        </w:tc>
        <w:tc>
          <w:tcPr>
            <w:tcW w:w="4922" w:type="dxa"/>
            <w:vMerge/>
            <w:vAlign w:val="center"/>
          </w:tcPr>
          <w:p w:rsidR="00F03928" w:rsidRPr="003D14DD" w:rsidRDefault="00F03928" w:rsidP="004D69F2">
            <w:pPr>
              <w:rPr>
                <w:sz w:val="20"/>
                <w:szCs w:val="20"/>
              </w:rPr>
            </w:pPr>
          </w:p>
        </w:tc>
        <w:tc>
          <w:tcPr>
            <w:tcW w:w="4278" w:type="dxa"/>
            <w:gridSpan w:val="4"/>
          </w:tcPr>
          <w:p w:rsidR="00F03928" w:rsidRPr="003D14DD" w:rsidRDefault="00F03928" w:rsidP="004D69F2">
            <w:pPr>
              <w:pStyle w:val="afff7"/>
              <w:suppressAutoHyphens/>
              <w:snapToGrid w:val="0"/>
              <w:jc w:val="center"/>
              <w:rPr>
                <w:sz w:val="20"/>
                <w:szCs w:val="20"/>
              </w:rPr>
            </w:pPr>
            <w:r w:rsidRPr="003D14DD">
              <w:rPr>
                <w:sz w:val="20"/>
                <w:szCs w:val="20"/>
              </w:rPr>
              <w:t>экзамен</w:t>
            </w:r>
          </w:p>
        </w:tc>
      </w:tr>
    </w:tbl>
    <w:p w:rsidR="00F03928" w:rsidRPr="003D14DD" w:rsidRDefault="00F03928" w:rsidP="00F03928">
      <w:pPr>
        <w:suppressAutoHyphens/>
        <w:ind w:firstLine="709"/>
        <w:jc w:val="both"/>
        <w:rPr>
          <w:b/>
          <w:sz w:val="20"/>
          <w:szCs w:val="20"/>
        </w:rPr>
      </w:pPr>
    </w:p>
    <w:p w:rsidR="00F03928" w:rsidRPr="003D14DD" w:rsidRDefault="00F03928" w:rsidP="00F03928">
      <w:pPr>
        <w:rPr>
          <w:sz w:val="20"/>
          <w:szCs w:val="20"/>
        </w:rPr>
      </w:pPr>
      <w:r w:rsidRPr="003D14DD">
        <w:rPr>
          <w:sz w:val="20"/>
          <w:szCs w:val="20"/>
        </w:rPr>
        <w:t>*</w:t>
      </w:r>
    </w:p>
    <w:p w:rsidR="00F03928" w:rsidRPr="003D14DD" w:rsidRDefault="00F03928" w:rsidP="00F03928">
      <w:pPr>
        <w:rPr>
          <w:sz w:val="20"/>
          <w:szCs w:val="20"/>
        </w:rPr>
      </w:pPr>
      <w:r w:rsidRPr="003D14DD">
        <w:rPr>
          <w:sz w:val="20"/>
          <w:szCs w:val="20"/>
        </w:rPr>
        <w:t>Семинар – семинар-дискуссия</w:t>
      </w:r>
    </w:p>
    <w:p w:rsidR="00F03928" w:rsidRPr="003D14DD" w:rsidRDefault="00F03928" w:rsidP="00F03928">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F03928" w:rsidRPr="003D14DD" w:rsidRDefault="00F03928" w:rsidP="00F03928">
      <w:pPr>
        <w:rPr>
          <w:sz w:val="20"/>
          <w:szCs w:val="20"/>
        </w:rPr>
      </w:pPr>
      <w:r w:rsidRPr="003D14DD">
        <w:rPr>
          <w:sz w:val="20"/>
          <w:szCs w:val="20"/>
        </w:rPr>
        <w:t xml:space="preserve">ТТ - практическое занятие - тест-тренинг </w:t>
      </w:r>
    </w:p>
    <w:p w:rsidR="00F03928" w:rsidRPr="003D14DD" w:rsidRDefault="00F03928" w:rsidP="00F03928">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F03928" w:rsidRPr="003D14DD" w:rsidRDefault="00F03928" w:rsidP="00F03928">
      <w:pPr>
        <w:rPr>
          <w:sz w:val="20"/>
          <w:szCs w:val="20"/>
        </w:rPr>
      </w:pPr>
      <w:r w:rsidRPr="003D14DD">
        <w:rPr>
          <w:sz w:val="20"/>
          <w:szCs w:val="20"/>
        </w:rPr>
        <w:t>ЛС - практическое занятие - логическая схема</w:t>
      </w:r>
    </w:p>
    <w:p w:rsidR="00F03928" w:rsidRPr="003D14DD" w:rsidRDefault="00F03928" w:rsidP="00F03928">
      <w:pPr>
        <w:rPr>
          <w:sz w:val="20"/>
          <w:szCs w:val="20"/>
        </w:rPr>
      </w:pPr>
      <w:r w:rsidRPr="003D14DD">
        <w:rPr>
          <w:sz w:val="20"/>
          <w:szCs w:val="20"/>
        </w:rPr>
        <w:t>УД - семинар-обсуждение устного доклада</w:t>
      </w:r>
    </w:p>
    <w:p w:rsidR="00F03928" w:rsidRPr="003D14DD" w:rsidRDefault="00F03928" w:rsidP="00F03928">
      <w:pPr>
        <w:rPr>
          <w:sz w:val="20"/>
          <w:szCs w:val="20"/>
        </w:rPr>
      </w:pPr>
      <w:r w:rsidRPr="003D14DD">
        <w:rPr>
          <w:sz w:val="20"/>
          <w:szCs w:val="20"/>
        </w:rPr>
        <w:t xml:space="preserve">РФ – семинар-обсуждение реферата </w:t>
      </w:r>
    </w:p>
    <w:p w:rsidR="00F03928" w:rsidRPr="003D14DD" w:rsidRDefault="00F03928" w:rsidP="00F03928">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F03928" w:rsidRPr="003D14DD" w:rsidRDefault="00F03928" w:rsidP="00F03928">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F03928" w:rsidRPr="003D14DD" w:rsidRDefault="00F03928" w:rsidP="00F03928">
      <w:pPr>
        <w:rPr>
          <w:sz w:val="20"/>
          <w:szCs w:val="20"/>
        </w:rPr>
      </w:pPr>
      <w:r w:rsidRPr="003D14DD">
        <w:rPr>
          <w:sz w:val="20"/>
          <w:szCs w:val="20"/>
        </w:rPr>
        <w:t xml:space="preserve">УЭ - семинар-обсуждение устного эссе </w:t>
      </w:r>
    </w:p>
    <w:p w:rsidR="00F03928" w:rsidRPr="003D14DD" w:rsidRDefault="00F03928" w:rsidP="00F03928">
      <w:pPr>
        <w:rPr>
          <w:sz w:val="20"/>
          <w:szCs w:val="20"/>
        </w:rPr>
      </w:pPr>
      <w:r w:rsidRPr="003D14DD">
        <w:rPr>
          <w:sz w:val="20"/>
          <w:szCs w:val="20"/>
        </w:rPr>
        <w:t xml:space="preserve">АЛТ - практическое занятие - алгоритмический тренинг  </w:t>
      </w:r>
    </w:p>
    <w:p w:rsidR="00F03928" w:rsidRPr="003D14DD" w:rsidRDefault="00F03928" w:rsidP="00F03928">
      <w:pPr>
        <w:suppressAutoHyphens/>
        <w:ind w:firstLine="709"/>
        <w:jc w:val="both"/>
        <w:rPr>
          <w:b/>
          <w:sz w:val="20"/>
          <w:szCs w:val="20"/>
        </w:rPr>
      </w:pPr>
    </w:p>
    <w:p w:rsidR="00F03928" w:rsidRPr="003D14DD" w:rsidRDefault="00F03928" w:rsidP="00F03928">
      <w:pPr>
        <w:suppressAutoHyphens/>
        <w:ind w:firstLine="709"/>
        <w:jc w:val="both"/>
        <w:rPr>
          <w:b/>
          <w:sz w:val="20"/>
          <w:szCs w:val="20"/>
        </w:rPr>
      </w:pPr>
      <w:r w:rsidRPr="003D14DD">
        <w:rPr>
          <w:b/>
          <w:sz w:val="20"/>
          <w:szCs w:val="20"/>
        </w:rPr>
        <w:t>5. Содержание дисциплины</w:t>
      </w:r>
    </w:p>
    <w:p w:rsidR="00F03928" w:rsidRPr="003D14DD" w:rsidRDefault="00F03928" w:rsidP="00F03928">
      <w:pPr>
        <w:suppressAutoHyphens/>
        <w:ind w:firstLine="709"/>
        <w:jc w:val="both"/>
        <w:rPr>
          <w:b/>
          <w:sz w:val="20"/>
          <w:szCs w:val="20"/>
        </w:rPr>
      </w:pPr>
      <w:r w:rsidRPr="003D14DD">
        <w:rPr>
          <w:b/>
          <w:sz w:val="20"/>
          <w:szCs w:val="20"/>
        </w:rPr>
        <w:t>5.1 Содержание разделов и тем</w:t>
      </w:r>
    </w:p>
    <w:p w:rsidR="00F03928" w:rsidRPr="003D14DD" w:rsidRDefault="00F03928" w:rsidP="00F03928">
      <w:pPr>
        <w:suppressAutoHyphens/>
        <w:ind w:firstLine="454"/>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1679"/>
        <w:gridCol w:w="7387"/>
      </w:tblGrid>
      <w:tr w:rsidR="00F03928" w:rsidRPr="003D14DD" w:rsidTr="004D69F2">
        <w:trPr>
          <w:tblHeader/>
        </w:trPr>
        <w:tc>
          <w:tcPr>
            <w:tcW w:w="264" w:type="pct"/>
            <w:vAlign w:val="center"/>
          </w:tcPr>
          <w:p w:rsidR="00F03928" w:rsidRPr="003D14DD" w:rsidRDefault="00F03928" w:rsidP="004D69F2">
            <w:pPr>
              <w:suppressAutoHyphens/>
              <w:jc w:val="center"/>
              <w:rPr>
                <w:sz w:val="20"/>
                <w:szCs w:val="20"/>
              </w:rPr>
            </w:pPr>
            <w:r w:rsidRPr="003D14DD">
              <w:rPr>
                <w:sz w:val="20"/>
                <w:szCs w:val="20"/>
              </w:rPr>
              <w:t>№ п/п</w:t>
            </w:r>
          </w:p>
        </w:tc>
        <w:tc>
          <w:tcPr>
            <w:tcW w:w="877" w:type="pct"/>
            <w:vAlign w:val="center"/>
          </w:tcPr>
          <w:p w:rsidR="00F03928" w:rsidRPr="003D14DD" w:rsidRDefault="00F03928" w:rsidP="004D69F2">
            <w:pPr>
              <w:suppressAutoHyphens/>
              <w:jc w:val="center"/>
              <w:rPr>
                <w:sz w:val="20"/>
                <w:szCs w:val="20"/>
              </w:rPr>
            </w:pPr>
            <w:r w:rsidRPr="003D14DD">
              <w:rPr>
                <w:sz w:val="20"/>
                <w:szCs w:val="20"/>
              </w:rPr>
              <w:t>Наименование раздела дисциплины</w:t>
            </w:r>
          </w:p>
        </w:tc>
        <w:tc>
          <w:tcPr>
            <w:tcW w:w="3859" w:type="pct"/>
            <w:vAlign w:val="center"/>
          </w:tcPr>
          <w:p w:rsidR="00F03928" w:rsidRPr="003D14DD" w:rsidRDefault="00F03928" w:rsidP="004D69F2">
            <w:pPr>
              <w:suppressAutoHyphens/>
              <w:jc w:val="center"/>
              <w:rPr>
                <w:bCs/>
                <w:sz w:val="20"/>
                <w:szCs w:val="20"/>
              </w:rPr>
            </w:pPr>
            <w:r w:rsidRPr="003D14DD">
              <w:rPr>
                <w:bCs/>
                <w:sz w:val="20"/>
                <w:szCs w:val="20"/>
              </w:rPr>
              <w:t>Содержание раздела</w:t>
            </w:r>
          </w:p>
        </w:tc>
      </w:tr>
      <w:tr w:rsidR="00F03928" w:rsidRPr="003D14DD" w:rsidTr="004D69F2">
        <w:tc>
          <w:tcPr>
            <w:tcW w:w="264" w:type="pct"/>
          </w:tcPr>
          <w:p w:rsidR="00F03928" w:rsidRPr="003D14DD" w:rsidRDefault="00F03928" w:rsidP="004D69F2">
            <w:pPr>
              <w:suppressAutoHyphens/>
              <w:jc w:val="center"/>
              <w:rPr>
                <w:sz w:val="20"/>
                <w:szCs w:val="20"/>
              </w:rPr>
            </w:pPr>
            <w:r w:rsidRPr="003D14DD">
              <w:rPr>
                <w:sz w:val="20"/>
                <w:szCs w:val="20"/>
              </w:rPr>
              <w:t>1</w:t>
            </w:r>
          </w:p>
        </w:tc>
        <w:tc>
          <w:tcPr>
            <w:tcW w:w="877" w:type="pct"/>
          </w:tcPr>
          <w:p w:rsidR="00F03928" w:rsidRPr="003D14DD" w:rsidRDefault="00F03928" w:rsidP="004D69F2">
            <w:pPr>
              <w:suppressAutoHyphens/>
              <w:autoSpaceDE w:val="0"/>
              <w:autoSpaceDN w:val="0"/>
              <w:adjustRightInd w:val="0"/>
              <w:rPr>
                <w:sz w:val="20"/>
                <w:szCs w:val="20"/>
              </w:rPr>
            </w:pPr>
            <w:r w:rsidRPr="003D14DD">
              <w:rPr>
                <w:sz w:val="20"/>
                <w:szCs w:val="20"/>
              </w:rPr>
              <w:t>Образование как объект правового регулирования</w:t>
            </w:r>
          </w:p>
        </w:tc>
        <w:tc>
          <w:tcPr>
            <w:tcW w:w="3859" w:type="pct"/>
          </w:tcPr>
          <w:p w:rsidR="00F03928" w:rsidRPr="003D14DD" w:rsidRDefault="00F03928" w:rsidP="004D69F2">
            <w:pPr>
              <w:suppressAutoHyphens/>
              <w:autoSpaceDE w:val="0"/>
              <w:autoSpaceDN w:val="0"/>
              <w:adjustRightInd w:val="0"/>
              <w:jc w:val="both"/>
              <w:rPr>
                <w:b/>
                <w:sz w:val="20"/>
                <w:szCs w:val="20"/>
              </w:rPr>
            </w:pPr>
            <w:r w:rsidRPr="003D14DD">
              <w:rPr>
                <w:b/>
                <w:sz w:val="20"/>
                <w:szCs w:val="20"/>
              </w:rPr>
              <w:t>Конституционные принципы организации образовательной деятельности в РФ</w:t>
            </w:r>
          </w:p>
          <w:p w:rsidR="00F03928" w:rsidRPr="003D14DD" w:rsidRDefault="00F03928" w:rsidP="004D69F2">
            <w:pPr>
              <w:suppressAutoHyphens/>
              <w:autoSpaceDE w:val="0"/>
              <w:autoSpaceDN w:val="0"/>
              <w:adjustRightInd w:val="0"/>
              <w:jc w:val="both"/>
              <w:rPr>
                <w:sz w:val="20"/>
                <w:szCs w:val="20"/>
              </w:rPr>
            </w:pPr>
            <w:r w:rsidRPr="003D14DD">
              <w:rPr>
                <w:sz w:val="20"/>
                <w:szCs w:val="20"/>
              </w:rPr>
              <w:t>Принципы организации образовательной деятельности. Роль образования в современном обществе. Государственная политика в области образования и основы её правовой регламентации. Обеспечение государственных гарантий по реализации конституционных принципов государственной образовательной политики. Социальные требования к системе российского образования и необходимость её модернизации.</w:t>
            </w:r>
          </w:p>
          <w:p w:rsidR="00F03928" w:rsidRPr="003D14DD" w:rsidRDefault="00F03928" w:rsidP="004D69F2">
            <w:pPr>
              <w:suppressAutoHyphens/>
              <w:autoSpaceDE w:val="0"/>
              <w:autoSpaceDN w:val="0"/>
              <w:adjustRightInd w:val="0"/>
              <w:jc w:val="both"/>
              <w:rPr>
                <w:sz w:val="20"/>
                <w:szCs w:val="20"/>
              </w:rPr>
            </w:pPr>
            <w:r w:rsidRPr="003D14DD">
              <w:rPr>
                <w:b/>
                <w:sz w:val="20"/>
                <w:szCs w:val="20"/>
              </w:rPr>
              <w:t>Система законодательства РФ об образовании</w:t>
            </w:r>
          </w:p>
          <w:p w:rsidR="00F03928" w:rsidRPr="003D14DD" w:rsidRDefault="00F03928" w:rsidP="004D69F2">
            <w:pPr>
              <w:suppressAutoHyphens/>
              <w:autoSpaceDE w:val="0"/>
              <w:autoSpaceDN w:val="0"/>
              <w:adjustRightInd w:val="0"/>
              <w:jc w:val="both"/>
              <w:rPr>
                <w:sz w:val="20"/>
                <w:szCs w:val="20"/>
              </w:rPr>
            </w:pPr>
            <w:r w:rsidRPr="003D14DD">
              <w:rPr>
                <w:sz w:val="20"/>
                <w:szCs w:val="20"/>
              </w:rPr>
              <w:t>Образовательное законодательство России – сложная и разветвлённая система, состоящая из нормативно-правовых актов различной юридической силы и компетенции: международные акты, акты федерального уровня, акты регионального уровня (субъектов РФ) и акты органов местного самоуправления.</w:t>
            </w:r>
          </w:p>
          <w:p w:rsidR="00F03928" w:rsidRPr="003D14DD" w:rsidRDefault="00F03928" w:rsidP="004D69F2">
            <w:pPr>
              <w:suppressAutoHyphens/>
              <w:autoSpaceDE w:val="0"/>
              <w:autoSpaceDN w:val="0"/>
              <w:adjustRightInd w:val="0"/>
              <w:jc w:val="both"/>
              <w:rPr>
                <w:b/>
                <w:sz w:val="20"/>
                <w:szCs w:val="20"/>
              </w:rPr>
            </w:pPr>
            <w:r w:rsidRPr="003D14DD">
              <w:rPr>
                <w:b/>
                <w:sz w:val="20"/>
                <w:szCs w:val="20"/>
              </w:rPr>
              <w:t>Механизм правового регулирования системы образования</w:t>
            </w:r>
          </w:p>
          <w:p w:rsidR="00F03928" w:rsidRPr="003D14DD" w:rsidRDefault="00F03928" w:rsidP="004D69F2">
            <w:pPr>
              <w:suppressAutoHyphens/>
              <w:autoSpaceDE w:val="0"/>
              <w:autoSpaceDN w:val="0"/>
              <w:adjustRightInd w:val="0"/>
              <w:jc w:val="both"/>
              <w:rPr>
                <w:sz w:val="20"/>
                <w:szCs w:val="20"/>
              </w:rPr>
            </w:pPr>
            <w:r w:rsidRPr="003D14DD">
              <w:rPr>
                <w:sz w:val="20"/>
                <w:szCs w:val="20"/>
              </w:rPr>
              <w:t>Система правовых средств, при помощи которой обеспечивается результативное правовое воздействие на отношения в сфере образования. Нормы образовательного права и образовательное правотворчество.</w:t>
            </w:r>
          </w:p>
        </w:tc>
      </w:tr>
      <w:tr w:rsidR="00F03928" w:rsidRPr="003D14DD" w:rsidTr="004D69F2">
        <w:tc>
          <w:tcPr>
            <w:tcW w:w="264" w:type="pct"/>
          </w:tcPr>
          <w:p w:rsidR="00F03928" w:rsidRPr="003D14DD" w:rsidRDefault="00F03928" w:rsidP="004D69F2">
            <w:pPr>
              <w:suppressAutoHyphens/>
              <w:jc w:val="center"/>
              <w:rPr>
                <w:sz w:val="20"/>
                <w:szCs w:val="20"/>
              </w:rPr>
            </w:pPr>
            <w:r w:rsidRPr="003D14DD">
              <w:rPr>
                <w:sz w:val="20"/>
                <w:szCs w:val="20"/>
              </w:rPr>
              <w:t>2</w:t>
            </w:r>
          </w:p>
        </w:tc>
        <w:tc>
          <w:tcPr>
            <w:tcW w:w="877" w:type="pct"/>
          </w:tcPr>
          <w:p w:rsidR="00F03928" w:rsidRPr="003D14DD" w:rsidRDefault="00F03928" w:rsidP="004D69F2">
            <w:pPr>
              <w:suppressAutoHyphens/>
              <w:autoSpaceDE w:val="0"/>
              <w:autoSpaceDN w:val="0"/>
              <w:adjustRightInd w:val="0"/>
              <w:jc w:val="both"/>
              <w:rPr>
                <w:sz w:val="20"/>
                <w:szCs w:val="20"/>
              </w:rPr>
            </w:pPr>
            <w:r w:rsidRPr="003D14DD">
              <w:rPr>
                <w:sz w:val="20"/>
                <w:szCs w:val="20"/>
              </w:rPr>
              <w:t>Система образования в РФ</w:t>
            </w:r>
          </w:p>
          <w:p w:rsidR="00F03928" w:rsidRPr="003D14DD" w:rsidRDefault="00F03928" w:rsidP="004D69F2">
            <w:pPr>
              <w:suppressAutoHyphens/>
              <w:jc w:val="both"/>
              <w:rPr>
                <w:bCs/>
                <w:iCs/>
                <w:sz w:val="20"/>
                <w:szCs w:val="20"/>
              </w:rPr>
            </w:pPr>
          </w:p>
        </w:tc>
        <w:tc>
          <w:tcPr>
            <w:tcW w:w="3859" w:type="pct"/>
          </w:tcPr>
          <w:p w:rsidR="00F03928" w:rsidRPr="003D14DD" w:rsidRDefault="00F03928" w:rsidP="004D69F2">
            <w:pPr>
              <w:suppressAutoHyphens/>
              <w:autoSpaceDE w:val="0"/>
              <w:autoSpaceDN w:val="0"/>
              <w:adjustRightInd w:val="0"/>
              <w:jc w:val="both"/>
              <w:rPr>
                <w:sz w:val="20"/>
                <w:szCs w:val="20"/>
              </w:rPr>
            </w:pPr>
            <w:r w:rsidRPr="003D14DD">
              <w:rPr>
                <w:b/>
                <w:sz w:val="20"/>
                <w:szCs w:val="20"/>
              </w:rPr>
              <w:t>Система образования в РФ – совокупность:</w:t>
            </w:r>
            <w:r w:rsidRPr="003D14DD">
              <w:rPr>
                <w:sz w:val="20"/>
                <w:szCs w:val="20"/>
              </w:rPr>
              <w:t xml:space="preserve"> 1) преемственных образовательных программ и государственных образовательных стандартов; 2) сети реализующих их образовательных учреждений; 3) органов управления образованием.</w:t>
            </w:r>
          </w:p>
          <w:p w:rsidR="00F03928" w:rsidRPr="003D14DD" w:rsidRDefault="00F03928" w:rsidP="004D69F2">
            <w:pPr>
              <w:suppressAutoHyphens/>
              <w:autoSpaceDE w:val="0"/>
              <w:autoSpaceDN w:val="0"/>
              <w:adjustRightInd w:val="0"/>
              <w:jc w:val="both"/>
              <w:rPr>
                <w:b/>
                <w:sz w:val="20"/>
                <w:szCs w:val="20"/>
              </w:rPr>
            </w:pPr>
            <w:r w:rsidRPr="003D14DD">
              <w:rPr>
                <w:b/>
                <w:sz w:val="20"/>
                <w:szCs w:val="20"/>
              </w:rPr>
              <w:t>Организация образовательного процесса</w:t>
            </w:r>
          </w:p>
          <w:p w:rsidR="00F03928" w:rsidRPr="003D14DD" w:rsidRDefault="00F03928" w:rsidP="004D69F2">
            <w:pPr>
              <w:shd w:val="clear" w:color="auto" w:fill="FFFFFF"/>
              <w:suppressAutoHyphens/>
              <w:jc w:val="both"/>
              <w:rPr>
                <w:b/>
                <w:bCs/>
                <w:iCs/>
                <w:sz w:val="20"/>
                <w:szCs w:val="20"/>
              </w:rPr>
            </w:pPr>
            <w:r w:rsidRPr="003D14DD">
              <w:rPr>
                <w:sz w:val="20"/>
                <w:szCs w:val="20"/>
              </w:rPr>
              <w:t>Система мер по организации и осуществлению деятельности педагогического персонала и обучающихся по достижению целей образования. Понятие образовательного процесса. Приём в образовательное учреждение. Аттестация обучающихся.</w:t>
            </w:r>
          </w:p>
        </w:tc>
      </w:tr>
      <w:tr w:rsidR="00F03928" w:rsidRPr="003D14DD" w:rsidTr="004D69F2">
        <w:tc>
          <w:tcPr>
            <w:tcW w:w="264" w:type="pct"/>
          </w:tcPr>
          <w:p w:rsidR="00F03928" w:rsidRPr="003D14DD" w:rsidRDefault="00F03928" w:rsidP="004D69F2">
            <w:pPr>
              <w:suppressAutoHyphens/>
              <w:jc w:val="center"/>
              <w:rPr>
                <w:sz w:val="20"/>
                <w:szCs w:val="20"/>
              </w:rPr>
            </w:pPr>
            <w:r w:rsidRPr="003D14DD">
              <w:rPr>
                <w:sz w:val="20"/>
                <w:szCs w:val="20"/>
              </w:rPr>
              <w:t>3</w:t>
            </w:r>
          </w:p>
        </w:tc>
        <w:tc>
          <w:tcPr>
            <w:tcW w:w="877" w:type="pct"/>
          </w:tcPr>
          <w:p w:rsidR="00F03928" w:rsidRPr="003D14DD" w:rsidRDefault="00F03928" w:rsidP="004D69F2">
            <w:pPr>
              <w:suppressAutoHyphens/>
              <w:jc w:val="both"/>
              <w:rPr>
                <w:sz w:val="20"/>
                <w:szCs w:val="20"/>
              </w:rPr>
            </w:pPr>
            <w:r w:rsidRPr="003D14DD">
              <w:rPr>
                <w:bCs/>
                <w:iCs/>
                <w:sz w:val="20"/>
                <w:szCs w:val="20"/>
              </w:rPr>
              <w:t>Образование в социальной системе</w:t>
            </w:r>
          </w:p>
        </w:tc>
        <w:tc>
          <w:tcPr>
            <w:tcW w:w="3859" w:type="pct"/>
          </w:tcPr>
          <w:p w:rsidR="00F03928" w:rsidRPr="003D14DD" w:rsidRDefault="00F03928" w:rsidP="004D69F2">
            <w:pPr>
              <w:shd w:val="clear" w:color="auto" w:fill="FFFFFF"/>
              <w:suppressAutoHyphens/>
              <w:jc w:val="both"/>
              <w:rPr>
                <w:sz w:val="20"/>
                <w:szCs w:val="20"/>
              </w:rPr>
            </w:pPr>
            <w:r w:rsidRPr="003D14DD">
              <w:rPr>
                <w:b/>
                <w:bCs/>
                <w:iCs/>
                <w:sz w:val="20"/>
                <w:szCs w:val="20"/>
              </w:rPr>
              <w:t>Образование в социальной системе</w:t>
            </w:r>
            <w:r w:rsidRPr="003D14DD">
              <w:rPr>
                <w:bCs/>
                <w:iCs/>
                <w:sz w:val="20"/>
                <w:szCs w:val="20"/>
              </w:rPr>
              <w:t>.</w:t>
            </w:r>
          </w:p>
          <w:p w:rsidR="00F03928" w:rsidRPr="003D14DD" w:rsidRDefault="00F03928" w:rsidP="004D69F2">
            <w:pPr>
              <w:shd w:val="clear" w:color="auto" w:fill="FFFFFF"/>
              <w:suppressAutoHyphens/>
              <w:jc w:val="both"/>
              <w:rPr>
                <w:sz w:val="20"/>
                <w:szCs w:val="20"/>
              </w:rPr>
            </w:pPr>
            <w:r w:rsidRPr="003D14DD">
              <w:rPr>
                <w:sz w:val="20"/>
                <w:szCs w:val="20"/>
              </w:rPr>
              <w:t>Место и роль образования в социальной системе государства.</w:t>
            </w:r>
          </w:p>
          <w:p w:rsidR="00F03928" w:rsidRPr="003D14DD" w:rsidRDefault="00F03928" w:rsidP="004D69F2">
            <w:pPr>
              <w:shd w:val="clear" w:color="auto" w:fill="FFFFFF"/>
              <w:suppressAutoHyphens/>
              <w:jc w:val="both"/>
              <w:rPr>
                <w:sz w:val="20"/>
                <w:szCs w:val="20"/>
              </w:rPr>
            </w:pPr>
            <w:r w:rsidRPr="003D14DD">
              <w:rPr>
                <w:sz w:val="20"/>
                <w:szCs w:val="20"/>
              </w:rPr>
              <w:t>Негосударственные образовательные учреждения. Система специального образования в РФ. Цели, задачи, направления деятельности и нормативное обеспечение работы специальных образовательных учреждений. Социально-педагогические технологии реализации и охраны прав детей и подростков в образовании разных стран.</w:t>
            </w:r>
          </w:p>
          <w:p w:rsidR="00F03928" w:rsidRPr="003D14DD" w:rsidRDefault="00F03928" w:rsidP="004D69F2">
            <w:pPr>
              <w:shd w:val="clear" w:color="auto" w:fill="FFFFFF"/>
              <w:suppressAutoHyphens/>
              <w:jc w:val="both"/>
              <w:rPr>
                <w:b/>
                <w:sz w:val="20"/>
                <w:szCs w:val="20"/>
              </w:rPr>
            </w:pPr>
            <w:r w:rsidRPr="003D14DD">
              <w:rPr>
                <w:b/>
                <w:sz w:val="20"/>
                <w:szCs w:val="20"/>
              </w:rPr>
              <w:lastRenderedPageBreak/>
              <w:t>Специфика и нормативное регулирование непрерывного образования на протяжении всей жизни</w:t>
            </w:r>
          </w:p>
          <w:p w:rsidR="00F03928" w:rsidRPr="003D14DD" w:rsidRDefault="00F03928" w:rsidP="004D69F2">
            <w:pPr>
              <w:shd w:val="clear" w:color="auto" w:fill="FFFFFF"/>
              <w:suppressAutoHyphens/>
              <w:jc w:val="both"/>
              <w:rPr>
                <w:sz w:val="20"/>
                <w:szCs w:val="20"/>
              </w:rPr>
            </w:pPr>
            <w:r w:rsidRPr="003D14DD">
              <w:rPr>
                <w:sz w:val="20"/>
                <w:szCs w:val="20"/>
              </w:rPr>
              <w:t>Концепция непрерывного образования. Уровни общеобразовательных программ и образовательных учреждений.</w:t>
            </w:r>
          </w:p>
          <w:p w:rsidR="00F03928" w:rsidRPr="003D14DD" w:rsidRDefault="00F03928" w:rsidP="004D69F2">
            <w:pPr>
              <w:shd w:val="clear" w:color="auto" w:fill="FFFFFF"/>
              <w:suppressAutoHyphens/>
              <w:jc w:val="both"/>
              <w:rPr>
                <w:sz w:val="20"/>
                <w:szCs w:val="20"/>
              </w:rPr>
            </w:pPr>
            <w:r w:rsidRPr="003D14DD">
              <w:rPr>
                <w:b/>
                <w:sz w:val="20"/>
                <w:szCs w:val="20"/>
              </w:rPr>
              <w:t>Дополнительные структуры общего образования</w:t>
            </w:r>
          </w:p>
          <w:p w:rsidR="00F03928" w:rsidRPr="003D14DD" w:rsidRDefault="00F03928" w:rsidP="004D69F2">
            <w:pPr>
              <w:shd w:val="clear" w:color="auto" w:fill="FFFFFF"/>
              <w:suppressAutoHyphens/>
              <w:jc w:val="both"/>
              <w:rPr>
                <w:sz w:val="20"/>
                <w:szCs w:val="20"/>
              </w:rPr>
            </w:pPr>
            <w:r w:rsidRPr="003D14DD">
              <w:rPr>
                <w:sz w:val="20"/>
                <w:szCs w:val="20"/>
              </w:rPr>
              <w:t>Профессиональное образование. Повышение квалификации и профессиональная переподготовка. Разнообразие форм и видов организации образования. Формы получения образования. Дистанционное образование. Нормативно-правовое обеспечение дистанционного образования.</w:t>
            </w:r>
          </w:p>
        </w:tc>
      </w:tr>
    </w:tbl>
    <w:p w:rsidR="00F03928" w:rsidRPr="003D14DD" w:rsidRDefault="00F03928" w:rsidP="00F03928">
      <w:pPr>
        <w:tabs>
          <w:tab w:val="left" w:pos="1080"/>
        </w:tabs>
        <w:suppressAutoHyphens/>
        <w:ind w:firstLine="720"/>
        <w:jc w:val="both"/>
        <w:rPr>
          <w:b/>
          <w:sz w:val="20"/>
          <w:szCs w:val="20"/>
        </w:rPr>
      </w:pPr>
    </w:p>
    <w:p w:rsidR="00F03928" w:rsidRPr="003D14DD" w:rsidRDefault="00F03928" w:rsidP="00F03928">
      <w:pPr>
        <w:suppressAutoHyphens/>
        <w:ind w:firstLine="709"/>
        <w:jc w:val="both"/>
        <w:rPr>
          <w:b/>
          <w:sz w:val="20"/>
          <w:szCs w:val="20"/>
        </w:rPr>
      </w:pPr>
      <w:r w:rsidRPr="003D14DD">
        <w:rPr>
          <w:b/>
          <w:sz w:val="20"/>
          <w:szCs w:val="20"/>
        </w:rPr>
        <w:t>5.2 Занятия лекционного и семинарского типа</w:t>
      </w:r>
    </w:p>
    <w:p w:rsidR="00F03928" w:rsidRPr="003D14DD" w:rsidRDefault="00F03928" w:rsidP="00F03928">
      <w:pPr>
        <w:suppressAutoHyphens/>
        <w:ind w:firstLine="709"/>
        <w:jc w:val="both"/>
        <w:rPr>
          <w:b/>
          <w:sz w:val="20"/>
          <w:szCs w:val="20"/>
        </w:rPr>
      </w:pPr>
      <w:r w:rsidRPr="003D14DD">
        <w:rPr>
          <w:b/>
          <w:sz w:val="20"/>
          <w:szCs w:val="20"/>
        </w:rPr>
        <w:t>5.2.1 Темы лекций</w:t>
      </w:r>
    </w:p>
    <w:p w:rsidR="00F03928" w:rsidRPr="003D14DD" w:rsidRDefault="00F03928" w:rsidP="00F03928">
      <w:pPr>
        <w:suppressAutoHyphens/>
        <w:ind w:firstLine="709"/>
        <w:jc w:val="both"/>
        <w:rPr>
          <w:b/>
          <w:sz w:val="20"/>
          <w:szCs w:val="20"/>
        </w:rPr>
      </w:pPr>
      <w:r w:rsidRPr="003D14DD">
        <w:rPr>
          <w:b/>
          <w:sz w:val="20"/>
          <w:szCs w:val="20"/>
        </w:rPr>
        <w:t>Раздел 1 «Образование как объект правового регулирования»</w:t>
      </w:r>
    </w:p>
    <w:p w:rsidR="00F03928" w:rsidRPr="003D14DD" w:rsidRDefault="00F03928" w:rsidP="00F03928">
      <w:pPr>
        <w:tabs>
          <w:tab w:val="left" w:pos="993"/>
        </w:tabs>
        <w:suppressAutoHyphens/>
        <w:ind w:firstLine="709"/>
        <w:jc w:val="both"/>
        <w:rPr>
          <w:sz w:val="20"/>
          <w:szCs w:val="20"/>
        </w:rPr>
      </w:pPr>
      <w:r w:rsidRPr="003D14DD">
        <w:rPr>
          <w:sz w:val="20"/>
          <w:szCs w:val="20"/>
        </w:rPr>
        <w:t>1.</w:t>
      </w:r>
      <w:r w:rsidRPr="003D14DD">
        <w:rPr>
          <w:sz w:val="20"/>
          <w:szCs w:val="20"/>
        </w:rPr>
        <w:tab/>
        <w:t>Система законодательства РФ об образовании</w:t>
      </w:r>
    </w:p>
    <w:p w:rsidR="00F03928" w:rsidRPr="003D14DD" w:rsidRDefault="00F03928" w:rsidP="00F03928">
      <w:pPr>
        <w:tabs>
          <w:tab w:val="left" w:pos="993"/>
        </w:tabs>
        <w:suppressAutoHyphens/>
        <w:ind w:firstLine="709"/>
        <w:jc w:val="both"/>
        <w:rPr>
          <w:sz w:val="20"/>
          <w:szCs w:val="20"/>
        </w:rPr>
      </w:pPr>
      <w:r w:rsidRPr="003D14DD">
        <w:rPr>
          <w:sz w:val="20"/>
          <w:szCs w:val="20"/>
        </w:rPr>
        <w:t>2.</w:t>
      </w:r>
      <w:r w:rsidRPr="003D14DD">
        <w:rPr>
          <w:sz w:val="20"/>
          <w:szCs w:val="20"/>
        </w:rPr>
        <w:tab/>
        <w:t>Механизм правового регулирования системы образования</w:t>
      </w:r>
    </w:p>
    <w:p w:rsidR="00F03928" w:rsidRPr="003D14DD" w:rsidRDefault="00F03928" w:rsidP="00F03928">
      <w:pPr>
        <w:tabs>
          <w:tab w:val="left" w:pos="993"/>
        </w:tabs>
        <w:suppressAutoHyphens/>
        <w:ind w:firstLine="709"/>
        <w:jc w:val="both"/>
        <w:rPr>
          <w:b/>
          <w:sz w:val="20"/>
          <w:szCs w:val="20"/>
        </w:rPr>
      </w:pPr>
    </w:p>
    <w:p w:rsidR="00F03928" w:rsidRPr="003D14DD" w:rsidRDefault="00F03928" w:rsidP="00F03928">
      <w:pPr>
        <w:tabs>
          <w:tab w:val="left" w:pos="993"/>
        </w:tabs>
        <w:suppressAutoHyphens/>
        <w:ind w:firstLine="709"/>
        <w:jc w:val="both"/>
        <w:rPr>
          <w:b/>
          <w:sz w:val="20"/>
          <w:szCs w:val="20"/>
        </w:rPr>
      </w:pPr>
      <w:r w:rsidRPr="003D14DD">
        <w:rPr>
          <w:b/>
          <w:sz w:val="20"/>
          <w:szCs w:val="20"/>
        </w:rPr>
        <w:t>Раздел 2 «Система образования в РФ»</w:t>
      </w:r>
    </w:p>
    <w:p w:rsidR="00F03928" w:rsidRPr="003D14DD" w:rsidRDefault="00F03928" w:rsidP="00F03928">
      <w:pPr>
        <w:tabs>
          <w:tab w:val="left" w:pos="993"/>
        </w:tabs>
        <w:suppressAutoHyphens/>
        <w:ind w:firstLine="709"/>
        <w:jc w:val="both"/>
        <w:rPr>
          <w:sz w:val="20"/>
          <w:szCs w:val="20"/>
        </w:rPr>
      </w:pPr>
      <w:r w:rsidRPr="003D14DD">
        <w:rPr>
          <w:sz w:val="20"/>
          <w:szCs w:val="20"/>
        </w:rPr>
        <w:t>1.</w:t>
      </w:r>
      <w:r w:rsidRPr="003D14DD">
        <w:rPr>
          <w:sz w:val="20"/>
          <w:szCs w:val="20"/>
        </w:rPr>
        <w:tab/>
        <w:t xml:space="preserve">Система образования в РФ </w:t>
      </w:r>
    </w:p>
    <w:p w:rsidR="00F03928" w:rsidRPr="003D14DD" w:rsidRDefault="00F03928" w:rsidP="00F03928">
      <w:pPr>
        <w:tabs>
          <w:tab w:val="left" w:pos="993"/>
        </w:tabs>
        <w:suppressAutoHyphens/>
        <w:ind w:firstLine="709"/>
        <w:jc w:val="both"/>
        <w:rPr>
          <w:sz w:val="20"/>
          <w:szCs w:val="20"/>
        </w:rPr>
      </w:pPr>
      <w:r w:rsidRPr="003D14DD">
        <w:rPr>
          <w:sz w:val="20"/>
          <w:szCs w:val="20"/>
        </w:rPr>
        <w:t>2.</w:t>
      </w:r>
      <w:r w:rsidRPr="003D14DD">
        <w:rPr>
          <w:sz w:val="20"/>
          <w:szCs w:val="20"/>
        </w:rPr>
        <w:tab/>
        <w:t>Организация образовательного процесса</w:t>
      </w:r>
    </w:p>
    <w:p w:rsidR="00F03928" w:rsidRPr="003D14DD" w:rsidRDefault="00F03928" w:rsidP="00F03928">
      <w:pPr>
        <w:tabs>
          <w:tab w:val="left" w:pos="993"/>
        </w:tabs>
        <w:suppressAutoHyphens/>
        <w:ind w:firstLine="709"/>
        <w:jc w:val="both"/>
        <w:rPr>
          <w:b/>
          <w:sz w:val="20"/>
          <w:szCs w:val="20"/>
        </w:rPr>
      </w:pPr>
    </w:p>
    <w:p w:rsidR="00F03928" w:rsidRPr="003D14DD" w:rsidRDefault="00F03928" w:rsidP="00F03928">
      <w:pPr>
        <w:tabs>
          <w:tab w:val="left" w:pos="993"/>
        </w:tabs>
        <w:suppressAutoHyphens/>
        <w:ind w:firstLine="709"/>
        <w:jc w:val="both"/>
        <w:rPr>
          <w:b/>
          <w:sz w:val="20"/>
          <w:szCs w:val="20"/>
        </w:rPr>
      </w:pPr>
      <w:r w:rsidRPr="003D14DD">
        <w:rPr>
          <w:b/>
          <w:sz w:val="20"/>
          <w:szCs w:val="20"/>
        </w:rPr>
        <w:t>Раздел 3 «Образование в социальной системе»</w:t>
      </w:r>
    </w:p>
    <w:p w:rsidR="00F03928" w:rsidRPr="003D14DD" w:rsidRDefault="00F03928" w:rsidP="00F03928">
      <w:pPr>
        <w:tabs>
          <w:tab w:val="left" w:pos="993"/>
        </w:tabs>
        <w:suppressAutoHyphens/>
        <w:ind w:firstLine="709"/>
        <w:jc w:val="both"/>
        <w:rPr>
          <w:sz w:val="20"/>
          <w:szCs w:val="20"/>
        </w:rPr>
      </w:pPr>
      <w:r w:rsidRPr="003D14DD">
        <w:rPr>
          <w:sz w:val="20"/>
          <w:szCs w:val="20"/>
        </w:rPr>
        <w:t>1.</w:t>
      </w:r>
      <w:r w:rsidRPr="003D14DD">
        <w:rPr>
          <w:sz w:val="20"/>
          <w:szCs w:val="20"/>
        </w:rPr>
        <w:tab/>
        <w:t xml:space="preserve">Место и роль образования в социальной системе государства </w:t>
      </w:r>
    </w:p>
    <w:p w:rsidR="00F03928" w:rsidRPr="003D14DD" w:rsidRDefault="00F03928" w:rsidP="00F03928">
      <w:pPr>
        <w:tabs>
          <w:tab w:val="left" w:pos="993"/>
        </w:tabs>
        <w:suppressAutoHyphens/>
        <w:ind w:firstLine="709"/>
        <w:jc w:val="both"/>
        <w:rPr>
          <w:sz w:val="20"/>
          <w:szCs w:val="20"/>
        </w:rPr>
      </w:pPr>
      <w:r w:rsidRPr="003D14DD">
        <w:rPr>
          <w:sz w:val="20"/>
          <w:szCs w:val="20"/>
        </w:rPr>
        <w:t>2.</w:t>
      </w:r>
      <w:r w:rsidRPr="003D14DD">
        <w:rPr>
          <w:sz w:val="20"/>
          <w:szCs w:val="20"/>
        </w:rPr>
        <w:tab/>
        <w:t>Концепция непрерывного образования</w:t>
      </w:r>
    </w:p>
    <w:p w:rsidR="00F03928" w:rsidRPr="003D14DD" w:rsidRDefault="00F03928" w:rsidP="00F03928">
      <w:pPr>
        <w:suppressAutoHyphens/>
        <w:ind w:firstLine="709"/>
        <w:jc w:val="both"/>
        <w:rPr>
          <w:b/>
          <w:sz w:val="20"/>
          <w:szCs w:val="20"/>
        </w:rPr>
      </w:pPr>
      <w:r w:rsidRPr="003D14DD">
        <w:rPr>
          <w:b/>
          <w:sz w:val="20"/>
          <w:szCs w:val="20"/>
        </w:rPr>
        <w:t xml:space="preserve"> </w:t>
      </w:r>
    </w:p>
    <w:p w:rsidR="00F03928" w:rsidRPr="003D14DD" w:rsidRDefault="00F03928" w:rsidP="00F03928">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F03928" w:rsidRPr="003D14DD" w:rsidRDefault="00F03928" w:rsidP="00F03928">
      <w:pPr>
        <w:tabs>
          <w:tab w:val="left" w:pos="1080"/>
          <w:tab w:val="left" w:pos="1134"/>
        </w:tabs>
        <w:suppressAutoHyphens/>
        <w:ind w:firstLine="720"/>
        <w:jc w:val="both"/>
        <w:rPr>
          <w:b/>
          <w:iCs/>
          <w:sz w:val="20"/>
          <w:szCs w:val="20"/>
        </w:rPr>
      </w:pPr>
      <w:r w:rsidRPr="003D14DD">
        <w:rPr>
          <w:b/>
          <w:sz w:val="20"/>
          <w:szCs w:val="20"/>
        </w:rPr>
        <w:t xml:space="preserve">Раздел 1 </w:t>
      </w:r>
      <w:r w:rsidRPr="003D14DD">
        <w:rPr>
          <w:b/>
          <w:bCs/>
          <w:iCs/>
          <w:sz w:val="20"/>
          <w:szCs w:val="20"/>
        </w:rPr>
        <w:t xml:space="preserve"> </w:t>
      </w:r>
      <w:r w:rsidRPr="003D14DD">
        <w:rPr>
          <w:b/>
          <w:iCs/>
          <w:sz w:val="20"/>
          <w:szCs w:val="20"/>
        </w:rPr>
        <w:t>«</w:t>
      </w:r>
      <w:r w:rsidRPr="003D14DD">
        <w:rPr>
          <w:b/>
          <w:sz w:val="20"/>
          <w:szCs w:val="20"/>
        </w:rPr>
        <w:t>Образование как объект правового регулирования</w:t>
      </w:r>
      <w:r w:rsidRPr="003D14DD">
        <w:rPr>
          <w:b/>
          <w:iCs/>
          <w:sz w:val="20"/>
          <w:szCs w:val="20"/>
        </w:rPr>
        <w:t xml:space="preserve">» </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Какими нормативными актами регулируются правоотношения в сфере образования?</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Назовите основные положения государственной политики России в области образования.</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Чем гарантируется право граждан РФ на образование?</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Что такое Государственный образовательный стандарт, и в чем его отличие от учебной программы?</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На основе каких нормативных правовых актов устанавливается правовой статус образовательных учреждений?</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Сфера и пределы действия отраслевых норм права.</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Краткая характеристика федеральных законов по охране прав детей и взрослых на образование.</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Перечислите основные международные нормативные акты о правах ребенка.</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Краткая характеристика российского законодательства о социальной помощи и защите прав несовершеннолетних граждан.</w:t>
      </w:r>
    </w:p>
    <w:p w:rsidR="00F03928" w:rsidRPr="003D14DD" w:rsidRDefault="00F03928" w:rsidP="00F03928">
      <w:pPr>
        <w:numPr>
          <w:ilvl w:val="0"/>
          <w:numId w:val="23"/>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Общая характеристика законодательства РФ об образовании взрослых.</w:t>
      </w:r>
      <w:r w:rsidRPr="003D14DD">
        <w:rPr>
          <w:b/>
          <w:sz w:val="20"/>
          <w:szCs w:val="20"/>
        </w:rPr>
        <w:t xml:space="preserve"> </w:t>
      </w:r>
    </w:p>
    <w:p w:rsidR="00F03928" w:rsidRPr="003D14DD" w:rsidRDefault="00F03928" w:rsidP="00F03928">
      <w:pPr>
        <w:tabs>
          <w:tab w:val="left" w:pos="1080"/>
          <w:tab w:val="left" w:pos="1134"/>
        </w:tabs>
        <w:suppressAutoHyphens/>
        <w:ind w:firstLine="720"/>
        <w:jc w:val="both"/>
        <w:rPr>
          <w:b/>
          <w:sz w:val="20"/>
          <w:szCs w:val="20"/>
        </w:rPr>
      </w:pPr>
    </w:p>
    <w:p w:rsidR="00F03928" w:rsidRPr="003D14DD" w:rsidRDefault="00F03928" w:rsidP="00F03928">
      <w:pPr>
        <w:tabs>
          <w:tab w:val="left" w:pos="1080"/>
          <w:tab w:val="left" w:pos="1134"/>
        </w:tabs>
        <w:suppressAutoHyphens/>
        <w:ind w:firstLine="720"/>
        <w:jc w:val="both"/>
        <w:rPr>
          <w:b/>
          <w:sz w:val="20"/>
          <w:szCs w:val="20"/>
        </w:rPr>
      </w:pPr>
      <w:r w:rsidRPr="003D14DD">
        <w:rPr>
          <w:b/>
          <w:sz w:val="20"/>
          <w:szCs w:val="20"/>
        </w:rPr>
        <w:t>Раздел 2 «Система образования в РФ»</w:t>
      </w:r>
    </w:p>
    <w:p w:rsidR="00F03928" w:rsidRPr="003D14DD" w:rsidRDefault="00F03928" w:rsidP="00F03928">
      <w:pPr>
        <w:numPr>
          <w:ilvl w:val="0"/>
          <w:numId w:val="24"/>
        </w:numPr>
        <w:tabs>
          <w:tab w:val="left" w:pos="1080"/>
          <w:tab w:val="left" w:pos="1134"/>
          <w:tab w:val="left" w:pos="1440"/>
        </w:tabs>
        <w:suppressAutoHyphens/>
        <w:ind w:left="0" w:firstLine="720"/>
        <w:jc w:val="both"/>
        <w:rPr>
          <w:sz w:val="20"/>
          <w:szCs w:val="20"/>
        </w:rPr>
      </w:pPr>
      <w:r w:rsidRPr="003D14DD">
        <w:rPr>
          <w:sz w:val="20"/>
          <w:szCs w:val="20"/>
        </w:rPr>
        <w:t xml:space="preserve">Система мер по организации и осуществлению деятельности педагогического персонала и обучающихся по достижению целей образования. </w:t>
      </w:r>
    </w:p>
    <w:p w:rsidR="00F03928" w:rsidRPr="003D14DD" w:rsidRDefault="00F03928" w:rsidP="00F03928">
      <w:pPr>
        <w:numPr>
          <w:ilvl w:val="0"/>
          <w:numId w:val="24"/>
        </w:numPr>
        <w:tabs>
          <w:tab w:val="left" w:pos="1080"/>
          <w:tab w:val="left" w:pos="1134"/>
          <w:tab w:val="left" w:pos="1440"/>
        </w:tabs>
        <w:suppressAutoHyphens/>
        <w:ind w:left="0" w:firstLine="720"/>
        <w:jc w:val="both"/>
        <w:rPr>
          <w:sz w:val="20"/>
          <w:szCs w:val="20"/>
        </w:rPr>
      </w:pPr>
      <w:r w:rsidRPr="003D14DD">
        <w:rPr>
          <w:sz w:val="20"/>
          <w:szCs w:val="20"/>
        </w:rPr>
        <w:t xml:space="preserve">Понятие образовательного процесса. </w:t>
      </w:r>
    </w:p>
    <w:p w:rsidR="00F03928" w:rsidRPr="003D14DD" w:rsidRDefault="00F03928" w:rsidP="00F03928">
      <w:pPr>
        <w:numPr>
          <w:ilvl w:val="0"/>
          <w:numId w:val="24"/>
        </w:numPr>
        <w:tabs>
          <w:tab w:val="left" w:pos="1080"/>
          <w:tab w:val="left" w:pos="1134"/>
          <w:tab w:val="left" w:pos="1440"/>
        </w:tabs>
        <w:suppressAutoHyphens/>
        <w:ind w:left="0" w:firstLine="720"/>
        <w:jc w:val="both"/>
        <w:rPr>
          <w:sz w:val="20"/>
          <w:szCs w:val="20"/>
        </w:rPr>
      </w:pPr>
      <w:r w:rsidRPr="003D14DD">
        <w:rPr>
          <w:sz w:val="20"/>
          <w:szCs w:val="20"/>
        </w:rPr>
        <w:t xml:space="preserve">Приём в образовательное учреждение. </w:t>
      </w:r>
    </w:p>
    <w:p w:rsidR="00F03928" w:rsidRPr="003D14DD" w:rsidRDefault="00F03928" w:rsidP="00F03928">
      <w:pPr>
        <w:numPr>
          <w:ilvl w:val="0"/>
          <w:numId w:val="24"/>
        </w:numPr>
        <w:tabs>
          <w:tab w:val="left" w:pos="1080"/>
          <w:tab w:val="left" w:pos="1134"/>
          <w:tab w:val="left" w:pos="1440"/>
        </w:tabs>
        <w:suppressAutoHyphens/>
        <w:ind w:left="0" w:firstLine="720"/>
        <w:jc w:val="both"/>
        <w:rPr>
          <w:b/>
          <w:sz w:val="20"/>
          <w:szCs w:val="20"/>
        </w:rPr>
      </w:pPr>
      <w:r w:rsidRPr="003D14DD">
        <w:rPr>
          <w:sz w:val="20"/>
          <w:szCs w:val="20"/>
        </w:rPr>
        <w:t>Аттестация обучающихся.</w:t>
      </w:r>
    </w:p>
    <w:p w:rsidR="00F03928" w:rsidRPr="003D14DD" w:rsidRDefault="00F03928" w:rsidP="00F03928">
      <w:pPr>
        <w:numPr>
          <w:ilvl w:val="0"/>
          <w:numId w:val="24"/>
        </w:numPr>
        <w:shd w:val="clear" w:color="auto" w:fill="FFFFFF"/>
        <w:tabs>
          <w:tab w:val="left" w:pos="1080"/>
          <w:tab w:val="left" w:pos="1260"/>
          <w:tab w:val="left" w:pos="1440"/>
        </w:tabs>
        <w:suppressAutoHyphens/>
        <w:autoSpaceDE w:val="0"/>
        <w:autoSpaceDN w:val="0"/>
        <w:adjustRightInd w:val="0"/>
        <w:ind w:left="0" w:firstLine="720"/>
        <w:jc w:val="both"/>
        <w:rPr>
          <w:sz w:val="20"/>
          <w:szCs w:val="20"/>
        </w:rPr>
      </w:pPr>
      <w:r w:rsidRPr="003D14DD">
        <w:rPr>
          <w:sz w:val="20"/>
          <w:szCs w:val="20"/>
        </w:rPr>
        <w:t>Особенности социально-педагогических технологий охраны прав детей в образовании разных стран.</w:t>
      </w:r>
    </w:p>
    <w:p w:rsidR="00F03928" w:rsidRPr="003D14DD" w:rsidRDefault="00F03928" w:rsidP="00F03928">
      <w:pPr>
        <w:tabs>
          <w:tab w:val="left" w:pos="1080"/>
          <w:tab w:val="left" w:pos="1134"/>
        </w:tabs>
        <w:suppressAutoHyphens/>
        <w:ind w:firstLine="720"/>
        <w:jc w:val="both"/>
        <w:rPr>
          <w:b/>
          <w:sz w:val="20"/>
          <w:szCs w:val="20"/>
        </w:rPr>
      </w:pPr>
    </w:p>
    <w:p w:rsidR="00F03928" w:rsidRPr="003D14DD" w:rsidRDefault="00F03928" w:rsidP="00F03928">
      <w:pPr>
        <w:tabs>
          <w:tab w:val="left" w:pos="1080"/>
          <w:tab w:val="left" w:pos="1134"/>
        </w:tabs>
        <w:suppressAutoHyphens/>
        <w:ind w:firstLine="720"/>
        <w:jc w:val="both"/>
        <w:rPr>
          <w:bCs/>
          <w:iCs/>
          <w:sz w:val="20"/>
          <w:szCs w:val="20"/>
        </w:rPr>
      </w:pPr>
      <w:r w:rsidRPr="003D14DD">
        <w:rPr>
          <w:b/>
          <w:sz w:val="20"/>
          <w:szCs w:val="20"/>
        </w:rPr>
        <w:t>Раздел 3 «</w:t>
      </w:r>
      <w:r w:rsidRPr="003D14DD">
        <w:rPr>
          <w:b/>
          <w:bCs/>
          <w:iCs/>
          <w:sz w:val="20"/>
          <w:szCs w:val="20"/>
        </w:rPr>
        <w:t>Образование в социальной системе</w:t>
      </w:r>
      <w:r w:rsidRPr="003D14DD">
        <w:rPr>
          <w:bCs/>
          <w:iCs/>
          <w:sz w:val="20"/>
          <w:szCs w:val="20"/>
        </w:rPr>
        <w:t>»</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Формы и виды организации образования взрослых.</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Специфика непрерывного образования.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Задачи законодательства РФ в области образования.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Какие программы относятся к общеобразовательным?</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Какие существуют формы получения образования?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Кто может быть учредителем образовательного учреждения?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Каковы общие требования к приему граждан в образовательные учреждения?</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Какие образовательные уровни (цензы) установлены в РФ?</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Роль образования в социальной системе государства.</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Негосударственный сектор образования и его роль в реализации права на образование.</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lastRenderedPageBreak/>
        <w:t>Льготы и компенсации для работников, совмещающих работу с обучением.</w:t>
      </w:r>
    </w:p>
    <w:p w:rsidR="00F03928" w:rsidRPr="003D14DD" w:rsidRDefault="00F03928" w:rsidP="00F03928">
      <w:pPr>
        <w:numPr>
          <w:ilvl w:val="0"/>
          <w:numId w:val="25"/>
        </w:numPr>
        <w:shd w:val="clear" w:color="auto" w:fill="FFFFFF"/>
        <w:tabs>
          <w:tab w:val="left" w:pos="360"/>
          <w:tab w:val="left" w:pos="1080"/>
          <w:tab w:val="left" w:pos="1260"/>
        </w:tabs>
        <w:suppressAutoHyphens/>
        <w:autoSpaceDE w:val="0"/>
        <w:autoSpaceDN w:val="0"/>
        <w:adjustRightInd w:val="0"/>
        <w:ind w:left="0" w:firstLine="720"/>
        <w:jc w:val="both"/>
        <w:rPr>
          <w:sz w:val="20"/>
          <w:szCs w:val="20"/>
        </w:rPr>
      </w:pPr>
      <w:r w:rsidRPr="003D14DD">
        <w:rPr>
          <w:sz w:val="20"/>
          <w:szCs w:val="20"/>
        </w:rPr>
        <w:t>Общая характеристика дистанционного образования, электронного обучения.</w:t>
      </w:r>
    </w:p>
    <w:p w:rsidR="00F03928" w:rsidRPr="003D14DD" w:rsidRDefault="00F03928" w:rsidP="00F03928">
      <w:pPr>
        <w:shd w:val="clear" w:color="auto" w:fill="FFFFFF"/>
        <w:tabs>
          <w:tab w:val="left" w:pos="1080"/>
          <w:tab w:val="left" w:pos="1260"/>
        </w:tabs>
        <w:suppressAutoHyphens/>
        <w:autoSpaceDE w:val="0"/>
        <w:autoSpaceDN w:val="0"/>
        <w:adjustRightInd w:val="0"/>
        <w:ind w:left="720"/>
        <w:jc w:val="both"/>
        <w:rPr>
          <w:sz w:val="20"/>
          <w:szCs w:val="20"/>
        </w:rPr>
      </w:pPr>
    </w:p>
    <w:p w:rsidR="00F03928" w:rsidRPr="003D14DD" w:rsidRDefault="00F03928" w:rsidP="00F03928">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03928" w:rsidRPr="003D14DD" w:rsidRDefault="00F03928" w:rsidP="00F03928">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F03928" w:rsidRPr="003D14DD" w:rsidTr="004D69F2">
        <w:trPr>
          <w:trHeight w:val="190"/>
          <w:tblHeader/>
        </w:trPr>
        <w:tc>
          <w:tcPr>
            <w:tcW w:w="0" w:type="auto"/>
            <w:vMerge w:val="restart"/>
            <w:vAlign w:val="center"/>
          </w:tcPr>
          <w:p w:rsidR="00F03928" w:rsidRPr="003D14DD" w:rsidRDefault="00F03928" w:rsidP="004D69F2">
            <w:pPr>
              <w:jc w:val="center"/>
              <w:rPr>
                <w:b/>
                <w:sz w:val="20"/>
                <w:szCs w:val="20"/>
              </w:rPr>
            </w:pPr>
            <w:r w:rsidRPr="003D14DD">
              <w:rPr>
                <w:b/>
                <w:sz w:val="20"/>
                <w:szCs w:val="20"/>
              </w:rPr>
              <w:t>Виды контактной</w:t>
            </w:r>
          </w:p>
          <w:p w:rsidR="00F03928" w:rsidRPr="003D14DD" w:rsidRDefault="00F03928" w:rsidP="004D69F2">
            <w:pPr>
              <w:jc w:val="center"/>
              <w:rPr>
                <w:b/>
                <w:sz w:val="20"/>
                <w:szCs w:val="20"/>
              </w:rPr>
            </w:pPr>
            <w:r w:rsidRPr="003D14DD">
              <w:rPr>
                <w:b/>
                <w:sz w:val="20"/>
                <w:szCs w:val="20"/>
              </w:rPr>
              <w:t xml:space="preserve">работы </w:t>
            </w:r>
          </w:p>
        </w:tc>
        <w:tc>
          <w:tcPr>
            <w:tcW w:w="5870" w:type="dxa"/>
            <w:gridSpan w:val="2"/>
          </w:tcPr>
          <w:p w:rsidR="00F03928" w:rsidRPr="003D14DD" w:rsidRDefault="00F03928"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F03928" w:rsidRPr="003D14DD" w:rsidRDefault="00F03928" w:rsidP="004D69F2">
            <w:pPr>
              <w:jc w:val="center"/>
              <w:rPr>
                <w:b/>
                <w:sz w:val="20"/>
                <w:szCs w:val="20"/>
              </w:rPr>
            </w:pPr>
            <w:r w:rsidRPr="003D14DD">
              <w:rPr>
                <w:b/>
                <w:sz w:val="20"/>
                <w:szCs w:val="20"/>
              </w:rPr>
              <w:t xml:space="preserve">Контактная работа </w:t>
            </w:r>
          </w:p>
          <w:p w:rsidR="00F03928" w:rsidRPr="003D14DD" w:rsidRDefault="00F03928"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F03928" w:rsidRPr="003D14DD" w:rsidTr="004D69F2">
        <w:trPr>
          <w:trHeight w:val="577"/>
          <w:tblHeader/>
        </w:trPr>
        <w:tc>
          <w:tcPr>
            <w:tcW w:w="0" w:type="auto"/>
            <w:vMerge/>
          </w:tcPr>
          <w:p w:rsidR="00F03928" w:rsidRPr="003D14DD" w:rsidRDefault="00F03928" w:rsidP="004D69F2">
            <w:pPr>
              <w:jc w:val="center"/>
              <w:rPr>
                <w:sz w:val="20"/>
                <w:szCs w:val="20"/>
              </w:rPr>
            </w:pPr>
          </w:p>
        </w:tc>
        <w:tc>
          <w:tcPr>
            <w:tcW w:w="3177" w:type="dxa"/>
          </w:tcPr>
          <w:p w:rsidR="00F03928" w:rsidRPr="003D14DD" w:rsidRDefault="00F03928"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F03928" w:rsidRPr="003D14DD" w:rsidRDefault="00F03928"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F03928" w:rsidRPr="003D14DD" w:rsidRDefault="00F03928"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F03928" w:rsidRPr="003D14DD" w:rsidRDefault="00F03928" w:rsidP="004D69F2">
            <w:pPr>
              <w:jc w:val="center"/>
              <w:rPr>
                <w:sz w:val="20"/>
                <w:szCs w:val="20"/>
              </w:rPr>
            </w:pPr>
          </w:p>
        </w:tc>
      </w:tr>
      <w:tr w:rsidR="00F03928" w:rsidRPr="003D14DD" w:rsidTr="004D69F2">
        <w:trPr>
          <w:trHeight w:val="171"/>
          <w:tblHeader/>
        </w:trPr>
        <w:tc>
          <w:tcPr>
            <w:tcW w:w="0" w:type="auto"/>
          </w:tcPr>
          <w:p w:rsidR="00F03928" w:rsidRPr="003D14DD" w:rsidRDefault="00F03928" w:rsidP="004D69F2">
            <w:pPr>
              <w:jc w:val="center"/>
              <w:rPr>
                <w:sz w:val="20"/>
                <w:szCs w:val="20"/>
              </w:rPr>
            </w:pPr>
            <w:r w:rsidRPr="003D14DD">
              <w:rPr>
                <w:sz w:val="20"/>
                <w:szCs w:val="20"/>
              </w:rPr>
              <w:t>1</w:t>
            </w:r>
          </w:p>
        </w:tc>
        <w:tc>
          <w:tcPr>
            <w:tcW w:w="3177" w:type="dxa"/>
          </w:tcPr>
          <w:p w:rsidR="00F03928" w:rsidRPr="003D14DD" w:rsidRDefault="00F03928" w:rsidP="004D69F2">
            <w:pPr>
              <w:jc w:val="center"/>
              <w:rPr>
                <w:sz w:val="20"/>
                <w:szCs w:val="20"/>
              </w:rPr>
            </w:pPr>
            <w:r w:rsidRPr="003D14DD">
              <w:rPr>
                <w:sz w:val="20"/>
                <w:szCs w:val="20"/>
              </w:rPr>
              <w:t>2</w:t>
            </w:r>
          </w:p>
        </w:tc>
        <w:tc>
          <w:tcPr>
            <w:tcW w:w="2693" w:type="dxa"/>
          </w:tcPr>
          <w:p w:rsidR="00F03928" w:rsidRPr="003D14DD" w:rsidRDefault="00F03928" w:rsidP="004D69F2">
            <w:pPr>
              <w:jc w:val="center"/>
              <w:rPr>
                <w:sz w:val="20"/>
                <w:szCs w:val="20"/>
              </w:rPr>
            </w:pPr>
            <w:r w:rsidRPr="003D14DD">
              <w:rPr>
                <w:sz w:val="20"/>
                <w:szCs w:val="20"/>
              </w:rPr>
              <w:t>3</w:t>
            </w:r>
          </w:p>
        </w:tc>
        <w:tc>
          <w:tcPr>
            <w:tcW w:w="2091" w:type="dxa"/>
          </w:tcPr>
          <w:p w:rsidR="00F03928" w:rsidRPr="003D14DD" w:rsidRDefault="00F03928" w:rsidP="004D69F2">
            <w:pPr>
              <w:jc w:val="center"/>
              <w:rPr>
                <w:sz w:val="20"/>
                <w:szCs w:val="20"/>
              </w:rPr>
            </w:pPr>
            <w:r w:rsidRPr="003D14DD">
              <w:rPr>
                <w:sz w:val="20"/>
                <w:szCs w:val="20"/>
              </w:rPr>
              <w:t>4</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Лекционного типа (лекции)</w:t>
            </w:r>
          </w:p>
        </w:tc>
        <w:tc>
          <w:tcPr>
            <w:tcW w:w="3177" w:type="dxa"/>
            <w:vAlign w:val="center"/>
          </w:tcPr>
          <w:p w:rsidR="00F03928" w:rsidRPr="003D14DD" w:rsidRDefault="00F03928" w:rsidP="004D69F2">
            <w:pPr>
              <w:jc w:val="center"/>
              <w:rPr>
                <w:sz w:val="20"/>
                <w:szCs w:val="20"/>
              </w:rPr>
            </w:pPr>
            <w:r w:rsidRPr="003D14DD">
              <w:rPr>
                <w:sz w:val="20"/>
                <w:szCs w:val="20"/>
              </w:rPr>
              <w:t>4</w:t>
            </w:r>
          </w:p>
        </w:tc>
        <w:tc>
          <w:tcPr>
            <w:tcW w:w="2693" w:type="dxa"/>
            <w:vAlign w:val="center"/>
          </w:tcPr>
          <w:p w:rsidR="00F03928" w:rsidRPr="003D14DD" w:rsidRDefault="00F03928" w:rsidP="004D69F2">
            <w:pPr>
              <w:jc w:val="center"/>
              <w:rPr>
                <w:i/>
                <w:sz w:val="20"/>
                <w:szCs w:val="20"/>
              </w:rPr>
            </w:pPr>
            <w:r w:rsidRPr="003D14DD">
              <w:rPr>
                <w:i/>
                <w:sz w:val="20"/>
                <w:szCs w:val="20"/>
              </w:rPr>
              <w:t>-</w:t>
            </w:r>
          </w:p>
        </w:tc>
        <w:tc>
          <w:tcPr>
            <w:tcW w:w="2091" w:type="dxa"/>
            <w:vAlign w:val="center"/>
          </w:tcPr>
          <w:p w:rsidR="00F03928" w:rsidRPr="003D14DD" w:rsidRDefault="00F03928" w:rsidP="004D69F2">
            <w:pPr>
              <w:jc w:val="center"/>
              <w:rPr>
                <w:b/>
                <w:sz w:val="20"/>
                <w:szCs w:val="20"/>
              </w:rPr>
            </w:pPr>
            <w:r w:rsidRPr="003D14DD">
              <w:rPr>
                <w:b/>
                <w:sz w:val="20"/>
                <w:szCs w:val="20"/>
              </w:rPr>
              <w:t>4</w:t>
            </w:r>
          </w:p>
          <w:p w:rsidR="00F03928" w:rsidRPr="003D14DD" w:rsidRDefault="00F03928" w:rsidP="004D69F2">
            <w:pPr>
              <w:jc w:val="center"/>
              <w:rPr>
                <w:b/>
                <w:sz w:val="20"/>
                <w:szCs w:val="20"/>
              </w:rPr>
            </w:pPr>
          </w:p>
        </w:tc>
      </w:tr>
      <w:tr w:rsidR="00F03928" w:rsidRPr="003D14DD" w:rsidTr="004D69F2">
        <w:trPr>
          <w:trHeight w:val="337"/>
        </w:trPr>
        <w:tc>
          <w:tcPr>
            <w:tcW w:w="0" w:type="auto"/>
          </w:tcPr>
          <w:p w:rsidR="00F03928" w:rsidRPr="003D14DD" w:rsidRDefault="00F03928" w:rsidP="004D69F2">
            <w:pPr>
              <w:rPr>
                <w:b/>
                <w:sz w:val="20"/>
                <w:szCs w:val="20"/>
              </w:rPr>
            </w:pPr>
            <w:r w:rsidRPr="003D14DD">
              <w:rPr>
                <w:b/>
                <w:sz w:val="20"/>
                <w:szCs w:val="20"/>
              </w:rPr>
              <w:t>Семинарского типа</w:t>
            </w:r>
          </w:p>
          <w:p w:rsidR="00F03928" w:rsidRPr="003D14DD" w:rsidRDefault="00F03928" w:rsidP="004D69F2">
            <w:pPr>
              <w:rPr>
                <w:b/>
                <w:sz w:val="20"/>
                <w:szCs w:val="20"/>
              </w:rPr>
            </w:pPr>
            <w:r w:rsidRPr="003D14DD">
              <w:rPr>
                <w:b/>
                <w:sz w:val="20"/>
                <w:szCs w:val="20"/>
              </w:rPr>
              <w:t>(семинар дискуссия)</w:t>
            </w:r>
          </w:p>
          <w:p w:rsidR="00F03928" w:rsidRPr="003D14DD" w:rsidRDefault="00F03928" w:rsidP="004D69F2">
            <w:pPr>
              <w:rPr>
                <w:b/>
                <w:sz w:val="20"/>
                <w:szCs w:val="20"/>
              </w:rPr>
            </w:pPr>
          </w:p>
        </w:tc>
        <w:tc>
          <w:tcPr>
            <w:tcW w:w="3177" w:type="dxa"/>
            <w:vAlign w:val="center"/>
          </w:tcPr>
          <w:p w:rsidR="00F03928" w:rsidRPr="003D14DD" w:rsidRDefault="00F03928" w:rsidP="004D69F2">
            <w:pPr>
              <w:jc w:val="center"/>
              <w:rPr>
                <w:sz w:val="20"/>
                <w:szCs w:val="20"/>
              </w:rPr>
            </w:pPr>
            <w:r w:rsidRPr="003D14DD">
              <w:rPr>
                <w:sz w:val="20"/>
                <w:szCs w:val="20"/>
              </w:rPr>
              <w:t>-</w:t>
            </w:r>
          </w:p>
        </w:tc>
        <w:tc>
          <w:tcPr>
            <w:tcW w:w="2693" w:type="dxa"/>
            <w:vAlign w:val="center"/>
          </w:tcPr>
          <w:p w:rsidR="00F03928" w:rsidRPr="003D14DD" w:rsidRDefault="00F03928" w:rsidP="004D69F2">
            <w:pPr>
              <w:jc w:val="center"/>
              <w:rPr>
                <w:sz w:val="20"/>
                <w:szCs w:val="20"/>
              </w:rPr>
            </w:pPr>
            <w:r w:rsidRPr="003D14DD">
              <w:rPr>
                <w:sz w:val="20"/>
                <w:szCs w:val="20"/>
              </w:rPr>
              <w:t>-</w:t>
            </w:r>
          </w:p>
        </w:tc>
        <w:tc>
          <w:tcPr>
            <w:tcW w:w="2091" w:type="dxa"/>
            <w:vAlign w:val="center"/>
          </w:tcPr>
          <w:p w:rsidR="00F03928" w:rsidRPr="003D14DD" w:rsidRDefault="00F03928" w:rsidP="004D69F2">
            <w:pPr>
              <w:jc w:val="center"/>
              <w:rPr>
                <w:b/>
                <w:sz w:val="20"/>
                <w:szCs w:val="20"/>
              </w:rPr>
            </w:pPr>
            <w:r w:rsidRPr="003D14DD">
              <w:rPr>
                <w:b/>
                <w:sz w:val="20"/>
                <w:szCs w:val="20"/>
              </w:rPr>
              <w:t>-</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Семинарского типа</w:t>
            </w:r>
          </w:p>
          <w:p w:rsidR="00F03928" w:rsidRPr="003D14DD" w:rsidRDefault="00F03928" w:rsidP="004D69F2">
            <w:pPr>
              <w:rPr>
                <w:b/>
                <w:sz w:val="20"/>
                <w:szCs w:val="20"/>
              </w:rPr>
            </w:pPr>
            <w:r w:rsidRPr="003D14DD">
              <w:rPr>
                <w:b/>
                <w:sz w:val="20"/>
                <w:szCs w:val="20"/>
              </w:rPr>
              <w:t>(практические занятия)</w:t>
            </w:r>
          </w:p>
        </w:tc>
        <w:tc>
          <w:tcPr>
            <w:tcW w:w="3177" w:type="dxa"/>
            <w:vAlign w:val="center"/>
          </w:tcPr>
          <w:p w:rsidR="00F03928" w:rsidRPr="003D14DD" w:rsidRDefault="00F03928" w:rsidP="004D69F2">
            <w:pPr>
              <w:jc w:val="center"/>
              <w:rPr>
                <w:sz w:val="20"/>
                <w:szCs w:val="20"/>
              </w:rPr>
            </w:pPr>
            <w:r w:rsidRPr="003D14DD">
              <w:rPr>
                <w:sz w:val="20"/>
                <w:szCs w:val="20"/>
              </w:rPr>
              <w:t>-</w:t>
            </w:r>
          </w:p>
        </w:tc>
        <w:tc>
          <w:tcPr>
            <w:tcW w:w="2693" w:type="dxa"/>
            <w:vAlign w:val="center"/>
          </w:tcPr>
          <w:p w:rsidR="00F03928" w:rsidRPr="003D14DD" w:rsidRDefault="00F03928" w:rsidP="004D69F2">
            <w:pPr>
              <w:jc w:val="center"/>
              <w:rPr>
                <w:sz w:val="20"/>
                <w:szCs w:val="20"/>
              </w:rPr>
            </w:pPr>
            <w:r w:rsidRPr="003D14DD">
              <w:rPr>
                <w:sz w:val="20"/>
                <w:szCs w:val="20"/>
              </w:rPr>
              <w:t>12</w:t>
            </w:r>
          </w:p>
        </w:tc>
        <w:tc>
          <w:tcPr>
            <w:tcW w:w="2091" w:type="dxa"/>
            <w:vAlign w:val="center"/>
          </w:tcPr>
          <w:p w:rsidR="00F03928" w:rsidRPr="003D14DD" w:rsidRDefault="00F03928" w:rsidP="004D69F2">
            <w:pPr>
              <w:jc w:val="center"/>
              <w:rPr>
                <w:b/>
                <w:sz w:val="20"/>
                <w:szCs w:val="20"/>
              </w:rPr>
            </w:pPr>
            <w:r w:rsidRPr="003D14DD">
              <w:rPr>
                <w:b/>
                <w:sz w:val="20"/>
                <w:szCs w:val="20"/>
              </w:rPr>
              <w:t>12</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Семинарского типа</w:t>
            </w:r>
          </w:p>
          <w:p w:rsidR="00F03928" w:rsidRPr="003D14DD" w:rsidRDefault="00F03928" w:rsidP="004D69F2">
            <w:pPr>
              <w:rPr>
                <w:b/>
                <w:sz w:val="20"/>
                <w:szCs w:val="20"/>
              </w:rPr>
            </w:pPr>
            <w:r w:rsidRPr="003D14DD">
              <w:rPr>
                <w:b/>
                <w:sz w:val="20"/>
                <w:szCs w:val="20"/>
              </w:rPr>
              <w:t>(курсовое проектирование (работа))</w:t>
            </w:r>
          </w:p>
        </w:tc>
        <w:tc>
          <w:tcPr>
            <w:tcW w:w="3177" w:type="dxa"/>
            <w:vAlign w:val="center"/>
          </w:tcPr>
          <w:p w:rsidR="00F03928" w:rsidRPr="003D14DD" w:rsidRDefault="00F03928" w:rsidP="004D69F2">
            <w:pPr>
              <w:jc w:val="center"/>
              <w:rPr>
                <w:sz w:val="20"/>
                <w:szCs w:val="20"/>
              </w:rPr>
            </w:pPr>
            <w:r w:rsidRPr="003D14DD">
              <w:rPr>
                <w:sz w:val="20"/>
                <w:szCs w:val="20"/>
              </w:rPr>
              <w:t>-</w:t>
            </w:r>
          </w:p>
        </w:tc>
        <w:tc>
          <w:tcPr>
            <w:tcW w:w="2693" w:type="dxa"/>
            <w:vAlign w:val="center"/>
          </w:tcPr>
          <w:p w:rsidR="00F03928" w:rsidRPr="003D14DD" w:rsidRDefault="00F03928" w:rsidP="004D69F2">
            <w:pPr>
              <w:jc w:val="center"/>
              <w:rPr>
                <w:sz w:val="20"/>
                <w:szCs w:val="20"/>
              </w:rPr>
            </w:pPr>
            <w:r w:rsidRPr="003D14DD">
              <w:rPr>
                <w:sz w:val="20"/>
                <w:szCs w:val="20"/>
              </w:rPr>
              <w:t>-</w:t>
            </w:r>
          </w:p>
        </w:tc>
        <w:tc>
          <w:tcPr>
            <w:tcW w:w="2091" w:type="dxa"/>
            <w:vAlign w:val="center"/>
          </w:tcPr>
          <w:p w:rsidR="00F03928" w:rsidRPr="003D14DD" w:rsidRDefault="00F03928" w:rsidP="004D69F2">
            <w:pPr>
              <w:jc w:val="center"/>
              <w:rPr>
                <w:sz w:val="20"/>
                <w:szCs w:val="20"/>
              </w:rPr>
            </w:pPr>
            <w:r w:rsidRPr="003D14DD">
              <w:rPr>
                <w:sz w:val="20"/>
                <w:szCs w:val="20"/>
              </w:rPr>
              <w:t>-</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Семинарского типа</w:t>
            </w:r>
          </w:p>
          <w:p w:rsidR="00F03928" w:rsidRPr="003D14DD" w:rsidRDefault="00F03928" w:rsidP="004D69F2">
            <w:pPr>
              <w:rPr>
                <w:b/>
                <w:sz w:val="20"/>
                <w:szCs w:val="20"/>
              </w:rPr>
            </w:pPr>
            <w:r w:rsidRPr="003D14DD">
              <w:rPr>
                <w:b/>
                <w:sz w:val="20"/>
                <w:szCs w:val="20"/>
              </w:rPr>
              <w:t>(лабораторные работы)</w:t>
            </w:r>
          </w:p>
        </w:tc>
        <w:tc>
          <w:tcPr>
            <w:tcW w:w="3177" w:type="dxa"/>
            <w:vAlign w:val="center"/>
          </w:tcPr>
          <w:p w:rsidR="00F03928" w:rsidRPr="003D14DD" w:rsidRDefault="00F03928" w:rsidP="004D69F2">
            <w:pPr>
              <w:jc w:val="center"/>
              <w:rPr>
                <w:sz w:val="20"/>
                <w:szCs w:val="20"/>
              </w:rPr>
            </w:pPr>
            <w:r w:rsidRPr="003D14DD">
              <w:rPr>
                <w:sz w:val="20"/>
                <w:szCs w:val="20"/>
              </w:rPr>
              <w:t>-</w:t>
            </w:r>
          </w:p>
        </w:tc>
        <w:tc>
          <w:tcPr>
            <w:tcW w:w="2693" w:type="dxa"/>
            <w:vAlign w:val="center"/>
          </w:tcPr>
          <w:p w:rsidR="00F03928" w:rsidRPr="003D14DD" w:rsidRDefault="00F03928" w:rsidP="004D69F2">
            <w:pPr>
              <w:jc w:val="center"/>
              <w:rPr>
                <w:sz w:val="20"/>
                <w:szCs w:val="20"/>
              </w:rPr>
            </w:pPr>
            <w:r w:rsidRPr="003D14DD">
              <w:rPr>
                <w:sz w:val="20"/>
                <w:szCs w:val="20"/>
              </w:rPr>
              <w:t>-</w:t>
            </w:r>
          </w:p>
        </w:tc>
        <w:tc>
          <w:tcPr>
            <w:tcW w:w="2091" w:type="dxa"/>
            <w:vAlign w:val="center"/>
          </w:tcPr>
          <w:p w:rsidR="00F03928" w:rsidRPr="003D14DD" w:rsidRDefault="00F03928" w:rsidP="004D69F2">
            <w:pPr>
              <w:jc w:val="center"/>
              <w:rPr>
                <w:sz w:val="20"/>
                <w:szCs w:val="20"/>
              </w:rPr>
            </w:pPr>
            <w:r w:rsidRPr="003D14DD">
              <w:rPr>
                <w:sz w:val="20"/>
                <w:szCs w:val="20"/>
              </w:rPr>
              <w:t>-</w:t>
            </w:r>
          </w:p>
        </w:tc>
      </w:tr>
      <w:tr w:rsidR="00F03928" w:rsidRPr="003D14DD" w:rsidTr="004D69F2">
        <w:tc>
          <w:tcPr>
            <w:tcW w:w="0" w:type="auto"/>
          </w:tcPr>
          <w:p w:rsidR="00F03928" w:rsidRPr="003D14DD" w:rsidRDefault="00F03928" w:rsidP="004D69F2">
            <w:pPr>
              <w:rPr>
                <w:b/>
                <w:sz w:val="20"/>
                <w:szCs w:val="20"/>
              </w:rPr>
            </w:pPr>
            <w:r w:rsidRPr="003D14DD">
              <w:rPr>
                <w:b/>
                <w:sz w:val="20"/>
                <w:szCs w:val="20"/>
              </w:rPr>
              <w:t>Промежуточная аттестация (экзамен)</w:t>
            </w:r>
          </w:p>
        </w:tc>
        <w:tc>
          <w:tcPr>
            <w:tcW w:w="3177" w:type="dxa"/>
            <w:vAlign w:val="center"/>
          </w:tcPr>
          <w:p w:rsidR="00F03928" w:rsidRPr="003D14DD" w:rsidRDefault="00F03928" w:rsidP="004D69F2">
            <w:pPr>
              <w:jc w:val="center"/>
              <w:rPr>
                <w:sz w:val="20"/>
                <w:szCs w:val="20"/>
              </w:rPr>
            </w:pPr>
            <w:r w:rsidRPr="003D14DD">
              <w:rPr>
                <w:sz w:val="20"/>
                <w:szCs w:val="20"/>
              </w:rPr>
              <w:t>2,2</w:t>
            </w:r>
          </w:p>
        </w:tc>
        <w:tc>
          <w:tcPr>
            <w:tcW w:w="2693" w:type="dxa"/>
            <w:vAlign w:val="center"/>
          </w:tcPr>
          <w:p w:rsidR="00F03928" w:rsidRPr="003D14DD" w:rsidRDefault="00F03928" w:rsidP="004D69F2">
            <w:pPr>
              <w:jc w:val="center"/>
              <w:rPr>
                <w:sz w:val="20"/>
                <w:szCs w:val="20"/>
              </w:rPr>
            </w:pPr>
            <w:r w:rsidRPr="003D14DD">
              <w:rPr>
                <w:sz w:val="20"/>
                <w:szCs w:val="20"/>
              </w:rPr>
              <w:t>-</w:t>
            </w:r>
          </w:p>
        </w:tc>
        <w:tc>
          <w:tcPr>
            <w:tcW w:w="2091" w:type="dxa"/>
            <w:vAlign w:val="center"/>
          </w:tcPr>
          <w:p w:rsidR="00F03928" w:rsidRPr="003D14DD" w:rsidRDefault="00F03928" w:rsidP="004D69F2">
            <w:pPr>
              <w:jc w:val="center"/>
              <w:rPr>
                <w:b/>
                <w:sz w:val="20"/>
                <w:szCs w:val="20"/>
              </w:rPr>
            </w:pPr>
            <w:r w:rsidRPr="003D14DD">
              <w:rPr>
                <w:b/>
                <w:sz w:val="20"/>
                <w:szCs w:val="20"/>
              </w:rPr>
              <w:t>2,2</w:t>
            </w:r>
          </w:p>
        </w:tc>
      </w:tr>
      <w:tr w:rsidR="00F03928" w:rsidRPr="003D14DD" w:rsidTr="004D69F2">
        <w:trPr>
          <w:trHeight w:val="160"/>
        </w:trPr>
        <w:tc>
          <w:tcPr>
            <w:tcW w:w="0" w:type="auto"/>
            <w:vAlign w:val="center"/>
          </w:tcPr>
          <w:p w:rsidR="00F03928" w:rsidRPr="003D14DD" w:rsidRDefault="00F03928" w:rsidP="004D69F2">
            <w:pPr>
              <w:jc w:val="center"/>
              <w:rPr>
                <w:sz w:val="20"/>
                <w:szCs w:val="20"/>
              </w:rPr>
            </w:pPr>
            <w:r w:rsidRPr="003D14DD">
              <w:rPr>
                <w:sz w:val="20"/>
                <w:szCs w:val="20"/>
              </w:rPr>
              <w:t xml:space="preserve">Итого </w:t>
            </w:r>
          </w:p>
        </w:tc>
        <w:tc>
          <w:tcPr>
            <w:tcW w:w="3177" w:type="dxa"/>
            <w:vAlign w:val="center"/>
          </w:tcPr>
          <w:p w:rsidR="00F03928" w:rsidRPr="003D14DD" w:rsidRDefault="00F03928" w:rsidP="004D69F2">
            <w:pPr>
              <w:jc w:val="center"/>
              <w:rPr>
                <w:sz w:val="20"/>
                <w:szCs w:val="20"/>
              </w:rPr>
            </w:pPr>
            <w:r w:rsidRPr="003D14DD">
              <w:rPr>
                <w:sz w:val="20"/>
                <w:szCs w:val="20"/>
              </w:rPr>
              <w:t>6,2</w:t>
            </w:r>
          </w:p>
        </w:tc>
        <w:tc>
          <w:tcPr>
            <w:tcW w:w="2693" w:type="dxa"/>
            <w:vAlign w:val="center"/>
          </w:tcPr>
          <w:p w:rsidR="00F03928" w:rsidRPr="003D14DD" w:rsidRDefault="00F03928" w:rsidP="004D69F2">
            <w:pPr>
              <w:jc w:val="center"/>
              <w:rPr>
                <w:sz w:val="20"/>
                <w:szCs w:val="20"/>
              </w:rPr>
            </w:pPr>
            <w:r w:rsidRPr="003D14DD">
              <w:rPr>
                <w:sz w:val="20"/>
                <w:szCs w:val="20"/>
              </w:rPr>
              <w:t>12</w:t>
            </w:r>
          </w:p>
        </w:tc>
        <w:tc>
          <w:tcPr>
            <w:tcW w:w="2091" w:type="dxa"/>
            <w:vAlign w:val="center"/>
          </w:tcPr>
          <w:p w:rsidR="00F03928" w:rsidRPr="003D14DD" w:rsidRDefault="00F03928" w:rsidP="004D69F2">
            <w:pPr>
              <w:jc w:val="center"/>
              <w:rPr>
                <w:b/>
                <w:sz w:val="20"/>
                <w:szCs w:val="20"/>
              </w:rPr>
            </w:pPr>
            <w:r w:rsidRPr="003D14DD">
              <w:rPr>
                <w:b/>
                <w:sz w:val="20"/>
                <w:szCs w:val="20"/>
              </w:rPr>
              <w:t>18,2</w:t>
            </w:r>
          </w:p>
        </w:tc>
      </w:tr>
    </w:tbl>
    <w:p w:rsidR="00F03928" w:rsidRPr="003D14DD" w:rsidRDefault="00F03928" w:rsidP="00F03928">
      <w:pPr>
        <w:ind w:firstLine="680"/>
        <w:rPr>
          <w:b/>
          <w:sz w:val="20"/>
          <w:szCs w:val="20"/>
        </w:rPr>
      </w:pPr>
    </w:p>
    <w:p w:rsidR="00F03928" w:rsidRPr="003D14DD" w:rsidRDefault="00F03928" w:rsidP="00F03928">
      <w:pPr>
        <w:suppressAutoHyphens/>
        <w:ind w:firstLine="709"/>
        <w:jc w:val="both"/>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F03928" w:rsidRPr="003D14DD" w:rsidRDefault="00F03928" w:rsidP="00F03928">
      <w:pPr>
        <w:suppressAutoHyphens/>
        <w:ind w:firstLine="709"/>
        <w:jc w:val="both"/>
        <w:rPr>
          <w:i/>
          <w:sz w:val="20"/>
          <w:szCs w:val="20"/>
        </w:rPr>
      </w:pPr>
    </w:p>
    <w:p w:rsidR="00F03928" w:rsidRPr="003D14DD" w:rsidRDefault="00F03928" w:rsidP="00F03928">
      <w:pPr>
        <w:jc w:val="both"/>
        <w:rPr>
          <w:b/>
          <w:bCs/>
          <w:sz w:val="20"/>
          <w:szCs w:val="20"/>
        </w:rPr>
      </w:pPr>
    </w:p>
    <w:p w:rsidR="00F03928" w:rsidRPr="003D14DD" w:rsidRDefault="00F03928" w:rsidP="00F03928">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F03928" w:rsidRPr="003D14DD" w:rsidRDefault="00F03928" w:rsidP="00F03928">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F03928" w:rsidRPr="003D14DD" w:rsidRDefault="00F03928" w:rsidP="00F03928">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F03928" w:rsidRPr="003D14DD" w:rsidRDefault="00F03928" w:rsidP="00F03928">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F03928" w:rsidRPr="003D14DD" w:rsidRDefault="00F03928" w:rsidP="00F03928">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03928" w:rsidRPr="003D14DD" w:rsidRDefault="00F03928" w:rsidP="00F03928">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03928" w:rsidRPr="003D14DD" w:rsidRDefault="00F03928" w:rsidP="00F03928">
      <w:pPr>
        <w:tabs>
          <w:tab w:val="left" w:pos="900"/>
        </w:tabs>
        <w:suppressAutoHyphens/>
        <w:overflowPunct w:val="0"/>
        <w:autoSpaceDE w:val="0"/>
        <w:autoSpaceDN w:val="0"/>
        <w:adjustRightInd w:val="0"/>
        <w:ind w:firstLine="709"/>
        <w:jc w:val="both"/>
        <w:rPr>
          <w:b/>
          <w:sz w:val="20"/>
          <w:szCs w:val="20"/>
        </w:rPr>
      </w:pPr>
    </w:p>
    <w:p w:rsidR="00F03928" w:rsidRPr="003D14DD" w:rsidRDefault="00F03928" w:rsidP="00F03928">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03928" w:rsidRPr="003D14DD" w:rsidRDefault="00F03928" w:rsidP="00F03928">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lastRenderedPageBreak/>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F03928" w:rsidRPr="003D14DD" w:rsidRDefault="00F03928" w:rsidP="00F0392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F03928" w:rsidRPr="003D14DD" w:rsidRDefault="00F03928" w:rsidP="00F03928">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F03928" w:rsidRPr="003D14DD" w:rsidRDefault="00F03928" w:rsidP="00F03928">
      <w:pPr>
        <w:tabs>
          <w:tab w:val="left" w:pos="900"/>
          <w:tab w:val="left" w:pos="1080"/>
        </w:tabs>
        <w:ind w:firstLine="709"/>
        <w:jc w:val="both"/>
        <w:rPr>
          <w:sz w:val="20"/>
          <w:szCs w:val="20"/>
        </w:rPr>
      </w:pPr>
    </w:p>
    <w:p w:rsidR="00F03928" w:rsidRPr="003D14DD" w:rsidRDefault="00F03928" w:rsidP="00F03928">
      <w:pPr>
        <w:ind w:firstLine="680"/>
        <w:jc w:val="both"/>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59114B" w:rsidRPr="0059114B" w:rsidRDefault="0059114B" w:rsidP="0059114B">
      <w:pPr>
        <w:shd w:val="clear" w:color="auto" w:fill="FFFFFF"/>
        <w:ind w:firstLine="709"/>
        <w:jc w:val="both"/>
        <w:rPr>
          <w:rFonts w:eastAsia="Calibri"/>
          <w:sz w:val="20"/>
          <w:szCs w:val="20"/>
        </w:rPr>
      </w:pPr>
      <w:r w:rsidRPr="0059114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9114B" w:rsidRPr="0059114B" w:rsidRDefault="0059114B" w:rsidP="0059114B">
      <w:pPr>
        <w:ind w:firstLine="709"/>
        <w:jc w:val="both"/>
        <w:rPr>
          <w:rFonts w:eastAsia="Calibri"/>
          <w:sz w:val="20"/>
          <w:szCs w:val="20"/>
        </w:rPr>
      </w:pPr>
      <w:r w:rsidRPr="0059114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9114B">
        <w:rPr>
          <w:rFonts w:eastAsia="Calibri"/>
          <w:sz w:val="20"/>
          <w:szCs w:val="20"/>
        </w:rPr>
        <w:t>тифлоинформационных</w:t>
      </w:r>
      <w:proofErr w:type="spellEnd"/>
      <w:r w:rsidRPr="0059114B">
        <w:rPr>
          <w:rFonts w:eastAsia="Calibri"/>
          <w:sz w:val="20"/>
          <w:szCs w:val="20"/>
        </w:rPr>
        <w:t xml:space="preserve"> устройств.</w:t>
      </w:r>
    </w:p>
    <w:p w:rsidR="0059114B" w:rsidRPr="0059114B" w:rsidRDefault="0059114B" w:rsidP="0059114B">
      <w:pPr>
        <w:shd w:val="clear" w:color="auto" w:fill="FFFFFF"/>
        <w:tabs>
          <w:tab w:val="left" w:pos="993"/>
        </w:tabs>
        <w:ind w:firstLine="709"/>
        <w:jc w:val="both"/>
        <w:rPr>
          <w:rFonts w:eastAsia="Calibri"/>
          <w:sz w:val="20"/>
          <w:szCs w:val="20"/>
        </w:rPr>
      </w:pPr>
      <w:r w:rsidRPr="0059114B">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9114B" w:rsidRPr="0059114B" w:rsidRDefault="0059114B" w:rsidP="0059114B">
      <w:pPr>
        <w:ind w:firstLine="709"/>
        <w:jc w:val="both"/>
        <w:rPr>
          <w:rFonts w:eastAsia="Calibri"/>
          <w:sz w:val="20"/>
          <w:szCs w:val="20"/>
        </w:rPr>
      </w:pPr>
      <w:r w:rsidRPr="0059114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9114B" w:rsidRPr="0059114B" w:rsidRDefault="0059114B" w:rsidP="0059114B">
      <w:pPr>
        <w:ind w:firstLine="709"/>
        <w:jc w:val="both"/>
        <w:rPr>
          <w:rFonts w:eastAsia="Calibri"/>
          <w:sz w:val="20"/>
          <w:szCs w:val="20"/>
        </w:rPr>
      </w:pPr>
      <w:r w:rsidRPr="0059114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9114B" w:rsidRPr="0059114B" w:rsidRDefault="0059114B" w:rsidP="0059114B">
      <w:pPr>
        <w:ind w:firstLine="709"/>
        <w:jc w:val="both"/>
        <w:rPr>
          <w:rFonts w:eastAsia="Calibri"/>
          <w:sz w:val="20"/>
          <w:szCs w:val="20"/>
        </w:rPr>
      </w:pPr>
      <w:r w:rsidRPr="0059114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59114B" w:rsidRPr="0059114B" w:rsidRDefault="0059114B" w:rsidP="0059114B">
      <w:pPr>
        <w:shd w:val="clear" w:color="auto" w:fill="FFFFFF"/>
        <w:tabs>
          <w:tab w:val="left" w:pos="888"/>
        </w:tabs>
        <w:ind w:firstLine="709"/>
        <w:jc w:val="both"/>
        <w:rPr>
          <w:rFonts w:eastAsia="Calibri"/>
          <w:sz w:val="20"/>
          <w:szCs w:val="20"/>
        </w:rPr>
      </w:pPr>
      <w:r w:rsidRPr="0059114B">
        <w:rPr>
          <w:rFonts w:eastAsia="Calibri"/>
          <w:sz w:val="20"/>
          <w:szCs w:val="20"/>
        </w:rPr>
        <w:t>-</w:t>
      </w:r>
      <w:r w:rsidRPr="0059114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9114B" w:rsidRPr="0059114B" w:rsidRDefault="0059114B" w:rsidP="0059114B">
      <w:pPr>
        <w:ind w:firstLine="709"/>
        <w:jc w:val="both"/>
        <w:rPr>
          <w:rFonts w:eastAsia="Calibri"/>
          <w:sz w:val="20"/>
          <w:szCs w:val="20"/>
        </w:rPr>
      </w:pPr>
      <w:r w:rsidRPr="0059114B">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9114B" w:rsidRPr="0059114B" w:rsidRDefault="0059114B" w:rsidP="0059114B">
      <w:pPr>
        <w:ind w:firstLine="709"/>
        <w:jc w:val="both"/>
        <w:rPr>
          <w:rFonts w:eastAsia="Calibri"/>
          <w:sz w:val="20"/>
          <w:szCs w:val="20"/>
        </w:rPr>
      </w:pPr>
      <w:r w:rsidRPr="0059114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9114B" w:rsidRPr="0059114B" w:rsidRDefault="0059114B" w:rsidP="0059114B">
      <w:pPr>
        <w:ind w:firstLine="709"/>
        <w:jc w:val="both"/>
        <w:rPr>
          <w:rFonts w:eastAsia="Calibri"/>
          <w:sz w:val="20"/>
          <w:szCs w:val="20"/>
        </w:rPr>
      </w:pPr>
      <w:r w:rsidRPr="0059114B">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9114B" w:rsidRPr="0059114B" w:rsidRDefault="0059114B" w:rsidP="0059114B">
      <w:pPr>
        <w:ind w:firstLine="709"/>
        <w:jc w:val="both"/>
        <w:rPr>
          <w:rFonts w:eastAsia="Calibri"/>
          <w:sz w:val="20"/>
          <w:szCs w:val="20"/>
        </w:rPr>
      </w:pPr>
      <w:r w:rsidRPr="0059114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9114B" w:rsidRPr="0059114B" w:rsidRDefault="0059114B" w:rsidP="0059114B">
      <w:pPr>
        <w:ind w:firstLine="709"/>
        <w:jc w:val="both"/>
        <w:rPr>
          <w:rFonts w:eastAsia="Calibri"/>
          <w:sz w:val="20"/>
          <w:szCs w:val="20"/>
        </w:rPr>
      </w:pPr>
      <w:r w:rsidRPr="0059114B">
        <w:rPr>
          <w:rFonts w:eastAsia="Calibri"/>
          <w:sz w:val="20"/>
          <w:szCs w:val="20"/>
        </w:rPr>
        <w:t>- продолжительность сдачи экзамена, проводимого в письменной форме, - не более чем на 90 минут;</w:t>
      </w:r>
    </w:p>
    <w:p w:rsidR="0059114B" w:rsidRPr="0059114B" w:rsidRDefault="0059114B" w:rsidP="0059114B">
      <w:pPr>
        <w:ind w:firstLine="709"/>
        <w:jc w:val="both"/>
        <w:rPr>
          <w:rFonts w:eastAsia="Calibri"/>
          <w:sz w:val="20"/>
          <w:szCs w:val="20"/>
        </w:rPr>
      </w:pPr>
      <w:r w:rsidRPr="0059114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59114B" w:rsidRPr="0059114B" w:rsidRDefault="0059114B" w:rsidP="0059114B">
      <w:pPr>
        <w:ind w:firstLine="709"/>
        <w:jc w:val="both"/>
        <w:rPr>
          <w:rFonts w:eastAsia="Calibri"/>
          <w:sz w:val="20"/>
          <w:szCs w:val="20"/>
        </w:rPr>
      </w:pPr>
      <w:r w:rsidRPr="0059114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9114B" w:rsidRPr="0059114B" w:rsidRDefault="0059114B" w:rsidP="0059114B">
      <w:pPr>
        <w:ind w:firstLine="709"/>
        <w:jc w:val="both"/>
        <w:rPr>
          <w:rFonts w:eastAsia="Calibri"/>
          <w:sz w:val="20"/>
          <w:szCs w:val="20"/>
        </w:rPr>
      </w:pPr>
      <w:r w:rsidRPr="0059114B">
        <w:rPr>
          <w:rFonts w:eastAsia="Calibri"/>
          <w:sz w:val="20"/>
          <w:szCs w:val="20"/>
        </w:rPr>
        <w:t>а) для слепых:</w:t>
      </w:r>
    </w:p>
    <w:p w:rsidR="0059114B" w:rsidRPr="0059114B" w:rsidRDefault="0059114B" w:rsidP="0059114B">
      <w:pPr>
        <w:shd w:val="clear" w:color="auto" w:fill="FFFFFF"/>
        <w:tabs>
          <w:tab w:val="left" w:pos="955"/>
        </w:tabs>
        <w:ind w:firstLine="709"/>
        <w:jc w:val="both"/>
        <w:rPr>
          <w:rFonts w:eastAsia="Calibri"/>
          <w:sz w:val="20"/>
          <w:szCs w:val="20"/>
        </w:rPr>
      </w:pPr>
      <w:r w:rsidRPr="0059114B">
        <w:rPr>
          <w:rFonts w:eastAsia="Calibri"/>
          <w:sz w:val="20"/>
          <w:szCs w:val="20"/>
        </w:rPr>
        <w:t>-</w:t>
      </w:r>
      <w:r w:rsidRPr="0059114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9114B" w:rsidRPr="0059114B" w:rsidRDefault="0059114B" w:rsidP="0059114B">
      <w:pPr>
        <w:ind w:firstLine="709"/>
        <w:jc w:val="both"/>
        <w:rPr>
          <w:rFonts w:eastAsia="Calibri"/>
          <w:sz w:val="20"/>
          <w:szCs w:val="20"/>
        </w:rPr>
      </w:pPr>
      <w:r w:rsidRPr="0059114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59114B">
        <w:rPr>
          <w:rFonts w:eastAsia="Calibri"/>
          <w:sz w:val="20"/>
          <w:szCs w:val="20"/>
        </w:rPr>
        <w:t>надиктовываются</w:t>
      </w:r>
      <w:proofErr w:type="spellEnd"/>
      <w:r w:rsidRPr="0059114B">
        <w:rPr>
          <w:rFonts w:eastAsia="Calibri"/>
          <w:sz w:val="20"/>
          <w:szCs w:val="20"/>
        </w:rPr>
        <w:t xml:space="preserve"> ассистенту;</w:t>
      </w:r>
    </w:p>
    <w:p w:rsidR="0059114B" w:rsidRPr="0059114B" w:rsidRDefault="0059114B" w:rsidP="0059114B">
      <w:pPr>
        <w:ind w:firstLine="709"/>
        <w:jc w:val="both"/>
        <w:rPr>
          <w:rFonts w:eastAsia="Calibri"/>
          <w:sz w:val="20"/>
          <w:szCs w:val="20"/>
        </w:rPr>
      </w:pPr>
      <w:r w:rsidRPr="0059114B">
        <w:rPr>
          <w:rFonts w:eastAsia="Calibri"/>
          <w:sz w:val="20"/>
          <w:szCs w:val="20"/>
        </w:rPr>
        <w:t>б) для слабовидящих:</w:t>
      </w:r>
    </w:p>
    <w:p w:rsidR="0059114B" w:rsidRPr="0059114B" w:rsidRDefault="0059114B" w:rsidP="0059114B">
      <w:pPr>
        <w:ind w:firstLine="709"/>
        <w:jc w:val="both"/>
        <w:rPr>
          <w:rFonts w:eastAsia="Calibri"/>
          <w:sz w:val="20"/>
          <w:szCs w:val="20"/>
        </w:rPr>
      </w:pPr>
      <w:r w:rsidRPr="0059114B">
        <w:rPr>
          <w:rFonts w:eastAsia="Calibri"/>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9114B">
        <w:rPr>
          <w:rFonts w:eastAsia="Calibri"/>
          <w:sz w:val="20"/>
          <w:szCs w:val="20"/>
        </w:rPr>
        <w:t>Jaws</w:t>
      </w:r>
      <w:proofErr w:type="spellEnd"/>
      <w:r w:rsidRPr="0059114B">
        <w:rPr>
          <w:rFonts w:eastAsia="Calibri"/>
          <w:sz w:val="20"/>
          <w:szCs w:val="20"/>
        </w:rPr>
        <w:t>;</w:t>
      </w:r>
    </w:p>
    <w:p w:rsidR="0059114B" w:rsidRPr="0059114B" w:rsidRDefault="0059114B" w:rsidP="0059114B">
      <w:pPr>
        <w:ind w:firstLine="709"/>
        <w:jc w:val="both"/>
        <w:rPr>
          <w:rFonts w:eastAsia="Calibri"/>
          <w:sz w:val="20"/>
          <w:szCs w:val="20"/>
        </w:rPr>
      </w:pPr>
      <w:r w:rsidRPr="0059114B">
        <w:rPr>
          <w:rFonts w:eastAsia="Calibri"/>
          <w:sz w:val="20"/>
          <w:szCs w:val="20"/>
        </w:rPr>
        <w:t>- обеспечивается индивидуальное равномерное освещение не менее 300 люкс;</w:t>
      </w:r>
    </w:p>
    <w:p w:rsidR="0059114B" w:rsidRPr="0059114B" w:rsidRDefault="0059114B" w:rsidP="0059114B">
      <w:pPr>
        <w:ind w:firstLine="709"/>
        <w:jc w:val="both"/>
        <w:rPr>
          <w:rFonts w:eastAsia="Calibri"/>
          <w:sz w:val="20"/>
          <w:szCs w:val="20"/>
        </w:rPr>
      </w:pPr>
      <w:r w:rsidRPr="0059114B">
        <w:rPr>
          <w:rFonts w:eastAsia="Calibri"/>
          <w:sz w:val="20"/>
          <w:szCs w:val="20"/>
        </w:rPr>
        <w:t xml:space="preserve">- при необходимости обучающимся предоставляется увеличивающее </w:t>
      </w:r>
      <w:proofErr w:type="spellStart"/>
      <w:r w:rsidRPr="0059114B">
        <w:rPr>
          <w:rFonts w:eastAsia="Calibri"/>
          <w:sz w:val="20"/>
          <w:szCs w:val="20"/>
        </w:rPr>
        <w:t>устройство,допускается</w:t>
      </w:r>
      <w:proofErr w:type="spellEnd"/>
      <w:r w:rsidRPr="0059114B">
        <w:rPr>
          <w:rFonts w:eastAsia="Calibri"/>
          <w:sz w:val="20"/>
          <w:szCs w:val="20"/>
        </w:rPr>
        <w:t xml:space="preserve"> использование увеличивающих устройств, имеющихся у обучающихся;</w:t>
      </w:r>
    </w:p>
    <w:p w:rsidR="0059114B" w:rsidRPr="0059114B" w:rsidRDefault="0059114B" w:rsidP="0059114B">
      <w:pPr>
        <w:ind w:firstLine="709"/>
        <w:jc w:val="both"/>
        <w:rPr>
          <w:rFonts w:eastAsia="Calibri"/>
          <w:sz w:val="20"/>
          <w:szCs w:val="20"/>
        </w:rPr>
      </w:pPr>
      <w:r w:rsidRPr="0059114B">
        <w:rPr>
          <w:rFonts w:eastAsia="Calibri"/>
          <w:sz w:val="20"/>
          <w:szCs w:val="20"/>
        </w:rPr>
        <w:t>в) для глухих и слабослышащих, с тяжелыми нарушениями речи:</w:t>
      </w:r>
    </w:p>
    <w:p w:rsidR="0059114B" w:rsidRPr="0059114B" w:rsidRDefault="0059114B" w:rsidP="0059114B">
      <w:pPr>
        <w:ind w:firstLine="709"/>
        <w:jc w:val="both"/>
        <w:rPr>
          <w:rFonts w:eastAsia="Calibri"/>
          <w:sz w:val="20"/>
          <w:szCs w:val="20"/>
        </w:rPr>
      </w:pPr>
      <w:r w:rsidRPr="0059114B">
        <w:rPr>
          <w:rFonts w:eastAsia="Calibri"/>
          <w:sz w:val="20"/>
          <w:szCs w:val="20"/>
        </w:rPr>
        <w:t>- имеется в наличии информационная система "Исток" для слабослышащих коллективного пользования;</w:t>
      </w:r>
    </w:p>
    <w:p w:rsidR="0059114B" w:rsidRPr="0059114B" w:rsidRDefault="0059114B" w:rsidP="0059114B">
      <w:pPr>
        <w:ind w:firstLine="709"/>
        <w:jc w:val="both"/>
        <w:rPr>
          <w:rFonts w:eastAsia="Calibri"/>
          <w:sz w:val="20"/>
          <w:szCs w:val="20"/>
        </w:rPr>
      </w:pPr>
      <w:r w:rsidRPr="0059114B">
        <w:rPr>
          <w:rFonts w:eastAsia="Calibri"/>
          <w:sz w:val="20"/>
          <w:szCs w:val="20"/>
        </w:rPr>
        <w:t>- по их желанию испытания проводятся в электронной или письменной форме;</w:t>
      </w:r>
    </w:p>
    <w:p w:rsidR="0059114B" w:rsidRPr="0059114B" w:rsidRDefault="0059114B" w:rsidP="0059114B">
      <w:pPr>
        <w:ind w:firstLine="709"/>
        <w:jc w:val="both"/>
        <w:rPr>
          <w:rFonts w:eastAsia="Calibri"/>
          <w:sz w:val="20"/>
          <w:szCs w:val="20"/>
        </w:rPr>
      </w:pPr>
      <w:r w:rsidRPr="0059114B">
        <w:rPr>
          <w:rFonts w:eastAsia="Calibri"/>
          <w:sz w:val="20"/>
          <w:szCs w:val="20"/>
        </w:rPr>
        <w:t>г) для лиц с нарушениями опорно-двигательного аппарата:</w:t>
      </w:r>
    </w:p>
    <w:p w:rsidR="0059114B" w:rsidRPr="0059114B" w:rsidRDefault="0059114B" w:rsidP="0059114B">
      <w:pPr>
        <w:ind w:firstLine="709"/>
        <w:jc w:val="both"/>
        <w:rPr>
          <w:rFonts w:eastAsia="Calibri"/>
          <w:sz w:val="20"/>
          <w:szCs w:val="20"/>
        </w:rPr>
      </w:pPr>
      <w:r w:rsidRPr="0059114B">
        <w:rPr>
          <w:rFonts w:eastAsia="Calibri"/>
          <w:sz w:val="20"/>
          <w:szCs w:val="20"/>
        </w:rPr>
        <w:t xml:space="preserve">- тестовые и </w:t>
      </w:r>
      <w:proofErr w:type="spellStart"/>
      <w:r w:rsidRPr="0059114B">
        <w:rPr>
          <w:rFonts w:eastAsia="Calibri"/>
          <w:sz w:val="20"/>
          <w:szCs w:val="20"/>
        </w:rPr>
        <w:t>тренинговые</w:t>
      </w:r>
      <w:proofErr w:type="spellEnd"/>
      <w:r w:rsidRPr="0059114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9114B" w:rsidRPr="0059114B" w:rsidRDefault="0059114B" w:rsidP="0059114B">
      <w:pPr>
        <w:ind w:firstLine="709"/>
        <w:jc w:val="both"/>
        <w:rPr>
          <w:rFonts w:eastAsia="Calibri"/>
          <w:sz w:val="20"/>
          <w:szCs w:val="20"/>
        </w:rPr>
      </w:pPr>
      <w:r w:rsidRPr="0059114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9114B" w:rsidRPr="0059114B" w:rsidRDefault="0059114B" w:rsidP="0059114B">
      <w:pPr>
        <w:ind w:firstLine="709"/>
        <w:jc w:val="both"/>
        <w:rPr>
          <w:rFonts w:eastAsia="Calibri"/>
          <w:sz w:val="20"/>
          <w:szCs w:val="20"/>
        </w:rPr>
      </w:pPr>
      <w:r w:rsidRPr="0059114B">
        <w:rPr>
          <w:rFonts w:eastAsia="Calibri"/>
          <w:sz w:val="20"/>
          <w:szCs w:val="20"/>
        </w:rPr>
        <w:t>- по их желанию испытания проводятся в устной форме.</w:t>
      </w:r>
    </w:p>
    <w:p w:rsidR="0059114B" w:rsidRPr="0059114B" w:rsidRDefault="0059114B" w:rsidP="0059114B">
      <w:pPr>
        <w:ind w:firstLine="709"/>
        <w:jc w:val="both"/>
        <w:rPr>
          <w:rFonts w:eastAsia="Calibri"/>
          <w:sz w:val="20"/>
          <w:szCs w:val="20"/>
        </w:rPr>
      </w:pPr>
      <w:r w:rsidRPr="0059114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9114B" w:rsidRDefault="0059114B" w:rsidP="00F03928">
      <w:pPr>
        <w:ind w:firstLine="709"/>
        <w:rPr>
          <w:b/>
          <w:sz w:val="20"/>
          <w:szCs w:val="20"/>
        </w:rPr>
      </w:pPr>
    </w:p>
    <w:p w:rsidR="00F03928" w:rsidRPr="003D14DD" w:rsidRDefault="00F03928" w:rsidP="00F03928">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F03928" w:rsidRPr="003D14DD" w:rsidRDefault="00F03928" w:rsidP="00F03928">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03928" w:rsidRPr="003D14DD" w:rsidRDefault="00F03928" w:rsidP="00F03928">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F03928" w:rsidRPr="003D14DD" w:rsidRDefault="00F03928" w:rsidP="00F03928">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F03928" w:rsidRPr="003D14DD" w:rsidRDefault="00F03928" w:rsidP="00F03928">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F03928" w:rsidRPr="003D14DD" w:rsidRDefault="00F03928" w:rsidP="00F03928">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F03928" w:rsidRPr="003D14DD" w:rsidRDefault="00F03928" w:rsidP="00F03928">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03928" w:rsidRPr="003D14DD" w:rsidRDefault="00F03928" w:rsidP="00F03928">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F03928" w:rsidRPr="003D14DD" w:rsidRDefault="00F03928" w:rsidP="00F039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F03928" w:rsidRPr="003D14DD" w:rsidRDefault="00F03928" w:rsidP="00F039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03928" w:rsidRPr="003D14DD" w:rsidRDefault="00F03928" w:rsidP="00F03928">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F03928" w:rsidRPr="003D14DD" w:rsidRDefault="00F03928" w:rsidP="00F03928">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03928" w:rsidRPr="003D14DD" w:rsidRDefault="00F03928" w:rsidP="00F03928">
      <w:pPr>
        <w:shd w:val="clear" w:color="auto" w:fill="FFFFFF"/>
        <w:ind w:firstLine="709"/>
        <w:jc w:val="both"/>
        <w:rPr>
          <w:sz w:val="20"/>
          <w:szCs w:val="20"/>
        </w:rPr>
      </w:pPr>
      <w:r w:rsidRPr="003D14DD">
        <w:rPr>
          <w:sz w:val="20"/>
          <w:szCs w:val="20"/>
        </w:rPr>
        <w:t>Самостоятельная работа должна:</w:t>
      </w:r>
    </w:p>
    <w:p w:rsidR="00F03928" w:rsidRPr="003D14DD" w:rsidRDefault="00F03928" w:rsidP="00F03928">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F03928" w:rsidRPr="003D14DD" w:rsidRDefault="00F03928" w:rsidP="00F03928">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F03928" w:rsidRPr="003D14DD" w:rsidRDefault="00F03928" w:rsidP="00F039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F03928" w:rsidRPr="003D14DD" w:rsidRDefault="00F03928" w:rsidP="00F039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F03928" w:rsidRPr="003D14DD" w:rsidRDefault="00F03928" w:rsidP="00F03928">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F03928" w:rsidRPr="003D14DD" w:rsidRDefault="00F03928" w:rsidP="00F03928">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F03928" w:rsidRPr="003D14DD" w:rsidRDefault="00F03928" w:rsidP="00F03928">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F03928" w:rsidRPr="003D14DD" w:rsidRDefault="00F03928" w:rsidP="00F03928">
      <w:pPr>
        <w:ind w:firstLine="708"/>
        <w:jc w:val="both"/>
        <w:rPr>
          <w:b/>
          <w:bCs/>
          <w:sz w:val="20"/>
          <w:szCs w:val="20"/>
        </w:rPr>
      </w:pPr>
    </w:p>
    <w:p w:rsidR="00F03928" w:rsidRPr="003D14DD" w:rsidRDefault="00F03928" w:rsidP="00F03928">
      <w:pPr>
        <w:tabs>
          <w:tab w:val="left" w:pos="360"/>
          <w:tab w:val="left" w:pos="1080"/>
        </w:tabs>
        <w:suppressAutoHyphens/>
        <w:ind w:firstLine="720"/>
        <w:jc w:val="both"/>
        <w:rPr>
          <w:b/>
          <w:sz w:val="20"/>
          <w:szCs w:val="20"/>
        </w:rPr>
      </w:pPr>
      <w:r w:rsidRPr="003D14DD">
        <w:rPr>
          <w:b/>
          <w:sz w:val="20"/>
          <w:szCs w:val="20"/>
        </w:rPr>
        <w:t xml:space="preserve">6.4.1 Формы самостоятельной работы обучающихся по разделам дисциплины </w:t>
      </w:r>
    </w:p>
    <w:p w:rsidR="00F03928" w:rsidRPr="003D14DD" w:rsidRDefault="00F03928" w:rsidP="00F03928">
      <w:pPr>
        <w:suppressAutoHyphens/>
        <w:autoSpaceDE w:val="0"/>
        <w:autoSpaceDN w:val="0"/>
        <w:adjustRightInd w:val="0"/>
        <w:ind w:firstLine="720"/>
        <w:jc w:val="both"/>
        <w:rPr>
          <w:b/>
          <w:bCs/>
          <w:iCs/>
          <w:sz w:val="20"/>
          <w:szCs w:val="20"/>
        </w:rPr>
      </w:pPr>
      <w:r w:rsidRPr="003D14DD">
        <w:rPr>
          <w:b/>
          <w:sz w:val="20"/>
          <w:szCs w:val="20"/>
        </w:rPr>
        <w:t>Раздел 2 «Система образования в РФ</w:t>
      </w:r>
      <w:r w:rsidRPr="003D14DD">
        <w:rPr>
          <w:b/>
          <w:bCs/>
          <w:iCs/>
          <w:sz w:val="20"/>
          <w:szCs w:val="20"/>
        </w:rPr>
        <w:t>»</w:t>
      </w:r>
    </w:p>
    <w:p w:rsidR="00F03928" w:rsidRPr="003D14DD" w:rsidRDefault="00F03928" w:rsidP="00F03928">
      <w:pPr>
        <w:tabs>
          <w:tab w:val="left" w:pos="426"/>
          <w:tab w:val="left" w:pos="567"/>
          <w:tab w:val="left" w:pos="1080"/>
        </w:tabs>
        <w:suppressAutoHyphens/>
        <w:ind w:firstLine="720"/>
        <w:jc w:val="both"/>
        <w:rPr>
          <w:b/>
          <w:sz w:val="20"/>
          <w:szCs w:val="20"/>
        </w:rPr>
      </w:pPr>
      <w:r w:rsidRPr="003D14DD">
        <w:rPr>
          <w:b/>
          <w:sz w:val="20"/>
          <w:szCs w:val="20"/>
        </w:rPr>
        <w:t xml:space="preserve">Темы </w:t>
      </w:r>
      <w:proofErr w:type="spellStart"/>
      <w:r w:rsidRPr="003D14DD">
        <w:rPr>
          <w:b/>
          <w:sz w:val="20"/>
          <w:szCs w:val="20"/>
        </w:rPr>
        <w:t>вебинара</w:t>
      </w:r>
      <w:proofErr w:type="spellEnd"/>
      <w:r w:rsidRPr="003D14DD">
        <w:rPr>
          <w:b/>
          <w:sz w:val="20"/>
          <w:szCs w:val="20"/>
        </w:rPr>
        <w:t xml:space="preserve"> </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lastRenderedPageBreak/>
        <w:t xml:space="preserve">Роль и место образования в современном обществе. Каким современным требованиям должны соответствовать  уровень и качество образования   гражданина РФ?   </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Политика современных государств мира в  области образования и положительный опыт её правовой регламентации. Какие конституционные принципы лежат в основе  современной организации образовательной деятельности и политики в РФ?</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Система законодательства РФ об образовании. Дайте правовую оценку последнему закону « Об образовании в Российской Федерации», его достоинствам и недостаткам?</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Назовите основные элементы механизма правового регулирования системы образования  РФ и оцените его работу. Какие меры необходимо принять в России для повышения качества и эффективности  образовательной деятельности в  условиях построения правового государства?</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Какой должна быть система образования в РФ ( количество образовательных программ и  государственных образовательных стандартов,  количество образовательных учреждений и органов управления  образовательной деятельностью и т.д.)?</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Государственные и негосударственные образовательные учреждения. Система специального образования в РФ. Оцените их место и роль в деле подготовки высококвалифицированных  специалистов и развитии науки в  РФ и предложите меры по улучшению организации образовательной деятельности в нашей стране.</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Как Вы относитесь к концепции непрерывного образования?  Каким должно быть нормативное регулирование непрерывного образования граждан РФ на протяжении всей  их жизни?</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 xml:space="preserve">Современные инновационные технологии в образовании. Теоретические проблемы и технологии инновационного менеджмента в обучении и воспитании  учащихся. Ваше отношение к современным инновационным образовательным технологиям  и  к их использованию в  будущем? </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Дистанционное образование, его место и роль в современной системе образования в РФ. Каким должно быть нормативно-правовое обеспечение дистанционного образования в современной России?</w:t>
      </w:r>
    </w:p>
    <w:p w:rsidR="00F03928" w:rsidRPr="003D14DD" w:rsidRDefault="00F03928" w:rsidP="00F03928">
      <w:pPr>
        <w:pStyle w:val="32"/>
        <w:numPr>
          <w:ilvl w:val="0"/>
          <w:numId w:val="27"/>
        </w:numPr>
        <w:tabs>
          <w:tab w:val="left" w:pos="360"/>
          <w:tab w:val="left" w:pos="1080"/>
        </w:tabs>
        <w:spacing w:before="0" w:beforeAutospacing="0" w:after="0" w:afterAutospacing="0"/>
        <w:ind w:left="0" w:firstLine="720"/>
        <w:jc w:val="both"/>
        <w:rPr>
          <w:b w:val="0"/>
          <w:sz w:val="20"/>
          <w:szCs w:val="20"/>
        </w:rPr>
      </w:pPr>
      <w:r w:rsidRPr="003D14DD">
        <w:rPr>
          <w:b w:val="0"/>
          <w:sz w:val="20"/>
          <w:szCs w:val="20"/>
        </w:rPr>
        <w:t>Особенности и принципы обучения и воспитания  учащихся  при использовании современных дистанционных, имитационных, субъективно-</w:t>
      </w:r>
      <w:proofErr w:type="spellStart"/>
      <w:r w:rsidRPr="003D14DD">
        <w:rPr>
          <w:b w:val="0"/>
          <w:sz w:val="20"/>
          <w:szCs w:val="20"/>
        </w:rPr>
        <w:t>деятельностных</w:t>
      </w:r>
      <w:proofErr w:type="spellEnd"/>
      <w:r w:rsidRPr="003D14DD">
        <w:rPr>
          <w:b w:val="0"/>
          <w:sz w:val="20"/>
          <w:szCs w:val="20"/>
        </w:rPr>
        <w:t xml:space="preserve"> и иных форм обучения. Каким требованиям должен отвечать современный преподаватель, применяющий  инновационные технологии в образовании?</w:t>
      </w:r>
    </w:p>
    <w:p w:rsidR="00F03928" w:rsidRPr="003D14DD" w:rsidRDefault="00F03928" w:rsidP="00F03928">
      <w:pPr>
        <w:ind w:firstLine="708"/>
        <w:jc w:val="both"/>
        <w:rPr>
          <w:b/>
          <w:bCs/>
          <w:sz w:val="20"/>
          <w:szCs w:val="20"/>
        </w:rPr>
      </w:pPr>
    </w:p>
    <w:p w:rsidR="00F03928" w:rsidRPr="003D14DD" w:rsidRDefault="00D60BEA" w:rsidP="00F03928">
      <w:pPr>
        <w:tabs>
          <w:tab w:val="left" w:pos="900"/>
        </w:tabs>
        <w:ind w:firstLine="709"/>
        <w:rPr>
          <w:b/>
          <w:sz w:val="20"/>
          <w:szCs w:val="20"/>
        </w:rPr>
      </w:pPr>
      <w:r>
        <w:rPr>
          <w:b/>
          <w:bCs/>
          <w:sz w:val="20"/>
          <w:szCs w:val="20"/>
        </w:rPr>
        <w:t>7</w:t>
      </w:r>
      <w:r w:rsidR="00F03928" w:rsidRPr="003D14DD">
        <w:rPr>
          <w:b/>
          <w:sz w:val="20"/>
          <w:szCs w:val="20"/>
        </w:rPr>
        <w:t>. Учебно-методическое и информационное обеспечение дисциплины</w:t>
      </w:r>
    </w:p>
    <w:p w:rsidR="00F03928" w:rsidRPr="003D14DD" w:rsidRDefault="00D60BEA" w:rsidP="00F03928">
      <w:pPr>
        <w:ind w:firstLine="680"/>
        <w:rPr>
          <w:b/>
          <w:sz w:val="20"/>
          <w:szCs w:val="20"/>
        </w:rPr>
      </w:pPr>
      <w:r>
        <w:rPr>
          <w:b/>
          <w:sz w:val="20"/>
          <w:szCs w:val="20"/>
        </w:rPr>
        <w:t>7</w:t>
      </w:r>
      <w:r w:rsidR="00F03928" w:rsidRPr="003D14DD">
        <w:rPr>
          <w:b/>
          <w:sz w:val="20"/>
          <w:szCs w:val="20"/>
        </w:rPr>
        <w:t xml:space="preserve">.1 Рекомендуемая литература </w:t>
      </w:r>
    </w:p>
    <w:p w:rsidR="00F03928" w:rsidRPr="003D14DD" w:rsidRDefault="00F03928" w:rsidP="00F03928">
      <w:pPr>
        <w:suppressAutoHyphens/>
        <w:overflowPunct w:val="0"/>
        <w:autoSpaceDE w:val="0"/>
        <w:autoSpaceDN w:val="0"/>
        <w:adjustRightInd w:val="0"/>
        <w:ind w:firstLine="709"/>
        <w:jc w:val="both"/>
        <w:rPr>
          <w:b/>
          <w:sz w:val="20"/>
          <w:szCs w:val="20"/>
        </w:rPr>
      </w:pPr>
    </w:p>
    <w:p w:rsidR="00F03928" w:rsidRPr="003D14DD" w:rsidRDefault="00F03928" w:rsidP="00F03928">
      <w:pPr>
        <w:tabs>
          <w:tab w:val="left" w:pos="1080"/>
        </w:tabs>
        <w:suppressAutoHyphens/>
        <w:ind w:firstLine="709"/>
        <w:jc w:val="both"/>
        <w:rPr>
          <w:sz w:val="20"/>
          <w:szCs w:val="20"/>
        </w:rPr>
      </w:pPr>
      <w:r w:rsidRPr="003D14DD">
        <w:rPr>
          <w:b/>
          <w:sz w:val="20"/>
          <w:szCs w:val="20"/>
        </w:rPr>
        <w:t>Основная учебная и научная литература</w:t>
      </w:r>
    </w:p>
    <w:p w:rsidR="006B4B83" w:rsidRPr="006B4B83" w:rsidRDefault="006B4B83" w:rsidP="006B4B83">
      <w:pPr>
        <w:pStyle w:val="afffc"/>
        <w:numPr>
          <w:ilvl w:val="0"/>
          <w:numId w:val="41"/>
        </w:numPr>
        <w:rPr>
          <w:sz w:val="20"/>
          <w:szCs w:val="20"/>
        </w:rPr>
      </w:pPr>
      <w:proofErr w:type="spellStart"/>
      <w:r w:rsidRPr="006B4B83">
        <w:rPr>
          <w:sz w:val="20"/>
          <w:szCs w:val="20"/>
        </w:rPr>
        <w:t>Приказчикова</w:t>
      </w:r>
      <w:proofErr w:type="spellEnd"/>
      <w:r w:rsidRPr="006B4B83">
        <w:rPr>
          <w:sz w:val="20"/>
          <w:szCs w:val="20"/>
        </w:rPr>
        <w:t xml:space="preserve"> О.В. Государственно-правовое обеспечение образования в Российской Федерации [Электронный ресурс] : учебное пособие / О.В. </w:t>
      </w:r>
      <w:proofErr w:type="spellStart"/>
      <w:r w:rsidRPr="006B4B83">
        <w:rPr>
          <w:sz w:val="20"/>
          <w:szCs w:val="20"/>
        </w:rPr>
        <w:t>Приказчикова</w:t>
      </w:r>
      <w:proofErr w:type="spellEnd"/>
      <w:r w:rsidRPr="006B4B83">
        <w:rPr>
          <w:sz w:val="20"/>
          <w:szCs w:val="20"/>
        </w:rPr>
        <w:t xml:space="preserve">, И.А. Терентьева, И.С. </w:t>
      </w:r>
      <w:proofErr w:type="spellStart"/>
      <w:r w:rsidRPr="006B4B83">
        <w:rPr>
          <w:sz w:val="20"/>
          <w:szCs w:val="20"/>
        </w:rPr>
        <w:t>Черепова</w:t>
      </w:r>
      <w:proofErr w:type="spellEnd"/>
      <w:r w:rsidRPr="006B4B83">
        <w:rPr>
          <w:sz w:val="20"/>
          <w:szCs w:val="20"/>
        </w:rPr>
        <w:t>. — Электрон. текстовые данные. — Саратов: Ай Пи Эр Медиа, 2018. — 378 c. — 978-5-4486-0187-3. — Режим доступа: http://www.iprbookshop.ru/71559</w:t>
      </w:r>
    </w:p>
    <w:p w:rsidR="00F03928" w:rsidRPr="003D14DD" w:rsidRDefault="00F03928" w:rsidP="00F03928">
      <w:pPr>
        <w:tabs>
          <w:tab w:val="left" w:pos="1080"/>
        </w:tabs>
        <w:suppressAutoHyphens/>
        <w:ind w:firstLine="709"/>
        <w:jc w:val="both"/>
        <w:rPr>
          <w:b/>
          <w:sz w:val="20"/>
          <w:szCs w:val="20"/>
        </w:rPr>
      </w:pPr>
    </w:p>
    <w:p w:rsidR="00F03928" w:rsidRPr="003D14DD" w:rsidRDefault="00F03928" w:rsidP="00F03928">
      <w:pPr>
        <w:tabs>
          <w:tab w:val="left" w:pos="1080"/>
        </w:tabs>
        <w:suppressAutoHyphens/>
        <w:ind w:firstLine="709"/>
        <w:jc w:val="both"/>
        <w:rPr>
          <w:b/>
          <w:sz w:val="20"/>
          <w:szCs w:val="20"/>
        </w:rPr>
      </w:pPr>
      <w:r w:rsidRPr="003D14DD">
        <w:rPr>
          <w:b/>
          <w:sz w:val="20"/>
          <w:szCs w:val="20"/>
        </w:rPr>
        <w:t>Дополнительная литература</w:t>
      </w:r>
    </w:p>
    <w:p w:rsidR="006B4B83" w:rsidRPr="006B4B83" w:rsidRDefault="006B4B83" w:rsidP="006B4B83">
      <w:pPr>
        <w:pStyle w:val="afffc"/>
        <w:numPr>
          <w:ilvl w:val="0"/>
          <w:numId w:val="42"/>
        </w:numPr>
        <w:rPr>
          <w:sz w:val="20"/>
          <w:szCs w:val="20"/>
        </w:rPr>
      </w:pPr>
      <w:r w:rsidRPr="006B4B83">
        <w:rPr>
          <w:sz w:val="20"/>
          <w:szCs w:val="20"/>
        </w:rPr>
        <w:t>Еремина, С. Н. Правовое регулирование труда работников образовательных организаций высшего образования : монография / С. Н. Еремина. — Ростов-на-Дону : Издательство Южного федерального университета, 2015. — 123 c. — ISBN 978-5-9275-1153-2. — Текст : электронный // Электронно-библиотечная система IPR BOOKS : [сайт]. — URL: http://www.iprbookshop.ru/47081.html</w:t>
      </w:r>
    </w:p>
    <w:p w:rsidR="006B4B83" w:rsidRPr="006B4B83" w:rsidRDefault="006B4B83" w:rsidP="006B4B83">
      <w:pPr>
        <w:pStyle w:val="afffc"/>
        <w:numPr>
          <w:ilvl w:val="0"/>
          <w:numId w:val="42"/>
        </w:numPr>
        <w:rPr>
          <w:sz w:val="20"/>
          <w:szCs w:val="20"/>
        </w:rPr>
      </w:pPr>
      <w:proofErr w:type="spellStart"/>
      <w:r w:rsidRPr="006B4B83">
        <w:rPr>
          <w:sz w:val="20"/>
          <w:szCs w:val="20"/>
        </w:rPr>
        <w:t>Бурняшов</w:t>
      </w:r>
      <w:proofErr w:type="spellEnd"/>
      <w:r w:rsidRPr="006B4B83">
        <w:rPr>
          <w:sz w:val="20"/>
          <w:szCs w:val="20"/>
        </w:rPr>
        <w:t xml:space="preserve">, Б. А. Электронная информационно-образовательная среда учреждения высшего образования : монография / Б. А. </w:t>
      </w:r>
      <w:proofErr w:type="spellStart"/>
      <w:r w:rsidRPr="006B4B83">
        <w:rPr>
          <w:sz w:val="20"/>
          <w:szCs w:val="20"/>
        </w:rPr>
        <w:t>Бурняшов</w:t>
      </w:r>
      <w:proofErr w:type="spellEnd"/>
      <w:r w:rsidRPr="006B4B83">
        <w:rPr>
          <w:sz w:val="20"/>
          <w:szCs w:val="20"/>
        </w:rPr>
        <w:t>. — Краснодар : Южный институт менеджмента, 2017. — 216 c. — ISBN 978-5-93926-289-7. — Текст : электронный // Электронно-библиотечная система IPR BOOKS : [сайт]. — URL: http://www.iprbookshop.ru/78383.html</w:t>
      </w:r>
    </w:p>
    <w:p w:rsidR="006B4B83" w:rsidRPr="006B4B83" w:rsidRDefault="006B4B83" w:rsidP="006B4B83">
      <w:pPr>
        <w:pStyle w:val="afffc"/>
        <w:numPr>
          <w:ilvl w:val="0"/>
          <w:numId w:val="42"/>
        </w:numPr>
        <w:rPr>
          <w:sz w:val="20"/>
          <w:szCs w:val="20"/>
        </w:rPr>
      </w:pPr>
      <w:r w:rsidRPr="006B4B83">
        <w:rPr>
          <w:sz w:val="20"/>
          <w:szCs w:val="20"/>
        </w:rPr>
        <w:t xml:space="preserve">Управление качеством образования [Электронный ресурс] : учебное пособие / Е.А. </w:t>
      </w:r>
      <w:proofErr w:type="spellStart"/>
      <w:r w:rsidRPr="006B4B83">
        <w:rPr>
          <w:sz w:val="20"/>
          <w:szCs w:val="20"/>
        </w:rPr>
        <w:t>Опфер</w:t>
      </w:r>
      <w:proofErr w:type="spellEnd"/>
      <w:r w:rsidRPr="006B4B83">
        <w:rPr>
          <w:sz w:val="20"/>
          <w:szCs w:val="20"/>
        </w:rPr>
        <w:t xml:space="preserve">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w:t>
      </w:r>
    </w:p>
    <w:p w:rsidR="00F03928" w:rsidRPr="003D14DD" w:rsidRDefault="00F03928" w:rsidP="00F03928">
      <w:pPr>
        <w:suppressAutoHyphens/>
        <w:ind w:firstLine="709"/>
        <w:jc w:val="both"/>
        <w:rPr>
          <w:sz w:val="20"/>
          <w:szCs w:val="20"/>
        </w:rPr>
      </w:pPr>
    </w:p>
    <w:p w:rsidR="00F03928" w:rsidRPr="003D14DD" w:rsidRDefault="00D60BEA" w:rsidP="00F03928">
      <w:pPr>
        <w:tabs>
          <w:tab w:val="left" w:pos="1080"/>
        </w:tabs>
        <w:suppressAutoHyphens/>
        <w:ind w:firstLine="720"/>
        <w:jc w:val="both"/>
        <w:rPr>
          <w:b/>
          <w:sz w:val="20"/>
          <w:szCs w:val="20"/>
        </w:rPr>
      </w:pPr>
      <w:r>
        <w:rPr>
          <w:b/>
          <w:sz w:val="20"/>
          <w:szCs w:val="20"/>
        </w:rPr>
        <w:t>7</w:t>
      </w:r>
      <w:r w:rsidR="00F03928" w:rsidRPr="003D14DD">
        <w:rPr>
          <w:b/>
          <w:sz w:val="20"/>
          <w:szCs w:val="20"/>
        </w:rPr>
        <w:t xml:space="preserve">.2 Ресурсы информационно-телекоммуникационной сети «Интернет» </w:t>
      </w:r>
    </w:p>
    <w:p w:rsidR="00F03928" w:rsidRPr="003D14DD" w:rsidRDefault="003B3905" w:rsidP="00F03928">
      <w:pPr>
        <w:numPr>
          <w:ilvl w:val="0"/>
          <w:numId w:val="31"/>
        </w:numPr>
        <w:tabs>
          <w:tab w:val="left" w:pos="360"/>
          <w:tab w:val="left" w:pos="993"/>
        </w:tabs>
        <w:suppressAutoHyphens/>
        <w:ind w:left="0" w:firstLine="709"/>
        <w:jc w:val="both"/>
        <w:rPr>
          <w:sz w:val="20"/>
          <w:szCs w:val="20"/>
        </w:rPr>
      </w:pPr>
      <w:hyperlink r:id="rId6" w:history="1">
        <w:r w:rsidR="00F03928" w:rsidRPr="003D14DD">
          <w:rPr>
            <w:rStyle w:val="ac"/>
            <w:sz w:val="20"/>
            <w:szCs w:val="20"/>
          </w:rPr>
          <w:t>www.consultant.ru/online/</w:t>
        </w:r>
      </w:hyperlink>
      <w:r w:rsidR="00F03928" w:rsidRPr="003D14DD">
        <w:rPr>
          <w:sz w:val="20"/>
          <w:szCs w:val="20"/>
        </w:rPr>
        <w:t xml:space="preserve"> - Консультант Плюс</w:t>
      </w:r>
    </w:p>
    <w:p w:rsidR="00F03928" w:rsidRPr="003D14DD" w:rsidRDefault="003B3905" w:rsidP="00F03928">
      <w:pPr>
        <w:numPr>
          <w:ilvl w:val="0"/>
          <w:numId w:val="31"/>
        </w:numPr>
        <w:tabs>
          <w:tab w:val="left" w:pos="360"/>
          <w:tab w:val="left" w:pos="993"/>
        </w:tabs>
        <w:suppressAutoHyphens/>
        <w:ind w:left="0" w:firstLine="709"/>
        <w:jc w:val="both"/>
        <w:rPr>
          <w:sz w:val="20"/>
          <w:szCs w:val="20"/>
        </w:rPr>
      </w:pPr>
      <w:hyperlink r:id="rId7" w:history="1">
        <w:r w:rsidR="009B4D97" w:rsidRPr="00EE4C83">
          <w:rPr>
            <w:rStyle w:val="ac"/>
            <w:sz w:val="20"/>
            <w:szCs w:val="20"/>
            <w:lang w:val="en-US"/>
          </w:rPr>
          <w:t>www</w:t>
        </w:r>
        <w:r w:rsidR="009B4D97" w:rsidRPr="00EE4C83">
          <w:rPr>
            <w:rStyle w:val="ac"/>
            <w:sz w:val="20"/>
            <w:szCs w:val="20"/>
          </w:rPr>
          <w:t>.</w:t>
        </w:r>
        <w:proofErr w:type="spellStart"/>
        <w:r w:rsidR="009B4D97" w:rsidRPr="00EE4C83">
          <w:rPr>
            <w:rStyle w:val="ac"/>
            <w:sz w:val="20"/>
            <w:szCs w:val="20"/>
            <w:lang w:val="en-US"/>
          </w:rPr>
          <w:t>edu</w:t>
        </w:r>
        <w:proofErr w:type="spellEnd"/>
        <w:r w:rsidR="009B4D97" w:rsidRPr="00EE4C83">
          <w:rPr>
            <w:rStyle w:val="ac"/>
            <w:sz w:val="20"/>
            <w:szCs w:val="20"/>
          </w:rPr>
          <w:t>.</w:t>
        </w:r>
        <w:proofErr w:type="spellStart"/>
        <w:r w:rsidR="009B4D97" w:rsidRPr="00EE4C83">
          <w:rPr>
            <w:rStyle w:val="ac"/>
            <w:sz w:val="20"/>
            <w:szCs w:val="20"/>
            <w:lang w:val="en-US"/>
          </w:rPr>
          <w:t>ru</w:t>
        </w:r>
        <w:proofErr w:type="spellEnd"/>
      </w:hyperlink>
      <w:r w:rsidR="00F03928" w:rsidRPr="003D14DD">
        <w:rPr>
          <w:sz w:val="20"/>
          <w:szCs w:val="20"/>
        </w:rPr>
        <w:t xml:space="preserve">  - Федеральный образовательный портал</w:t>
      </w:r>
    </w:p>
    <w:p w:rsidR="00F03928" w:rsidRPr="003D14DD" w:rsidRDefault="003B3905" w:rsidP="00F03928">
      <w:pPr>
        <w:numPr>
          <w:ilvl w:val="0"/>
          <w:numId w:val="31"/>
        </w:numPr>
        <w:tabs>
          <w:tab w:val="left" w:pos="360"/>
          <w:tab w:val="left" w:pos="993"/>
        </w:tabs>
        <w:suppressAutoHyphens/>
        <w:ind w:left="0" w:firstLine="709"/>
        <w:jc w:val="both"/>
        <w:rPr>
          <w:sz w:val="20"/>
          <w:szCs w:val="20"/>
        </w:rPr>
      </w:pPr>
      <w:hyperlink r:id="rId8" w:history="1">
        <w:r w:rsidR="00F03928" w:rsidRPr="003D14DD">
          <w:rPr>
            <w:rStyle w:val="ac"/>
            <w:sz w:val="20"/>
            <w:szCs w:val="20"/>
          </w:rPr>
          <w:t>http://www.lexed.ru/</w:t>
        </w:r>
      </w:hyperlink>
      <w:r w:rsidR="00F03928" w:rsidRPr="003D14DD">
        <w:rPr>
          <w:sz w:val="20"/>
          <w:szCs w:val="20"/>
        </w:rPr>
        <w:t xml:space="preserve"> - «Федеральный центр образовательного законодательства»</w:t>
      </w:r>
    </w:p>
    <w:p w:rsidR="00F03928" w:rsidRPr="003D14DD" w:rsidRDefault="00F03928" w:rsidP="00F03928">
      <w:pPr>
        <w:tabs>
          <w:tab w:val="left" w:pos="0"/>
        </w:tabs>
        <w:suppressAutoHyphens/>
        <w:ind w:firstLine="709"/>
        <w:jc w:val="both"/>
        <w:rPr>
          <w:b/>
          <w:sz w:val="20"/>
          <w:szCs w:val="20"/>
        </w:rPr>
      </w:pPr>
    </w:p>
    <w:p w:rsidR="00D537A1" w:rsidRDefault="00D60BEA" w:rsidP="00D537A1">
      <w:pPr>
        <w:ind w:firstLine="567"/>
        <w:jc w:val="both"/>
        <w:rPr>
          <w:b/>
          <w:sz w:val="20"/>
          <w:szCs w:val="20"/>
        </w:rPr>
      </w:pPr>
      <w:r>
        <w:rPr>
          <w:b/>
          <w:sz w:val="20"/>
          <w:szCs w:val="20"/>
        </w:rPr>
        <w:t>8</w:t>
      </w:r>
      <w:r w:rsidR="00D537A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537A1" w:rsidRDefault="00D537A1" w:rsidP="00D537A1">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D537A1" w:rsidRDefault="00D537A1" w:rsidP="00D537A1">
      <w:pPr>
        <w:ind w:firstLine="567"/>
        <w:jc w:val="both"/>
        <w:rPr>
          <w:sz w:val="20"/>
          <w:szCs w:val="20"/>
        </w:rPr>
      </w:pPr>
      <w:r>
        <w:rPr>
          <w:sz w:val="20"/>
          <w:szCs w:val="20"/>
        </w:rPr>
        <w:lastRenderedPageBreak/>
        <w:t xml:space="preserve">- </w:t>
      </w:r>
      <w:r w:rsidR="00EB1E8B" w:rsidRPr="00EB1E8B">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537A1" w:rsidRDefault="00D537A1" w:rsidP="00D537A1">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537A1" w:rsidRDefault="00D537A1" w:rsidP="00D537A1">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F03928" w:rsidRPr="003D14DD" w:rsidRDefault="00F03928" w:rsidP="00F03928">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F03928" w:rsidRPr="003D14DD" w:rsidRDefault="00F03928" w:rsidP="00F03928">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F03928" w:rsidRPr="003D14DD" w:rsidRDefault="00F03928" w:rsidP="00F03928">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F03928" w:rsidRPr="003D14DD" w:rsidRDefault="00F03928" w:rsidP="00F03928">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F03928" w:rsidRPr="003D14DD" w:rsidRDefault="00F03928" w:rsidP="00F03928">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F03928" w:rsidRPr="003D14DD" w:rsidRDefault="00F03928" w:rsidP="00F03928">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F03928" w:rsidRPr="003D14DD" w:rsidRDefault="00F03928" w:rsidP="00F03928">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03928" w:rsidRPr="003D14DD" w:rsidRDefault="00F03928" w:rsidP="00F03928">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03928" w:rsidRPr="003D14DD" w:rsidRDefault="00F03928" w:rsidP="00F03928">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F03928" w:rsidRPr="003D14DD" w:rsidRDefault="00F03928" w:rsidP="00F03928">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F03928" w:rsidRPr="003D14DD" w:rsidRDefault="00F03928" w:rsidP="00F03928">
      <w:pPr>
        <w:ind w:firstLine="709"/>
        <w:jc w:val="both"/>
        <w:rPr>
          <w:sz w:val="20"/>
          <w:szCs w:val="20"/>
        </w:rPr>
      </w:pPr>
      <w:r w:rsidRPr="003D14DD">
        <w:rPr>
          <w:sz w:val="20"/>
          <w:szCs w:val="20"/>
        </w:rPr>
        <w:t>Мой Офис Веб-редакторы https://edit.myoffice.ru (отечественное ПО)</w:t>
      </w:r>
    </w:p>
    <w:p w:rsidR="00F03928" w:rsidRPr="003D14DD" w:rsidRDefault="00F03928" w:rsidP="00F03928">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F03928" w:rsidRPr="003D14DD" w:rsidRDefault="003B3905" w:rsidP="00F03928">
      <w:pPr>
        <w:ind w:firstLine="709"/>
        <w:jc w:val="both"/>
        <w:rPr>
          <w:sz w:val="20"/>
          <w:szCs w:val="20"/>
          <w:lang w:val="en-US"/>
        </w:rPr>
      </w:pPr>
      <w:hyperlink r:id="rId9" w:history="1">
        <w:r w:rsidR="00F03928" w:rsidRPr="003D14DD">
          <w:rPr>
            <w:sz w:val="20"/>
            <w:szCs w:val="20"/>
            <w:lang w:val="en-US"/>
          </w:rPr>
          <w:t>http://qsp.su/tools/onlinehelp/about_license_gpl_russian.html</w:t>
        </w:r>
      </w:hyperlink>
      <w:r w:rsidR="00F03928" w:rsidRPr="003D14DD">
        <w:rPr>
          <w:sz w:val="20"/>
          <w:szCs w:val="20"/>
          <w:lang w:val="en-US"/>
        </w:rPr>
        <w:t xml:space="preserve"> </w:t>
      </w:r>
    </w:p>
    <w:p w:rsidR="00F03928" w:rsidRPr="003D14DD" w:rsidRDefault="00F03928" w:rsidP="00F03928">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F03928" w:rsidRPr="003D14DD" w:rsidRDefault="003B3905" w:rsidP="00F03928">
      <w:pPr>
        <w:ind w:firstLine="709"/>
        <w:jc w:val="both"/>
        <w:rPr>
          <w:sz w:val="20"/>
          <w:szCs w:val="20"/>
        </w:rPr>
      </w:pPr>
      <w:hyperlink r:id="rId10" w:history="1">
        <w:r w:rsidR="00F03928" w:rsidRPr="003D14DD">
          <w:rPr>
            <w:sz w:val="20"/>
            <w:szCs w:val="20"/>
          </w:rPr>
          <w:t>http://qsp.su/tools/onlinehelp/about_license_gpl_russian.html</w:t>
        </w:r>
      </w:hyperlink>
    </w:p>
    <w:p w:rsidR="00F03928" w:rsidRPr="003D14DD" w:rsidRDefault="00F03928" w:rsidP="00F03928">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F03928" w:rsidRPr="003D14DD" w:rsidRDefault="003B3905" w:rsidP="00F03928">
      <w:pPr>
        <w:ind w:firstLine="709"/>
        <w:jc w:val="both"/>
        <w:rPr>
          <w:sz w:val="20"/>
          <w:szCs w:val="20"/>
          <w:lang w:val="en-US"/>
        </w:rPr>
      </w:pPr>
      <w:hyperlink r:id="rId11" w:history="1">
        <w:r w:rsidR="00F03928" w:rsidRPr="003D14DD">
          <w:rPr>
            <w:sz w:val="20"/>
            <w:szCs w:val="20"/>
            <w:lang w:val="en-US"/>
          </w:rPr>
          <w:t>http://qsp.su/tools/onlinehelp/about_license_gpl_russian.html</w:t>
        </w:r>
      </w:hyperlink>
      <w:r w:rsidR="00F03928" w:rsidRPr="003D14DD">
        <w:rPr>
          <w:sz w:val="20"/>
          <w:szCs w:val="20"/>
          <w:lang w:val="en-US"/>
        </w:rPr>
        <w:t xml:space="preserve"> </w:t>
      </w:r>
    </w:p>
    <w:p w:rsidR="00F03928" w:rsidRPr="003D14DD" w:rsidRDefault="00F03928" w:rsidP="00F03928">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F03928" w:rsidRPr="003D14DD" w:rsidRDefault="003B3905" w:rsidP="00F03928">
      <w:pPr>
        <w:ind w:firstLine="709"/>
        <w:jc w:val="both"/>
        <w:rPr>
          <w:sz w:val="20"/>
          <w:szCs w:val="20"/>
          <w:lang w:val="en-US"/>
        </w:rPr>
      </w:pPr>
      <w:hyperlink r:id="rId12" w:history="1">
        <w:r w:rsidR="00F03928" w:rsidRPr="003D14DD">
          <w:rPr>
            <w:sz w:val="20"/>
            <w:szCs w:val="20"/>
            <w:lang w:val="en-US"/>
          </w:rPr>
          <w:t>http://qsp.su/tools/onlinehelp/about_license_gpl_russian.html</w:t>
        </w:r>
      </w:hyperlink>
    </w:p>
    <w:p w:rsidR="00F03928" w:rsidRPr="003D14DD" w:rsidRDefault="00F03928" w:rsidP="00F03928">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F03928" w:rsidRPr="003D14DD" w:rsidRDefault="003B3905" w:rsidP="00F03928">
      <w:pPr>
        <w:ind w:firstLine="709"/>
        <w:jc w:val="both"/>
        <w:rPr>
          <w:sz w:val="20"/>
          <w:szCs w:val="20"/>
          <w:lang w:val="en-US"/>
        </w:rPr>
      </w:pPr>
      <w:hyperlink r:id="rId13" w:history="1">
        <w:r w:rsidR="00F03928" w:rsidRPr="003D14DD">
          <w:rPr>
            <w:sz w:val="20"/>
            <w:szCs w:val="20"/>
            <w:lang w:val="en-US"/>
          </w:rPr>
          <w:t>http://qsp.su/tools/onlinehelp/about_license_gpl_russian.html</w:t>
        </w:r>
      </w:hyperlink>
    </w:p>
    <w:p w:rsidR="00F03928" w:rsidRPr="003D14DD" w:rsidRDefault="00F03928" w:rsidP="00F03928">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F03928" w:rsidRPr="003D14DD" w:rsidRDefault="00F03928" w:rsidP="00F03928">
      <w:pPr>
        <w:ind w:firstLine="709"/>
        <w:jc w:val="both"/>
        <w:rPr>
          <w:sz w:val="20"/>
          <w:szCs w:val="20"/>
        </w:rPr>
      </w:pPr>
      <w:r w:rsidRPr="003D14DD">
        <w:rPr>
          <w:sz w:val="20"/>
          <w:szCs w:val="20"/>
        </w:rPr>
        <w:t xml:space="preserve">предназначенное для работы с текстами;  </w:t>
      </w:r>
    </w:p>
    <w:p w:rsidR="00F03928" w:rsidRPr="003D14DD" w:rsidRDefault="00F03928" w:rsidP="00F03928">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F03928" w:rsidRPr="003D14DD" w:rsidRDefault="00F03928" w:rsidP="00F03928">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F03928" w:rsidRPr="003D14DD" w:rsidRDefault="00F03928" w:rsidP="00F03928">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F03928" w:rsidRPr="003D14DD" w:rsidRDefault="00F03928" w:rsidP="00F03928">
      <w:pPr>
        <w:ind w:firstLine="709"/>
        <w:rPr>
          <w:sz w:val="20"/>
          <w:szCs w:val="20"/>
        </w:rPr>
      </w:pPr>
      <w:r w:rsidRPr="003D14DD">
        <w:rPr>
          <w:sz w:val="20"/>
          <w:szCs w:val="20"/>
        </w:rPr>
        <w:t>Российское образование. Федеральный портал http://www.edu.ru/</w:t>
      </w:r>
      <w:r w:rsidRPr="003D14DD">
        <w:rPr>
          <w:sz w:val="20"/>
          <w:szCs w:val="20"/>
        </w:rPr>
        <w:br/>
        <w:t>Электронные версии изданий по психологии и педагогике https://psyjournals.ru/psyedu_ru/index.shtml</w:t>
      </w:r>
    </w:p>
    <w:p w:rsidR="00F03928" w:rsidRPr="003D14DD" w:rsidRDefault="00F03928" w:rsidP="00F03928">
      <w:pPr>
        <w:ind w:firstLine="709"/>
        <w:jc w:val="both"/>
        <w:rPr>
          <w:sz w:val="20"/>
          <w:szCs w:val="20"/>
        </w:rPr>
      </w:pPr>
      <w:r w:rsidRPr="003D14DD">
        <w:rPr>
          <w:sz w:val="20"/>
          <w:szCs w:val="20"/>
        </w:rPr>
        <w:t>Научная электронная библиотека http://elibrary.ru</w:t>
      </w:r>
    </w:p>
    <w:p w:rsidR="00F03928" w:rsidRPr="003D14DD" w:rsidRDefault="00F03928" w:rsidP="00F03928">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F03928" w:rsidRPr="003D14DD" w:rsidRDefault="00F03928" w:rsidP="00F03928">
      <w:pPr>
        <w:ind w:firstLine="709"/>
        <w:jc w:val="both"/>
        <w:rPr>
          <w:sz w:val="20"/>
          <w:szCs w:val="20"/>
        </w:rPr>
      </w:pPr>
      <w:r w:rsidRPr="003D14DD">
        <w:rPr>
          <w:sz w:val="20"/>
          <w:szCs w:val="20"/>
        </w:rPr>
        <w:t>электронная библиотека по всем отраслям знаний</w:t>
      </w:r>
    </w:p>
    <w:p w:rsidR="00F03928" w:rsidRPr="003D14DD" w:rsidRDefault="00F03928" w:rsidP="00F03928">
      <w:pPr>
        <w:ind w:firstLine="709"/>
        <w:jc w:val="both"/>
        <w:rPr>
          <w:sz w:val="20"/>
          <w:szCs w:val="20"/>
        </w:rPr>
      </w:pPr>
      <w:r w:rsidRPr="003D14DD">
        <w:rPr>
          <w:sz w:val="20"/>
          <w:szCs w:val="20"/>
        </w:rPr>
        <w:t>http://www.iprbookshop.ru</w:t>
      </w:r>
    </w:p>
    <w:p w:rsidR="00F03928" w:rsidRPr="003D14DD" w:rsidRDefault="00F03928" w:rsidP="00F03928">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E9789E" w:rsidRPr="00E9789E" w:rsidRDefault="00E9789E" w:rsidP="00E9789E">
      <w:pPr>
        <w:ind w:firstLine="709"/>
        <w:rPr>
          <w:sz w:val="20"/>
          <w:szCs w:val="20"/>
        </w:rPr>
      </w:pPr>
      <w:r w:rsidRPr="00E9789E">
        <w:rPr>
          <w:sz w:val="20"/>
          <w:szCs w:val="20"/>
        </w:rPr>
        <w:t xml:space="preserve">Справочно-правовая система «Гарант»; </w:t>
      </w:r>
    </w:p>
    <w:p w:rsidR="00335312" w:rsidRDefault="00E9789E" w:rsidP="00E9789E">
      <w:pPr>
        <w:ind w:firstLine="709"/>
      </w:pPr>
      <w:r w:rsidRPr="00E9789E">
        <w:rPr>
          <w:sz w:val="20"/>
          <w:szCs w:val="20"/>
        </w:rPr>
        <w:t>Справочно-правовая система «Консультант Плюс».</w:t>
      </w:r>
    </w:p>
    <w:sectPr w:rsidR="00335312" w:rsidSect="00E456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3306E3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7"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4301E11"/>
    <w:multiLevelType w:val="hybridMultilevel"/>
    <w:tmpl w:val="33046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9311270"/>
    <w:multiLevelType w:val="multilevel"/>
    <w:tmpl w:val="19311270"/>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0F7B38"/>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11065C9"/>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8" w15:restartNumberingAfterBreak="0">
    <w:nsid w:val="349F022C"/>
    <w:multiLevelType w:val="multilevel"/>
    <w:tmpl w:val="349F022C"/>
    <w:lvl w:ilvl="0">
      <w:start w:val="1"/>
      <w:numFmt w:val="decimal"/>
      <w:lvlText w:val="%1."/>
      <w:lvlJc w:val="left"/>
      <w:pPr>
        <w:tabs>
          <w:tab w:val="num" w:pos="1440"/>
        </w:tabs>
        <w:ind w:left="1440"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 w15:restartNumberingAfterBreak="0">
    <w:nsid w:val="353B67BE"/>
    <w:multiLevelType w:val="multilevel"/>
    <w:tmpl w:val="353B67BE"/>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5B9296D"/>
    <w:multiLevelType w:val="multilevel"/>
    <w:tmpl w:val="35B9296D"/>
    <w:lvl w:ilvl="0">
      <w:start w:val="1"/>
      <w:numFmt w:val="bullet"/>
      <w:lvlText w:val=""/>
      <w:lvlJc w:val="left"/>
      <w:pPr>
        <w:tabs>
          <w:tab w:val="num" w:pos="2002"/>
        </w:tabs>
        <w:ind w:left="2002"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5F12A3F"/>
    <w:multiLevelType w:val="hybridMultilevel"/>
    <w:tmpl w:val="A6F0E8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9" w15:restartNumberingAfterBreak="0">
    <w:nsid w:val="49AA4DCC"/>
    <w:multiLevelType w:val="hybridMultilevel"/>
    <w:tmpl w:val="A6F0E8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462354"/>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48414E0"/>
    <w:multiLevelType w:val="multilevel"/>
    <w:tmpl w:val="548414E0"/>
    <w:lvl w:ilvl="0">
      <w:start w:val="1"/>
      <w:numFmt w:val="bullet"/>
      <w:lvlText w:val="-"/>
      <w:lvlJc w:val="left"/>
      <w:pPr>
        <w:ind w:left="1429" w:hanging="360"/>
      </w:pPr>
      <w:rPr>
        <w:rFonts w:ascii="Tunga" w:hAnsi="Tunga"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2" w15:restartNumberingAfterBreak="0">
    <w:nsid w:val="566C468F"/>
    <w:multiLevelType w:val="multilevel"/>
    <w:tmpl w:val="566C468F"/>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477D33"/>
    <w:multiLevelType w:val="multilevel"/>
    <w:tmpl w:val="57477D33"/>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4" w15:restartNumberingAfterBreak="0">
    <w:nsid w:val="5BAA4F64"/>
    <w:multiLevelType w:val="hybridMultilevel"/>
    <w:tmpl w:val="33046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6" w15:restartNumberingAfterBreak="0">
    <w:nsid w:val="68D617F7"/>
    <w:multiLevelType w:val="multilevel"/>
    <w:tmpl w:val="68D617F7"/>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15A6E"/>
    <w:multiLevelType w:val="multilevel"/>
    <w:tmpl w:val="7D115A6E"/>
    <w:lvl w:ilvl="0">
      <w:start w:val="1"/>
      <w:numFmt w:val="bullet"/>
      <w:lvlText w:val=""/>
      <w:lvlJc w:val="left"/>
      <w:pPr>
        <w:tabs>
          <w:tab w:val="num" w:pos="1646"/>
        </w:tabs>
        <w:ind w:left="1646"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D5A2961"/>
    <w:multiLevelType w:val="multilevel"/>
    <w:tmpl w:val="7D5A2961"/>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DB56951"/>
    <w:multiLevelType w:val="multilevel"/>
    <w:tmpl w:val="7DB56951"/>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7"/>
  </w:num>
  <w:num w:numId="3">
    <w:abstractNumId w:val="1"/>
    <w:lvlOverride w:ilvl="0">
      <w:startOverride w:val="1"/>
    </w:lvlOverride>
  </w:num>
  <w:num w:numId="4">
    <w:abstractNumId w:val="38"/>
  </w:num>
  <w:num w:numId="5">
    <w:abstractNumId w:val="3"/>
  </w:num>
  <w:num w:numId="6">
    <w:abstractNumId w:val="23"/>
  </w:num>
  <w:num w:numId="7">
    <w:abstractNumId w:val="5"/>
  </w:num>
  <w:num w:numId="8">
    <w:abstractNumId w:val="25"/>
  </w:num>
  <w:num w:numId="9">
    <w:abstractNumId w:val="15"/>
  </w:num>
  <w:num w:numId="10">
    <w:abstractNumId w:val="2"/>
  </w:num>
  <w:num w:numId="11">
    <w:abstractNumId w:val="9"/>
  </w:num>
  <w:num w:numId="12">
    <w:abstractNumId w:val="28"/>
  </w:num>
  <w:num w:numId="13">
    <w:abstractNumId w:val="10"/>
  </w:num>
  <w:num w:numId="14">
    <w:abstractNumId w:val="17"/>
  </w:num>
  <w:num w:numId="15">
    <w:abstractNumId w:val="6"/>
  </w:num>
  <w:num w:numId="16">
    <w:abstractNumId w:val="7"/>
  </w:num>
  <w:num w:numId="17">
    <w:abstractNumId w:val="24"/>
  </w:num>
  <w:num w:numId="18">
    <w:abstractNumId w:val="11"/>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7"/>
  </w:num>
  <w:num w:numId="2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8"/>
  </w:num>
  <w:num w:numId="25">
    <w:abstractNumId w:val="12"/>
  </w:num>
  <w:num w:numId="26">
    <w:abstractNumId w:val="36"/>
  </w:num>
  <w:num w:numId="27">
    <w:abstractNumId w:val="40"/>
  </w:num>
  <w:num w:numId="28">
    <w:abstractNumId w:val="19"/>
  </w:num>
  <w:num w:numId="29">
    <w:abstractNumId w:val="41"/>
  </w:num>
  <w:num w:numId="30">
    <w:abstractNumId w:val="33"/>
  </w:num>
  <w:num w:numId="31">
    <w:abstractNumId w:val="31"/>
  </w:num>
  <w:num w:numId="32">
    <w:abstractNumId w:val="30"/>
  </w:num>
  <w:num w:numId="33">
    <w:abstractNumId w:val="35"/>
  </w:num>
  <w:num w:numId="34">
    <w:abstractNumId w:val="16"/>
  </w:num>
  <w:num w:numId="35">
    <w:abstractNumId w:val="13"/>
  </w:num>
  <w:num w:numId="36">
    <w:abstractNumId w:val="14"/>
  </w:num>
  <w:num w:numId="37">
    <w:abstractNumId w:val="26"/>
  </w:num>
  <w:num w:numId="38">
    <w:abstractNumId w:val="22"/>
  </w:num>
  <w:num w:numId="39">
    <w:abstractNumId w:val="29"/>
  </w:num>
  <w:num w:numId="40">
    <w:abstractNumId w:val="21"/>
  </w:num>
  <w:num w:numId="41">
    <w:abstractNumId w:val="8"/>
  </w:num>
  <w:num w:numId="42">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D35FF"/>
    <w:rsid w:val="000409F1"/>
    <w:rsid w:val="002961BD"/>
    <w:rsid w:val="002A6C55"/>
    <w:rsid w:val="002E7B7D"/>
    <w:rsid w:val="003673FE"/>
    <w:rsid w:val="003B3905"/>
    <w:rsid w:val="00586101"/>
    <w:rsid w:val="0059114B"/>
    <w:rsid w:val="00613FD9"/>
    <w:rsid w:val="006B4B83"/>
    <w:rsid w:val="007F7C79"/>
    <w:rsid w:val="00964B50"/>
    <w:rsid w:val="009B4D97"/>
    <w:rsid w:val="009C0182"/>
    <w:rsid w:val="00AD35FF"/>
    <w:rsid w:val="00AD62C5"/>
    <w:rsid w:val="00BF199B"/>
    <w:rsid w:val="00C36E10"/>
    <w:rsid w:val="00D2467C"/>
    <w:rsid w:val="00D537A1"/>
    <w:rsid w:val="00D60BEA"/>
    <w:rsid w:val="00E456AF"/>
    <w:rsid w:val="00E9789E"/>
    <w:rsid w:val="00EB1E8B"/>
    <w:rsid w:val="00F03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C60CF"/>
  <w15:docId w15:val="{7CB7480A-C4A3-499D-AB22-9B52DE724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03928"/>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F03928"/>
    <w:pPr>
      <w:ind w:firstLine="454"/>
      <w:outlineLvl w:val="0"/>
    </w:pPr>
    <w:rPr>
      <w:b/>
      <w:caps/>
    </w:rPr>
  </w:style>
  <w:style w:type="paragraph" w:styleId="21">
    <w:name w:val="heading 2"/>
    <w:basedOn w:val="a3"/>
    <w:next w:val="a3"/>
    <w:link w:val="23"/>
    <w:qFormat/>
    <w:rsid w:val="00F03928"/>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F03928"/>
    <w:pPr>
      <w:spacing w:before="100" w:beforeAutospacing="1" w:after="100" w:afterAutospacing="1"/>
      <w:outlineLvl w:val="2"/>
    </w:pPr>
    <w:rPr>
      <w:b/>
      <w:bCs/>
      <w:sz w:val="27"/>
      <w:szCs w:val="27"/>
    </w:rPr>
  </w:style>
  <w:style w:type="paragraph" w:styleId="41">
    <w:name w:val="heading 4"/>
    <w:basedOn w:val="a3"/>
    <w:next w:val="a3"/>
    <w:link w:val="42"/>
    <w:qFormat/>
    <w:rsid w:val="00F03928"/>
    <w:pPr>
      <w:keepNext/>
      <w:spacing w:before="240" w:after="60"/>
      <w:outlineLvl w:val="3"/>
    </w:pPr>
    <w:rPr>
      <w:b/>
      <w:bCs/>
      <w:sz w:val="28"/>
      <w:szCs w:val="28"/>
    </w:rPr>
  </w:style>
  <w:style w:type="paragraph" w:styleId="50">
    <w:name w:val="heading 5"/>
    <w:basedOn w:val="a3"/>
    <w:next w:val="a3"/>
    <w:link w:val="51"/>
    <w:qFormat/>
    <w:rsid w:val="00F03928"/>
    <w:pPr>
      <w:spacing w:before="240" w:after="60"/>
      <w:outlineLvl w:val="4"/>
    </w:pPr>
    <w:rPr>
      <w:b/>
      <w:bCs/>
      <w:i/>
      <w:iCs/>
      <w:sz w:val="26"/>
      <w:szCs w:val="26"/>
    </w:rPr>
  </w:style>
  <w:style w:type="paragraph" w:styleId="6">
    <w:name w:val="heading 6"/>
    <w:basedOn w:val="a3"/>
    <w:next w:val="a3"/>
    <w:link w:val="60"/>
    <w:qFormat/>
    <w:rsid w:val="00F03928"/>
    <w:pPr>
      <w:spacing w:before="240" w:after="60"/>
      <w:outlineLvl w:val="5"/>
    </w:pPr>
    <w:rPr>
      <w:rFonts w:ascii="Calibri" w:hAnsi="Calibri"/>
      <w:b/>
      <w:bCs/>
      <w:sz w:val="22"/>
      <w:szCs w:val="22"/>
    </w:rPr>
  </w:style>
  <w:style w:type="paragraph" w:styleId="7">
    <w:name w:val="heading 7"/>
    <w:basedOn w:val="a3"/>
    <w:next w:val="a3"/>
    <w:link w:val="70"/>
    <w:qFormat/>
    <w:rsid w:val="00F03928"/>
    <w:pPr>
      <w:spacing w:before="240" w:after="60"/>
      <w:outlineLvl w:val="6"/>
    </w:pPr>
    <w:rPr>
      <w:rFonts w:ascii="Calibri" w:hAnsi="Calibri"/>
    </w:rPr>
  </w:style>
  <w:style w:type="paragraph" w:styleId="80">
    <w:name w:val="heading 8"/>
    <w:basedOn w:val="a3"/>
    <w:next w:val="a3"/>
    <w:link w:val="81"/>
    <w:qFormat/>
    <w:rsid w:val="00F03928"/>
    <w:pPr>
      <w:spacing w:before="240" w:after="60"/>
      <w:outlineLvl w:val="7"/>
    </w:pPr>
    <w:rPr>
      <w:rFonts w:ascii="Calibri" w:hAnsi="Calibri"/>
      <w:i/>
      <w:iCs/>
      <w:lang w:eastAsia="en-US"/>
    </w:rPr>
  </w:style>
  <w:style w:type="paragraph" w:styleId="9">
    <w:name w:val="heading 9"/>
    <w:basedOn w:val="a3"/>
    <w:next w:val="a3"/>
    <w:link w:val="90"/>
    <w:qFormat/>
    <w:rsid w:val="00F03928"/>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F03928"/>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F03928"/>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F03928"/>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F03928"/>
    <w:rPr>
      <w:rFonts w:ascii="Times New Roman" w:eastAsia="Times New Roman" w:hAnsi="Times New Roman" w:cs="Times New Roman"/>
      <w:b/>
      <w:bCs/>
      <w:sz w:val="28"/>
      <w:szCs w:val="28"/>
    </w:rPr>
  </w:style>
  <w:style w:type="character" w:customStyle="1" w:styleId="51">
    <w:name w:val="Заголовок 5 Знак"/>
    <w:basedOn w:val="a4"/>
    <w:link w:val="50"/>
    <w:rsid w:val="00F03928"/>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F03928"/>
    <w:rPr>
      <w:rFonts w:ascii="Calibri" w:eastAsia="Times New Roman" w:hAnsi="Calibri" w:cs="Times New Roman"/>
      <w:b/>
      <w:bCs/>
    </w:rPr>
  </w:style>
  <w:style w:type="character" w:customStyle="1" w:styleId="70">
    <w:name w:val="Заголовок 7 Знак"/>
    <w:basedOn w:val="a4"/>
    <w:link w:val="7"/>
    <w:rsid w:val="00F03928"/>
    <w:rPr>
      <w:rFonts w:ascii="Calibri" w:eastAsia="Times New Roman" w:hAnsi="Calibri" w:cs="Times New Roman"/>
      <w:sz w:val="24"/>
      <w:szCs w:val="24"/>
    </w:rPr>
  </w:style>
  <w:style w:type="character" w:customStyle="1" w:styleId="81">
    <w:name w:val="Заголовок 8 Знак"/>
    <w:basedOn w:val="a4"/>
    <w:link w:val="80"/>
    <w:rsid w:val="00F03928"/>
    <w:rPr>
      <w:rFonts w:ascii="Calibri" w:eastAsia="Times New Roman" w:hAnsi="Calibri" w:cs="Times New Roman"/>
      <w:i/>
      <w:iCs/>
      <w:sz w:val="24"/>
      <w:szCs w:val="24"/>
    </w:rPr>
  </w:style>
  <w:style w:type="character" w:customStyle="1" w:styleId="90">
    <w:name w:val="Заголовок 9 Знак"/>
    <w:basedOn w:val="a4"/>
    <w:link w:val="9"/>
    <w:rsid w:val="00F03928"/>
    <w:rPr>
      <w:rFonts w:ascii="Cambria" w:eastAsia="Times New Roman" w:hAnsi="Cambria" w:cs="Times New Roman"/>
    </w:rPr>
  </w:style>
  <w:style w:type="character" w:customStyle="1" w:styleId="14">
    <w:name w:val="Заголовок 1 Знак4"/>
    <w:link w:val="11"/>
    <w:locked/>
    <w:rsid w:val="00F03928"/>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F03928"/>
    <w:rPr>
      <w:rFonts w:ascii="Arial" w:eastAsia="Times New Roman" w:hAnsi="Arial" w:cs="Arial"/>
      <w:b/>
      <w:bCs/>
      <w:i/>
      <w:iCs/>
      <w:sz w:val="28"/>
      <w:szCs w:val="28"/>
    </w:rPr>
  </w:style>
  <w:style w:type="character" w:customStyle="1" w:styleId="320">
    <w:name w:val="Заголовок 3 Знак2"/>
    <w:link w:val="32"/>
    <w:locked/>
    <w:rsid w:val="00F03928"/>
    <w:rPr>
      <w:rFonts w:ascii="Times New Roman" w:eastAsia="Times New Roman" w:hAnsi="Times New Roman" w:cs="Times New Roman"/>
      <w:b/>
      <w:bCs/>
      <w:sz w:val="27"/>
      <w:szCs w:val="27"/>
      <w:lang w:eastAsia="ru-RU"/>
    </w:rPr>
  </w:style>
  <w:style w:type="character" w:styleId="HTML">
    <w:name w:val="HTML Sample"/>
    <w:rsid w:val="00F03928"/>
    <w:rPr>
      <w:rFonts w:ascii="Courier New" w:eastAsia="Times New Roman" w:hAnsi="Courier New" w:cs="Courier New"/>
    </w:rPr>
  </w:style>
  <w:style w:type="character" w:styleId="a7">
    <w:name w:val="FollowedHyperlink"/>
    <w:rsid w:val="00F03928"/>
    <w:rPr>
      <w:color w:val="800080"/>
      <w:u w:val="single"/>
    </w:rPr>
  </w:style>
  <w:style w:type="character" w:styleId="a8">
    <w:name w:val="footnote reference"/>
    <w:unhideWhenUsed/>
    <w:rsid w:val="00F03928"/>
    <w:rPr>
      <w:vertAlign w:val="superscript"/>
    </w:rPr>
  </w:style>
  <w:style w:type="character" w:styleId="a9">
    <w:name w:val="annotation reference"/>
    <w:rsid w:val="00F03928"/>
    <w:rPr>
      <w:sz w:val="16"/>
      <w:szCs w:val="16"/>
    </w:rPr>
  </w:style>
  <w:style w:type="character" w:styleId="aa">
    <w:name w:val="endnote reference"/>
    <w:unhideWhenUsed/>
    <w:rsid w:val="00F03928"/>
    <w:rPr>
      <w:vertAlign w:val="superscript"/>
    </w:rPr>
  </w:style>
  <w:style w:type="character" w:styleId="HTML0">
    <w:name w:val="HTML Acronym"/>
    <w:rsid w:val="00F03928"/>
  </w:style>
  <w:style w:type="character" w:styleId="ab">
    <w:name w:val="Emphasis"/>
    <w:qFormat/>
    <w:rsid w:val="00F03928"/>
    <w:rPr>
      <w:i/>
      <w:iCs/>
    </w:rPr>
  </w:style>
  <w:style w:type="character" w:styleId="ac">
    <w:name w:val="Hyperlink"/>
    <w:uiPriority w:val="99"/>
    <w:rsid w:val="00F03928"/>
    <w:rPr>
      <w:color w:val="000000"/>
      <w:u w:val="single"/>
    </w:rPr>
  </w:style>
  <w:style w:type="character" w:styleId="HTML1">
    <w:name w:val="HTML Code"/>
    <w:rsid w:val="00F03928"/>
    <w:rPr>
      <w:rFonts w:ascii="Courier New" w:eastAsia="Times New Roman" w:hAnsi="Courier New" w:cs="Courier New"/>
      <w:sz w:val="20"/>
      <w:szCs w:val="20"/>
    </w:rPr>
  </w:style>
  <w:style w:type="character" w:styleId="ad">
    <w:name w:val="page number"/>
    <w:rsid w:val="00F03928"/>
  </w:style>
  <w:style w:type="character" w:styleId="ae">
    <w:name w:val="line number"/>
    <w:unhideWhenUsed/>
    <w:rsid w:val="00F03928"/>
  </w:style>
  <w:style w:type="character" w:styleId="HTML2">
    <w:name w:val="HTML Definition"/>
    <w:rsid w:val="00F03928"/>
    <w:rPr>
      <w:i/>
      <w:iCs/>
    </w:rPr>
  </w:style>
  <w:style w:type="character" w:styleId="HTML3">
    <w:name w:val="HTML Variable"/>
    <w:rsid w:val="00F03928"/>
    <w:rPr>
      <w:i/>
      <w:iCs/>
    </w:rPr>
  </w:style>
  <w:style w:type="character" w:styleId="HTML4">
    <w:name w:val="HTML Typewriter"/>
    <w:rsid w:val="00F03928"/>
    <w:rPr>
      <w:rFonts w:ascii="Courier New" w:eastAsia="Times New Roman" w:hAnsi="Courier New" w:cs="Courier New"/>
      <w:sz w:val="20"/>
      <w:szCs w:val="20"/>
    </w:rPr>
  </w:style>
  <w:style w:type="character" w:styleId="af">
    <w:name w:val="Strong"/>
    <w:uiPriority w:val="22"/>
    <w:qFormat/>
    <w:rsid w:val="00F03928"/>
    <w:rPr>
      <w:b/>
      <w:bCs/>
    </w:rPr>
  </w:style>
  <w:style w:type="character" w:styleId="HTML5">
    <w:name w:val="HTML Cite"/>
    <w:unhideWhenUsed/>
    <w:rsid w:val="00F03928"/>
    <w:rPr>
      <w:i/>
      <w:iCs/>
    </w:rPr>
  </w:style>
  <w:style w:type="paragraph" w:styleId="af0">
    <w:name w:val="Balloon Text"/>
    <w:basedOn w:val="a3"/>
    <w:link w:val="af1"/>
    <w:rsid w:val="00F03928"/>
    <w:rPr>
      <w:rFonts w:ascii="Tahoma" w:hAnsi="Tahoma"/>
      <w:sz w:val="16"/>
      <w:szCs w:val="16"/>
    </w:rPr>
  </w:style>
  <w:style w:type="character" w:customStyle="1" w:styleId="af1">
    <w:name w:val="Текст выноски Знак"/>
    <w:basedOn w:val="a4"/>
    <w:link w:val="af0"/>
    <w:rsid w:val="00F03928"/>
    <w:rPr>
      <w:rFonts w:ascii="Tahoma" w:eastAsia="Times New Roman" w:hAnsi="Tahoma" w:cs="Times New Roman"/>
      <w:sz w:val="16"/>
      <w:szCs w:val="16"/>
    </w:rPr>
  </w:style>
  <w:style w:type="paragraph" w:styleId="24">
    <w:name w:val="Body Text 2"/>
    <w:basedOn w:val="a3"/>
    <w:link w:val="25"/>
    <w:rsid w:val="00F03928"/>
    <w:pPr>
      <w:jc w:val="both"/>
    </w:pPr>
    <w:rPr>
      <w:color w:val="000000"/>
      <w:sz w:val="28"/>
    </w:rPr>
  </w:style>
  <w:style w:type="character" w:customStyle="1" w:styleId="25">
    <w:name w:val="Основной текст 2 Знак"/>
    <w:basedOn w:val="a4"/>
    <w:link w:val="24"/>
    <w:rsid w:val="00F03928"/>
    <w:rPr>
      <w:rFonts w:ascii="Times New Roman" w:eastAsia="Times New Roman" w:hAnsi="Times New Roman" w:cs="Times New Roman"/>
      <w:color w:val="000000"/>
      <w:sz w:val="28"/>
      <w:szCs w:val="24"/>
      <w:lang w:eastAsia="ru-RU"/>
    </w:rPr>
  </w:style>
  <w:style w:type="paragraph" w:styleId="5">
    <w:name w:val="List Number 5"/>
    <w:basedOn w:val="a3"/>
    <w:rsid w:val="00F03928"/>
    <w:pPr>
      <w:numPr>
        <w:numId w:val="1"/>
      </w:numPr>
      <w:tabs>
        <w:tab w:val="left" w:pos="1492"/>
      </w:tabs>
    </w:pPr>
  </w:style>
  <w:style w:type="paragraph" w:styleId="af2">
    <w:name w:val="Normal Indent"/>
    <w:basedOn w:val="a3"/>
    <w:rsid w:val="00F03928"/>
    <w:pPr>
      <w:ind w:firstLine="720"/>
      <w:jc w:val="both"/>
    </w:pPr>
    <w:rPr>
      <w:sz w:val="28"/>
      <w:szCs w:val="20"/>
    </w:rPr>
  </w:style>
  <w:style w:type="paragraph" w:styleId="af3">
    <w:name w:val="Plain Text"/>
    <w:basedOn w:val="a3"/>
    <w:link w:val="af4"/>
    <w:rsid w:val="00F03928"/>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F03928"/>
    <w:rPr>
      <w:rFonts w:ascii="Courier New" w:eastAsia="Times New Roman" w:hAnsi="Courier New" w:cs="Courier New"/>
      <w:sz w:val="20"/>
      <w:szCs w:val="20"/>
      <w:lang w:eastAsia="ru-RU"/>
    </w:rPr>
  </w:style>
  <w:style w:type="paragraph" w:styleId="34">
    <w:name w:val="Body Text Indent 3"/>
    <w:basedOn w:val="a3"/>
    <w:link w:val="330"/>
    <w:rsid w:val="00F03928"/>
    <w:pPr>
      <w:spacing w:after="120"/>
      <w:ind w:left="283"/>
    </w:pPr>
    <w:rPr>
      <w:sz w:val="16"/>
      <w:szCs w:val="16"/>
    </w:rPr>
  </w:style>
  <w:style w:type="character" w:customStyle="1" w:styleId="35">
    <w:name w:val="Основной текст с отступом 3 Знак"/>
    <w:basedOn w:val="a4"/>
    <w:rsid w:val="00F03928"/>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F03928"/>
    <w:rPr>
      <w:rFonts w:ascii="Times New Roman" w:eastAsia="Times New Roman" w:hAnsi="Times New Roman" w:cs="Times New Roman"/>
      <w:sz w:val="16"/>
      <w:szCs w:val="16"/>
      <w:lang w:eastAsia="ru-RU"/>
    </w:rPr>
  </w:style>
  <w:style w:type="paragraph" w:styleId="af5">
    <w:name w:val="endnote text"/>
    <w:basedOn w:val="a3"/>
    <w:link w:val="af6"/>
    <w:unhideWhenUsed/>
    <w:rsid w:val="00F03928"/>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F03928"/>
    <w:rPr>
      <w:rFonts w:ascii="Times New Roman" w:eastAsia="Times New Roman" w:hAnsi="Times New Roman" w:cs="Times New Roman"/>
      <w:color w:val="000000"/>
      <w:sz w:val="28"/>
      <w:szCs w:val="24"/>
    </w:rPr>
  </w:style>
  <w:style w:type="paragraph" w:styleId="af7">
    <w:name w:val="caption"/>
    <w:basedOn w:val="a3"/>
    <w:next w:val="a3"/>
    <w:qFormat/>
    <w:rsid w:val="00F03928"/>
    <w:rPr>
      <w:b/>
      <w:bCs/>
      <w:sz w:val="20"/>
      <w:szCs w:val="20"/>
    </w:rPr>
  </w:style>
  <w:style w:type="paragraph" w:styleId="af8">
    <w:name w:val="annotation text"/>
    <w:basedOn w:val="a3"/>
    <w:link w:val="af9"/>
    <w:rsid w:val="00F03928"/>
    <w:rPr>
      <w:sz w:val="20"/>
      <w:szCs w:val="20"/>
    </w:rPr>
  </w:style>
  <w:style w:type="character" w:customStyle="1" w:styleId="af9">
    <w:name w:val="Текст примечания Знак"/>
    <w:basedOn w:val="a4"/>
    <w:link w:val="af8"/>
    <w:rsid w:val="00F03928"/>
    <w:rPr>
      <w:rFonts w:ascii="Times New Roman" w:eastAsia="Times New Roman" w:hAnsi="Times New Roman" w:cs="Times New Roman"/>
      <w:sz w:val="20"/>
      <w:szCs w:val="20"/>
      <w:lang w:eastAsia="ru-RU"/>
    </w:rPr>
  </w:style>
  <w:style w:type="paragraph" w:styleId="13">
    <w:name w:val="index 1"/>
    <w:basedOn w:val="a3"/>
    <w:next w:val="a3"/>
    <w:rsid w:val="00F03928"/>
    <w:pPr>
      <w:suppressAutoHyphens/>
      <w:ind w:left="240" w:hanging="240"/>
    </w:pPr>
    <w:rPr>
      <w:lang w:eastAsia="ar-SA"/>
    </w:rPr>
  </w:style>
  <w:style w:type="paragraph" w:styleId="afa">
    <w:name w:val="annotation subject"/>
    <w:basedOn w:val="af8"/>
    <w:next w:val="af8"/>
    <w:link w:val="afb"/>
    <w:rsid w:val="00F03928"/>
    <w:rPr>
      <w:b/>
      <w:bCs/>
    </w:rPr>
  </w:style>
  <w:style w:type="character" w:customStyle="1" w:styleId="afb">
    <w:name w:val="Тема примечания Знак"/>
    <w:basedOn w:val="af9"/>
    <w:link w:val="afa"/>
    <w:rsid w:val="00F03928"/>
    <w:rPr>
      <w:rFonts w:ascii="Times New Roman" w:eastAsia="Times New Roman" w:hAnsi="Times New Roman" w:cs="Times New Roman"/>
      <w:b/>
      <w:bCs/>
      <w:sz w:val="20"/>
      <w:szCs w:val="20"/>
      <w:lang w:eastAsia="ru-RU"/>
    </w:rPr>
  </w:style>
  <w:style w:type="paragraph" w:styleId="afc">
    <w:name w:val="Document Map"/>
    <w:basedOn w:val="a3"/>
    <w:link w:val="afd"/>
    <w:rsid w:val="00F03928"/>
    <w:pPr>
      <w:shd w:val="clear" w:color="auto" w:fill="000080"/>
    </w:pPr>
    <w:rPr>
      <w:rFonts w:ascii="Tahoma" w:hAnsi="Tahoma"/>
      <w:sz w:val="20"/>
      <w:szCs w:val="20"/>
    </w:rPr>
  </w:style>
  <w:style w:type="character" w:customStyle="1" w:styleId="afd">
    <w:name w:val="Схема документа Знак"/>
    <w:basedOn w:val="a4"/>
    <w:link w:val="afc"/>
    <w:rsid w:val="00F03928"/>
    <w:rPr>
      <w:rFonts w:ascii="Tahoma" w:eastAsia="Times New Roman" w:hAnsi="Tahoma" w:cs="Times New Roman"/>
      <w:sz w:val="20"/>
      <w:szCs w:val="20"/>
      <w:shd w:val="clear" w:color="auto" w:fill="000080"/>
    </w:rPr>
  </w:style>
  <w:style w:type="paragraph" w:styleId="afe">
    <w:name w:val="footnote text"/>
    <w:basedOn w:val="a3"/>
    <w:link w:val="aff"/>
    <w:rsid w:val="00F03928"/>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F03928"/>
    <w:rPr>
      <w:rFonts w:ascii="Courier New" w:eastAsia="Courier New" w:hAnsi="Courier New" w:cs="Courier New"/>
      <w:color w:val="000000"/>
      <w:sz w:val="28"/>
      <w:szCs w:val="24"/>
      <w:lang w:eastAsia="ru-RU"/>
    </w:rPr>
  </w:style>
  <w:style w:type="paragraph" w:styleId="8">
    <w:name w:val="toc 8"/>
    <w:basedOn w:val="a3"/>
    <w:next w:val="a3"/>
    <w:rsid w:val="00F03928"/>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F03928"/>
    <w:pPr>
      <w:numPr>
        <w:numId w:val="3"/>
      </w:numPr>
      <w:tabs>
        <w:tab w:val="left" w:pos="926"/>
      </w:tabs>
    </w:pPr>
  </w:style>
  <w:style w:type="paragraph" w:styleId="HTML6">
    <w:name w:val="HTML Address"/>
    <w:basedOn w:val="a3"/>
    <w:link w:val="HTML7"/>
    <w:unhideWhenUsed/>
    <w:rsid w:val="00F03928"/>
    <w:rPr>
      <w:sz w:val="16"/>
      <w:szCs w:val="16"/>
    </w:rPr>
  </w:style>
  <w:style w:type="character" w:customStyle="1" w:styleId="HTML7">
    <w:name w:val="Адрес HTML Знак"/>
    <w:basedOn w:val="a4"/>
    <w:link w:val="HTML6"/>
    <w:rsid w:val="00F03928"/>
    <w:rPr>
      <w:rFonts w:ascii="Times New Roman" w:eastAsia="Times New Roman" w:hAnsi="Times New Roman" w:cs="Times New Roman"/>
      <w:sz w:val="16"/>
      <w:szCs w:val="16"/>
      <w:lang w:val="ru-RU" w:eastAsia="ru-RU"/>
    </w:rPr>
  </w:style>
  <w:style w:type="paragraph" w:styleId="aff0">
    <w:name w:val="header"/>
    <w:basedOn w:val="a3"/>
    <w:link w:val="aff1"/>
    <w:rsid w:val="00F03928"/>
    <w:pPr>
      <w:tabs>
        <w:tab w:val="center" w:pos="4677"/>
        <w:tab w:val="right" w:pos="9355"/>
      </w:tabs>
    </w:pPr>
    <w:rPr>
      <w:b/>
      <w:caps/>
    </w:rPr>
  </w:style>
  <w:style w:type="character" w:customStyle="1" w:styleId="aff1">
    <w:name w:val="Верхний колонтитул Знак"/>
    <w:basedOn w:val="a4"/>
    <w:link w:val="aff0"/>
    <w:rsid w:val="00F03928"/>
    <w:rPr>
      <w:rFonts w:ascii="Times New Roman" w:eastAsia="Times New Roman" w:hAnsi="Times New Roman" w:cs="Times New Roman"/>
      <w:b/>
      <w:caps/>
      <w:sz w:val="24"/>
      <w:szCs w:val="24"/>
      <w:lang w:eastAsia="ru-RU"/>
    </w:rPr>
  </w:style>
  <w:style w:type="paragraph" w:styleId="91">
    <w:name w:val="toc 9"/>
    <w:basedOn w:val="a3"/>
    <w:next w:val="a3"/>
    <w:rsid w:val="00F03928"/>
    <w:pPr>
      <w:spacing w:after="100" w:line="276" w:lineRule="auto"/>
      <w:ind w:left="1760"/>
    </w:pPr>
    <w:rPr>
      <w:rFonts w:ascii="Calibri" w:hAnsi="Calibri"/>
      <w:sz w:val="22"/>
      <w:szCs w:val="22"/>
    </w:rPr>
  </w:style>
  <w:style w:type="paragraph" w:styleId="71">
    <w:name w:val="toc 7"/>
    <w:basedOn w:val="a3"/>
    <w:next w:val="a3"/>
    <w:rsid w:val="00F03928"/>
    <w:pPr>
      <w:spacing w:after="100" w:line="276" w:lineRule="auto"/>
      <w:ind w:left="1320"/>
    </w:pPr>
    <w:rPr>
      <w:rFonts w:ascii="Calibri" w:hAnsi="Calibri"/>
      <w:sz w:val="22"/>
      <w:szCs w:val="22"/>
    </w:rPr>
  </w:style>
  <w:style w:type="paragraph" w:styleId="aff2">
    <w:name w:val="Body Text"/>
    <w:basedOn w:val="a3"/>
    <w:link w:val="43"/>
    <w:rsid w:val="00F03928"/>
    <w:pPr>
      <w:spacing w:after="120"/>
    </w:pPr>
  </w:style>
  <w:style w:type="character" w:customStyle="1" w:styleId="aff3">
    <w:name w:val="Основной текст Знак"/>
    <w:basedOn w:val="a4"/>
    <w:rsid w:val="00F03928"/>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F03928"/>
    <w:rPr>
      <w:rFonts w:ascii="Times New Roman" w:eastAsia="Times New Roman" w:hAnsi="Times New Roman" w:cs="Times New Roman"/>
      <w:sz w:val="24"/>
      <w:szCs w:val="24"/>
      <w:lang w:eastAsia="ru-RU"/>
    </w:rPr>
  </w:style>
  <w:style w:type="paragraph" w:styleId="aff4">
    <w:name w:val="index heading"/>
    <w:basedOn w:val="a3"/>
    <w:rsid w:val="00F03928"/>
    <w:pPr>
      <w:suppressLineNumbers/>
      <w:suppressAutoHyphens/>
    </w:pPr>
    <w:rPr>
      <w:rFonts w:cs="Tahoma"/>
      <w:lang w:eastAsia="ar-SA"/>
    </w:rPr>
  </w:style>
  <w:style w:type="paragraph" w:styleId="15">
    <w:name w:val="toc 1"/>
    <w:basedOn w:val="a3"/>
    <w:next w:val="a3"/>
    <w:link w:val="16"/>
    <w:rsid w:val="00F03928"/>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F03928"/>
    <w:rPr>
      <w:rFonts w:ascii="Times New Roman" w:eastAsia="Times New Roman" w:hAnsi="Times New Roman" w:cs="Times New Roman"/>
      <w:color w:val="000000"/>
      <w:sz w:val="24"/>
      <w:szCs w:val="24"/>
      <w:lang w:eastAsia="ru-RU"/>
    </w:rPr>
  </w:style>
  <w:style w:type="paragraph" w:styleId="aff5">
    <w:name w:val="macro"/>
    <w:link w:val="aff6"/>
    <w:rsid w:val="00F0392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F03928"/>
    <w:rPr>
      <w:rFonts w:ascii="Courier New" w:eastAsia="Times New Roman" w:hAnsi="Courier New" w:cs="Times New Roman"/>
      <w:sz w:val="20"/>
      <w:szCs w:val="20"/>
      <w:lang w:val="en-US" w:eastAsia="ru-RU"/>
    </w:rPr>
  </w:style>
  <w:style w:type="paragraph" w:styleId="61">
    <w:name w:val="toc 6"/>
    <w:basedOn w:val="a3"/>
    <w:next w:val="a3"/>
    <w:rsid w:val="00F03928"/>
    <w:pPr>
      <w:spacing w:after="100" w:line="276" w:lineRule="auto"/>
      <w:ind w:left="1100"/>
    </w:pPr>
    <w:rPr>
      <w:rFonts w:ascii="Calibri" w:hAnsi="Calibri"/>
      <w:sz w:val="22"/>
      <w:szCs w:val="22"/>
    </w:rPr>
  </w:style>
  <w:style w:type="paragraph" w:styleId="36">
    <w:name w:val="toc 3"/>
    <w:basedOn w:val="a3"/>
    <w:next w:val="a3"/>
    <w:rsid w:val="00F03928"/>
    <w:pPr>
      <w:widowControl w:val="0"/>
      <w:tabs>
        <w:tab w:val="left" w:pos="360"/>
      </w:tabs>
      <w:autoSpaceDE w:val="0"/>
      <w:autoSpaceDN w:val="0"/>
      <w:adjustRightInd w:val="0"/>
      <w:ind w:left="400"/>
    </w:pPr>
    <w:rPr>
      <w:szCs w:val="20"/>
    </w:rPr>
  </w:style>
  <w:style w:type="paragraph" w:styleId="26">
    <w:name w:val="toc 2"/>
    <w:basedOn w:val="a3"/>
    <w:next w:val="a3"/>
    <w:rsid w:val="00F03928"/>
    <w:pPr>
      <w:widowControl w:val="0"/>
      <w:tabs>
        <w:tab w:val="left" w:pos="360"/>
      </w:tabs>
      <w:autoSpaceDE w:val="0"/>
      <w:autoSpaceDN w:val="0"/>
      <w:adjustRightInd w:val="0"/>
      <w:ind w:left="200"/>
    </w:pPr>
    <w:rPr>
      <w:szCs w:val="20"/>
    </w:rPr>
  </w:style>
  <w:style w:type="paragraph" w:styleId="40">
    <w:name w:val="toc 4"/>
    <w:basedOn w:val="a3"/>
    <w:next w:val="a3"/>
    <w:rsid w:val="00F03928"/>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F03928"/>
    <w:pPr>
      <w:spacing w:after="100" w:line="276" w:lineRule="auto"/>
      <w:ind w:left="880"/>
    </w:pPr>
    <w:rPr>
      <w:rFonts w:ascii="Calibri" w:hAnsi="Calibri"/>
      <w:sz w:val="22"/>
      <w:szCs w:val="22"/>
    </w:rPr>
  </w:style>
  <w:style w:type="paragraph" w:styleId="53">
    <w:name w:val="List Bullet 5"/>
    <w:basedOn w:val="a3"/>
    <w:rsid w:val="00F03928"/>
    <w:pPr>
      <w:ind w:left="1132" w:hanging="283"/>
    </w:pPr>
    <w:rPr>
      <w:color w:val="00000A"/>
    </w:rPr>
  </w:style>
  <w:style w:type="paragraph" w:styleId="aff7">
    <w:name w:val="Body Text First Indent"/>
    <w:basedOn w:val="aff2"/>
    <w:link w:val="aff8"/>
    <w:rsid w:val="00F03928"/>
    <w:pPr>
      <w:ind w:firstLine="210"/>
    </w:pPr>
    <w:rPr>
      <w:b/>
      <w:bCs/>
      <w:sz w:val="27"/>
      <w:szCs w:val="27"/>
    </w:rPr>
  </w:style>
  <w:style w:type="character" w:customStyle="1" w:styleId="aff8">
    <w:name w:val="Красная строка Знак"/>
    <w:basedOn w:val="aff3"/>
    <w:link w:val="aff7"/>
    <w:rsid w:val="00F03928"/>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F03928"/>
    <w:pPr>
      <w:spacing w:after="120"/>
      <w:ind w:left="283"/>
    </w:pPr>
  </w:style>
  <w:style w:type="character" w:customStyle="1" w:styleId="affa">
    <w:name w:val="Основной текст с отступом Знак"/>
    <w:basedOn w:val="a4"/>
    <w:link w:val="aff9"/>
    <w:semiHidden/>
    <w:rsid w:val="00F03928"/>
    <w:rPr>
      <w:rFonts w:ascii="Times New Roman" w:eastAsia="Times New Roman" w:hAnsi="Times New Roman" w:cs="Times New Roman"/>
      <w:sz w:val="24"/>
      <w:szCs w:val="24"/>
      <w:lang w:eastAsia="ru-RU"/>
    </w:rPr>
  </w:style>
  <w:style w:type="paragraph" w:styleId="27">
    <w:name w:val="Body Text First Indent 2"/>
    <w:basedOn w:val="aff9"/>
    <w:link w:val="28"/>
    <w:rsid w:val="00F03928"/>
    <w:pPr>
      <w:ind w:firstLine="210"/>
    </w:pPr>
  </w:style>
  <w:style w:type="character" w:customStyle="1" w:styleId="28">
    <w:name w:val="Красная строка 2 Знак"/>
    <w:basedOn w:val="affa"/>
    <w:link w:val="27"/>
    <w:rsid w:val="00F03928"/>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F03928"/>
    <w:rPr>
      <w:sz w:val="24"/>
      <w:szCs w:val="24"/>
      <w:lang w:val="ru-RU" w:eastAsia="ru-RU" w:bidi="ar-SA"/>
    </w:rPr>
  </w:style>
  <w:style w:type="paragraph" w:styleId="44">
    <w:name w:val="List Bullet 4"/>
    <w:basedOn w:val="a3"/>
    <w:rsid w:val="00F03928"/>
    <w:pPr>
      <w:ind w:left="849" w:hanging="283"/>
    </w:pPr>
    <w:rPr>
      <w:color w:val="00000A"/>
    </w:rPr>
  </w:style>
  <w:style w:type="paragraph" w:styleId="affb">
    <w:name w:val="List Bullet"/>
    <w:basedOn w:val="a3"/>
    <w:rsid w:val="00F03928"/>
    <w:pPr>
      <w:tabs>
        <w:tab w:val="left" w:pos="643"/>
      </w:tabs>
      <w:ind w:left="643" w:hanging="360"/>
      <w:contextualSpacing/>
    </w:pPr>
  </w:style>
  <w:style w:type="paragraph" w:styleId="2">
    <w:name w:val="List Bullet 2"/>
    <w:basedOn w:val="a3"/>
    <w:rsid w:val="00F03928"/>
    <w:pPr>
      <w:numPr>
        <w:numId w:val="5"/>
      </w:numPr>
      <w:tabs>
        <w:tab w:val="left" w:pos="643"/>
      </w:tabs>
    </w:pPr>
  </w:style>
  <w:style w:type="paragraph" w:styleId="37">
    <w:name w:val="List Bullet 3"/>
    <w:basedOn w:val="a3"/>
    <w:rsid w:val="00F03928"/>
    <w:pPr>
      <w:tabs>
        <w:tab w:val="left" w:pos="926"/>
      </w:tabs>
      <w:ind w:left="926" w:hanging="360"/>
    </w:pPr>
  </w:style>
  <w:style w:type="paragraph" w:customStyle="1" w:styleId="affc">
    <w:basedOn w:val="a3"/>
    <w:next w:val="affd"/>
    <w:qFormat/>
    <w:rsid w:val="00F03928"/>
    <w:pPr>
      <w:suppressAutoHyphens/>
      <w:jc w:val="center"/>
    </w:pPr>
    <w:rPr>
      <w:sz w:val="28"/>
      <w:lang w:val="en-US" w:eastAsia="ar-SA"/>
    </w:rPr>
  </w:style>
  <w:style w:type="character" w:customStyle="1" w:styleId="54">
    <w:name w:val="Заголовок Знак5"/>
    <w:link w:val="affe"/>
    <w:rsid w:val="00F03928"/>
    <w:rPr>
      <w:sz w:val="28"/>
      <w:szCs w:val="24"/>
      <w:lang w:val="en-US" w:eastAsia="ar-SA" w:bidi="ar-SA"/>
    </w:rPr>
  </w:style>
  <w:style w:type="paragraph" w:styleId="affd">
    <w:name w:val="Subtitle"/>
    <w:basedOn w:val="a3"/>
    <w:link w:val="afff"/>
    <w:qFormat/>
    <w:rsid w:val="00F03928"/>
    <w:pPr>
      <w:jc w:val="center"/>
    </w:pPr>
    <w:rPr>
      <w:b/>
    </w:rPr>
  </w:style>
  <w:style w:type="character" w:customStyle="1" w:styleId="afff">
    <w:name w:val="Подзаголовок Знак"/>
    <w:basedOn w:val="a4"/>
    <w:link w:val="affd"/>
    <w:rsid w:val="00F03928"/>
    <w:rPr>
      <w:rFonts w:ascii="Times New Roman" w:eastAsia="Times New Roman" w:hAnsi="Times New Roman" w:cs="Times New Roman"/>
      <w:b/>
      <w:sz w:val="24"/>
      <w:szCs w:val="24"/>
    </w:rPr>
  </w:style>
  <w:style w:type="paragraph" w:styleId="afff0">
    <w:name w:val="footer"/>
    <w:basedOn w:val="a3"/>
    <w:link w:val="afff1"/>
    <w:rsid w:val="00F03928"/>
    <w:pPr>
      <w:tabs>
        <w:tab w:val="center" w:pos="4677"/>
        <w:tab w:val="right" w:pos="9355"/>
      </w:tabs>
    </w:pPr>
  </w:style>
  <w:style w:type="character" w:customStyle="1" w:styleId="afff1">
    <w:name w:val="Нижний колонтитул Знак"/>
    <w:basedOn w:val="a4"/>
    <w:link w:val="afff0"/>
    <w:rsid w:val="00F03928"/>
    <w:rPr>
      <w:rFonts w:ascii="Times New Roman" w:eastAsia="Times New Roman" w:hAnsi="Times New Roman" w:cs="Times New Roman"/>
      <w:sz w:val="24"/>
      <w:szCs w:val="24"/>
      <w:lang w:eastAsia="ru-RU"/>
    </w:rPr>
  </w:style>
  <w:style w:type="paragraph" w:styleId="a2">
    <w:name w:val="List Number"/>
    <w:basedOn w:val="a3"/>
    <w:rsid w:val="00F03928"/>
    <w:pPr>
      <w:numPr>
        <w:numId w:val="6"/>
      </w:numPr>
      <w:tabs>
        <w:tab w:val="left" w:pos="1354"/>
      </w:tabs>
      <w:contextualSpacing/>
    </w:pPr>
    <w:rPr>
      <w:sz w:val="20"/>
      <w:szCs w:val="20"/>
      <w:lang w:eastAsia="en-US"/>
    </w:rPr>
  </w:style>
  <w:style w:type="paragraph" w:styleId="2a">
    <w:name w:val="List Number 2"/>
    <w:basedOn w:val="a3"/>
    <w:rsid w:val="00F03928"/>
    <w:pPr>
      <w:widowControl w:val="0"/>
      <w:tabs>
        <w:tab w:val="left" w:pos="641"/>
      </w:tabs>
      <w:ind w:left="641" w:hanging="358"/>
    </w:pPr>
    <w:rPr>
      <w:rFonts w:ascii="Courier New" w:hAnsi="Courier New"/>
      <w:szCs w:val="20"/>
    </w:rPr>
  </w:style>
  <w:style w:type="paragraph" w:styleId="afff2">
    <w:name w:val="List"/>
    <w:basedOn w:val="a3"/>
    <w:rsid w:val="00F03928"/>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F03928"/>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F03928"/>
    <w:rPr>
      <w:rFonts w:ascii="Times New Roman" w:eastAsia="Times New Roman" w:hAnsi="Times New Roman" w:cs="Times New Roman"/>
      <w:sz w:val="24"/>
      <w:szCs w:val="24"/>
      <w:lang w:eastAsia="ru-RU" w:bidi="hi-IN"/>
    </w:rPr>
  </w:style>
  <w:style w:type="paragraph" w:styleId="30">
    <w:name w:val="Body Text 3"/>
    <w:basedOn w:val="a3"/>
    <w:link w:val="321"/>
    <w:rsid w:val="00F03928"/>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F03928"/>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F03928"/>
    <w:rPr>
      <w:rFonts w:ascii="Times New Roman" w:eastAsia="Times New Roman" w:hAnsi="Times New Roman" w:cs="Times New Roman"/>
      <w:sz w:val="16"/>
      <w:szCs w:val="16"/>
    </w:rPr>
  </w:style>
  <w:style w:type="paragraph" w:styleId="2b">
    <w:name w:val="Body Text Indent 2"/>
    <w:basedOn w:val="a3"/>
    <w:link w:val="220"/>
    <w:rsid w:val="00F03928"/>
    <w:pPr>
      <w:spacing w:after="120" w:line="480" w:lineRule="auto"/>
      <w:ind w:left="283"/>
    </w:pPr>
  </w:style>
  <w:style w:type="character" w:customStyle="1" w:styleId="2c">
    <w:name w:val="Основной текст с отступом 2 Знак"/>
    <w:basedOn w:val="a4"/>
    <w:rsid w:val="00F03928"/>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F03928"/>
    <w:rPr>
      <w:rFonts w:ascii="Times New Roman" w:eastAsia="Times New Roman" w:hAnsi="Times New Roman" w:cs="Times New Roman"/>
      <w:sz w:val="24"/>
      <w:szCs w:val="24"/>
      <w:lang w:eastAsia="ru-RU"/>
    </w:rPr>
  </w:style>
  <w:style w:type="paragraph" w:styleId="2d">
    <w:name w:val="List Continue 2"/>
    <w:basedOn w:val="a3"/>
    <w:rsid w:val="00F03928"/>
    <w:pPr>
      <w:spacing w:after="120"/>
      <w:ind w:left="566"/>
      <w:jc w:val="both"/>
    </w:pPr>
    <w:rPr>
      <w:sz w:val="20"/>
      <w:szCs w:val="20"/>
    </w:rPr>
  </w:style>
  <w:style w:type="paragraph" w:styleId="2e">
    <w:name w:val="List 2"/>
    <w:basedOn w:val="a3"/>
    <w:rsid w:val="00F03928"/>
    <w:pPr>
      <w:ind w:left="566" w:hanging="283"/>
      <w:contextualSpacing/>
    </w:pPr>
  </w:style>
  <w:style w:type="paragraph" w:styleId="39">
    <w:name w:val="List 3"/>
    <w:basedOn w:val="a3"/>
    <w:rsid w:val="00F03928"/>
    <w:pPr>
      <w:ind w:left="849" w:hanging="283"/>
    </w:pPr>
  </w:style>
  <w:style w:type="paragraph" w:styleId="45">
    <w:name w:val="List 4"/>
    <w:basedOn w:val="a3"/>
    <w:rsid w:val="00F03928"/>
    <w:pPr>
      <w:ind w:left="1132" w:hanging="283"/>
      <w:contextualSpacing/>
    </w:pPr>
  </w:style>
  <w:style w:type="paragraph" w:styleId="HTML8">
    <w:name w:val="HTML Preformatted"/>
    <w:basedOn w:val="a3"/>
    <w:link w:val="HTML30"/>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F03928"/>
    <w:rPr>
      <w:rFonts w:ascii="Consolas" w:eastAsia="Times New Roman" w:hAnsi="Consolas" w:cs="Times New Roman"/>
      <w:sz w:val="20"/>
      <w:szCs w:val="20"/>
      <w:lang w:eastAsia="ru-RU"/>
    </w:rPr>
  </w:style>
  <w:style w:type="character" w:customStyle="1" w:styleId="HTML30">
    <w:name w:val="Стандартный HTML Знак3"/>
    <w:link w:val="HTML8"/>
    <w:rsid w:val="00F03928"/>
    <w:rPr>
      <w:rFonts w:ascii="Courier New" w:eastAsia="Times New Roman" w:hAnsi="Courier New" w:cs="Times New Roman"/>
      <w:sz w:val="20"/>
      <w:szCs w:val="20"/>
    </w:rPr>
  </w:style>
  <w:style w:type="paragraph" w:styleId="afff4">
    <w:name w:val="Block Text"/>
    <w:basedOn w:val="a3"/>
    <w:rsid w:val="00F03928"/>
    <w:pPr>
      <w:ind w:left="709" w:right="-908"/>
    </w:pPr>
    <w:rPr>
      <w:szCs w:val="20"/>
    </w:rPr>
  </w:style>
  <w:style w:type="table" w:styleId="18">
    <w:name w:val="Table Simple 1"/>
    <w:basedOn w:val="a5"/>
    <w:rsid w:val="00F03928"/>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F0392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F039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F0392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F03928"/>
    <w:rPr>
      <w:rFonts w:ascii="Times New Roman" w:hAnsi="Times New Roman" w:cs="Times New Roman"/>
      <w:b/>
      <w:bCs/>
      <w:sz w:val="26"/>
      <w:szCs w:val="26"/>
    </w:rPr>
  </w:style>
  <w:style w:type="paragraph" w:customStyle="1" w:styleId="afff7">
    <w:name w:val="Для таблиц"/>
    <w:basedOn w:val="a3"/>
    <w:uiPriority w:val="99"/>
    <w:rsid w:val="00F03928"/>
  </w:style>
  <w:style w:type="paragraph" w:customStyle="1" w:styleId="afff8">
    <w:name w:val="список с точками"/>
    <w:basedOn w:val="a3"/>
    <w:rsid w:val="00F03928"/>
    <w:pPr>
      <w:tabs>
        <w:tab w:val="left" w:pos="3330"/>
      </w:tabs>
      <w:spacing w:line="312" w:lineRule="auto"/>
      <w:ind w:left="3330" w:hanging="720"/>
      <w:jc w:val="both"/>
    </w:pPr>
  </w:style>
  <w:style w:type="paragraph" w:customStyle="1" w:styleId="Default">
    <w:name w:val="Default"/>
    <w:rsid w:val="00F039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F03928"/>
    <w:rPr>
      <w:rFonts w:ascii="Times New Roman" w:hAnsi="Times New Roman" w:cs="Times New Roman"/>
      <w:b/>
      <w:bCs/>
      <w:sz w:val="24"/>
      <w:szCs w:val="24"/>
    </w:rPr>
  </w:style>
  <w:style w:type="character" w:customStyle="1" w:styleId="FontStyle12">
    <w:name w:val="Font Style12"/>
    <w:rsid w:val="00F03928"/>
    <w:rPr>
      <w:rFonts w:ascii="Times New Roman" w:hAnsi="Times New Roman" w:cs="Times New Roman"/>
      <w:sz w:val="24"/>
      <w:szCs w:val="24"/>
    </w:rPr>
  </w:style>
  <w:style w:type="paragraph" w:customStyle="1" w:styleId="Style2">
    <w:name w:val="Style2"/>
    <w:basedOn w:val="a3"/>
    <w:rsid w:val="00F03928"/>
    <w:pPr>
      <w:widowControl w:val="0"/>
      <w:autoSpaceDE w:val="0"/>
      <w:autoSpaceDN w:val="0"/>
      <w:adjustRightInd w:val="0"/>
    </w:pPr>
  </w:style>
  <w:style w:type="paragraph" w:customStyle="1" w:styleId="Style1">
    <w:name w:val="Style1"/>
    <w:basedOn w:val="a3"/>
    <w:rsid w:val="00F03928"/>
    <w:pPr>
      <w:widowControl w:val="0"/>
      <w:autoSpaceDE w:val="0"/>
      <w:autoSpaceDN w:val="0"/>
      <w:adjustRightInd w:val="0"/>
      <w:spacing w:line="309" w:lineRule="exact"/>
      <w:ind w:firstLine="686"/>
      <w:jc w:val="both"/>
    </w:pPr>
  </w:style>
  <w:style w:type="paragraph" w:customStyle="1" w:styleId="Style16">
    <w:name w:val="Style16"/>
    <w:basedOn w:val="a3"/>
    <w:rsid w:val="00F03928"/>
    <w:pPr>
      <w:widowControl w:val="0"/>
      <w:autoSpaceDE w:val="0"/>
      <w:autoSpaceDN w:val="0"/>
      <w:adjustRightInd w:val="0"/>
      <w:spacing w:line="480" w:lineRule="exact"/>
      <w:ind w:firstLine="715"/>
      <w:jc w:val="both"/>
    </w:pPr>
  </w:style>
  <w:style w:type="character" w:customStyle="1" w:styleId="FontStyle36">
    <w:name w:val="Font Style36"/>
    <w:rsid w:val="00F03928"/>
    <w:rPr>
      <w:rFonts w:ascii="Times New Roman" w:hAnsi="Times New Roman" w:cs="Times New Roman" w:hint="default"/>
      <w:sz w:val="26"/>
      <w:szCs w:val="26"/>
    </w:rPr>
  </w:style>
  <w:style w:type="character" w:customStyle="1" w:styleId="FontStyle51">
    <w:name w:val="Font Style51"/>
    <w:rsid w:val="00F03928"/>
    <w:rPr>
      <w:rFonts w:ascii="Times New Roman" w:hAnsi="Times New Roman" w:cs="Times New Roman"/>
      <w:sz w:val="24"/>
      <w:szCs w:val="24"/>
    </w:rPr>
  </w:style>
  <w:style w:type="character" w:customStyle="1" w:styleId="afffa">
    <w:name w:val="Тело ИАК Знак"/>
    <w:link w:val="afffb"/>
    <w:rsid w:val="00F03928"/>
    <w:rPr>
      <w:sz w:val="28"/>
      <w:szCs w:val="28"/>
    </w:rPr>
  </w:style>
  <w:style w:type="paragraph" w:customStyle="1" w:styleId="afffb">
    <w:name w:val="Тело ИАК"/>
    <w:basedOn w:val="a3"/>
    <w:link w:val="afffa"/>
    <w:rsid w:val="00F03928"/>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F03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F03928"/>
  </w:style>
  <w:style w:type="character" w:customStyle="1" w:styleId="150">
    <w:name w:val="Знак Знак15"/>
    <w:locked/>
    <w:rsid w:val="00F03928"/>
    <w:rPr>
      <w:b/>
      <w:caps/>
      <w:sz w:val="24"/>
      <w:szCs w:val="24"/>
      <w:lang w:val="ru-RU" w:eastAsia="ru-RU" w:bidi="ar-SA"/>
    </w:rPr>
  </w:style>
  <w:style w:type="character" w:customStyle="1" w:styleId="110">
    <w:name w:val="Знак Знак11"/>
    <w:locked/>
    <w:rsid w:val="00F03928"/>
    <w:rPr>
      <w:sz w:val="16"/>
      <w:szCs w:val="16"/>
      <w:lang w:val="ru-RU" w:eastAsia="ru-RU" w:bidi="ar-SA"/>
    </w:rPr>
  </w:style>
  <w:style w:type="character" w:customStyle="1" w:styleId="100">
    <w:name w:val="Знак Знак10"/>
    <w:rsid w:val="00F03928"/>
    <w:rPr>
      <w:sz w:val="16"/>
      <w:szCs w:val="16"/>
      <w:lang w:val="ru-RU" w:eastAsia="ru-RU" w:bidi="ar-SA"/>
    </w:rPr>
  </w:style>
  <w:style w:type="character" w:customStyle="1" w:styleId="140">
    <w:name w:val="Знак Знак14"/>
    <w:rsid w:val="00F03928"/>
    <w:rPr>
      <w:rFonts w:ascii="Arial" w:hAnsi="Arial" w:cs="Arial"/>
      <w:b/>
      <w:bCs/>
      <w:i/>
      <w:iCs/>
      <w:sz w:val="28"/>
      <w:szCs w:val="28"/>
      <w:lang w:val="ru-RU" w:eastAsia="en-US" w:bidi="ar-SA"/>
    </w:rPr>
  </w:style>
  <w:style w:type="character" w:customStyle="1" w:styleId="120">
    <w:name w:val="Знак Знак12"/>
    <w:rsid w:val="00F03928"/>
    <w:rPr>
      <w:rFonts w:ascii="Calibri" w:hAnsi="Calibri"/>
      <w:i/>
      <w:iCs/>
      <w:sz w:val="24"/>
      <w:szCs w:val="24"/>
      <w:lang w:val="ru-RU" w:eastAsia="en-US" w:bidi="ar-SA"/>
    </w:rPr>
  </w:style>
  <w:style w:type="character" w:customStyle="1" w:styleId="62">
    <w:name w:val="Знак Знак6"/>
    <w:rsid w:val="00F03928"/>
    <w:rPr>
      <w:sz w:val="24"/>
      <w:szCs w:val="24"/>
    </w:rPr>
  </w:style>
  <w:style w:type="paragraph" w:customStyle="1" w:styleId="Style5">
    <w:name w:val="Style5"/>
    <w:basedOn w:val="a3"/>
    <w:rsid w:val="00F03928"/>
    <w:pPr>
      <w:widowControl w:val="0"/>
      <w:autoSpaceDE w:val="0"/>
      <w:autoSpaceDN w:val="0"/>
      <w:adjustRightInd w:val="0"/>
      <w:spacing w:line="490" w:lineRule="exact"/>
      <w:jc w:val="center"/>
    </w:pPr>
  </w:style>
  <w:style w:type="paragraph" w:customStyle="1" w:styleId="FR3">
    <w:name w:val="FR3"/>
    <w:rsid w:val="00F03928"/>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F03928"/>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F03928"/>
    <w:rPr>
      <w:rFonts w:ascii="Times New Roman" w:hAnsi="Times New Roman" w:cs="Times New Roman" w:hint="default"/>
      <w:i/>
      <w:iCs/>
      <w:sz w:val="16"/>
      <w:szCs w:val="16"/>
    </w:rPr>
  </w:style>
  <w:style w:type="paragraph" w:customStyle="1" w:styleId="2f">
    <w:name w:val="Стиль2"/>
    <w:basedOn w:val="a3"/>
    <w:next w:val="a2"/>
    <w:rsid w:val="00F03928"/>
    <w:rPr>
      <w:b/>
      <w:sz w:val="20"/>
    </w:rPr>
  </w:style>
  <w:style w:type="paragraph" w:customStyle="1" w:styleId="FR4">
    <w:name w:val="FR4"/>
    <w:rsid w:val="00F03928"/>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F03928"/>
    <w:pPr>
      <w:spacing w:line="360" w:lineRule="auto"/>
      <w:jc w:val="both"/>
    </w:pPr>
    <w:rPr>
      <w:szCs w:val="20"/>
    </w:rPr>
  </w:style>
  <w:style w:type="paragraph" w:customStyle="1" w:styleId="1b">
    <w:name w:val="Текст1"/>
    <w:basedOn w:val="a3"/>
    <w:rsid w:val="00F03928"/>
    <w:rPr>
      <w:rFonts w:ascii="Courier New" w:hAnsi="Courier New"/>
      <w:sz w:val="20"/>
      <w:szCs w:val="20"/>
    </w:rPr>
  </w:style>
  <w:style w:type="paragraph" w:customStyle="1" w:styleId="1c">
    <w:name w:val="Абзац списка1"/>
    <w:basedOn w:val="a3"/>
    <w:link w:val="ListParagraphChar"/>
    <w:rsid w:val="00F03928"/>
    <w:pPr>
      <w:ind w:left="708"/>
    </w:pPr>
  </w:style>
  <w:style w:type="character" w:customStyle="1" w:styleId="ListParagraphChar">
    <w:name w:val="List Paragraph Char"/>
    <w:link w:val="1c"/>
    <w:locked/>
    <w:rsid w:val="00F03928"/>
    <w:rPr>
      <w:rFonts w:ascii="Times New Roman" w:eastAsia="Times New Roman" w:hAnsi="Times New Roman" w:cs="Times New Roman"/>
      <w:sz w:val="24"/>
      <w:szCs w:val="24"/>
      <w:lang w:eastAsia="ru-RU"/>
    </w:rPr>
  </w:style>
  <w:style w:type="character" w:customStyle="1" w:styleId="FontStyle600">
    <w:name w:val="Font Style600"/>
    <w:rsid w:val="00F03928"/>
    <w:rPr>
      <w:rFonts w:ascii="Times New Roman" w:hAnsi="Times New Roman" w:cs="Times New Roman"/>
      <w:sz w:val="22"/>
      <w:szCs w:val="22"/>
    </w:rPr>
  </w:style>
  <w:style w:type="character" w:customStyle="1" w:styleId="FontStyle184">
    <w:name w:val="Font Style184"/>
    <w:rsid w:val="00F03928"/>
    <w:rPr>
      <w:rFonts w:ascii="Times New Roman" w:hAnsi="Times New Roman" w:cs="Times New Roman"/>
      <w:sz w:val="20"/>
      <w:szCs w:val="20"/>
    </w:rPr>
  </w:style>
  <w:style w:type="character" w:customStyle="1" w:styleId="FontStyle624">
    <w:name w:val="Font Style624"/>
    <w:rsid w:val="00F03928"/>
    <w:rPr>
      <w:rFonts w:ascii="Times New Roman" w:hAnsi="Times New Roman" w:cs="Times New Roman"/>
      <w:b/>
      <w:bCs/>
      <w:i/>
      <w:iCs/>
      <w:sz w:val="22"/>
      <w:szCs w:val="22"/>
    </w:rPr>
  </w:style>
  <w:style w:type="character" w:customStyle="1" w:styleId="FontStyle187">
    <w:name w:val="Font Style187"/>
    <w:rsid w:val="00F03928"/>
    <w:rPr>
      <w:rFonts w:ascii="Times New Roman" w:hAnsi="Times New Roman" w:cs="Times New Roman"/>
      <w:i/>
      <w:iCs/>
      <w:sz w:val="20"/>
      <w:szCs w:val="20"/>
    </w:rPr>
  </w:style>
  <w:style w:type="character" w:customStyle="1" w:styleId="FontStyle572">
    <w:name w:val="Font Style572"/>
    <w:rsid w:val="00F03928"/>
    <w:rPr>
      <w:rFonts w:ascii="Times New Roman" w:hAnsi="Times New Roman" w:cs="Times New Roman"/>
      <w:sz w:val="16"/>
      <w:szCs w:val="16"/>
    </w:rPr>
  </w:style>
  <w:style w:type="character" w:customStyle="1" w:styleId="FontStyle568">
    <w:name w:val="Font Style568"/>
    <w:rsid w:val="00F03928"/>
    <w:rPr>
      <w:rFonts w:ascii="Times New Roman" w:hAnsi="Times New Roman" w:cs="Times New Roman"/>
      <w:i/>
      <w:iCs/>
      <w:sz w:val="16"/>
      <w:szCs w:val="16"/>
    </w:rPr>
  </w:style>
  <w:style w:type="paragraph" w:customStyle="1" w:styleId="Style241">
    <w:name w:val="Style241"/>
    <w:basedOn w:val="a3"/>
    <w:rsid w:val="00F03928"/>
    <w:pPr>
      <w:widowControl w:val="0"/>
      <w:autoSpaceDE w:val="0"/>
      <w:autoSpaceDN w:val="0"/>
      <w:adjustRightInd w:val="0"/>
      <w:spacing w:line="194" w:lineRule="exact"/>
      <w:ind w:hanging="2021"/>
    </w:pPr>
  </w:style>
  <w:style w:type="character" w:customStyle="1" w:styleId="FontStyle152">
    <w:name w:val="Font Style152"/>
    <w:rsid w:val="00F03928"/>
    <w:rPr>
      <w:rFonts w:ascii="Times New Roman" w:hAnsi="Times New Roman" w:cs="Times New Roman"/>
      <w:b/>
      <w:bCs/>
      <w:sz w:val="20"/>
      <w:szCs w:val="20"/>
    </w:rPr>
  </w:style>
  <w:style w:type="paragraph" w:customStyle="1" w:styleId="Style174">
    <w:name w:val="Style174"/>
    <w:basedOn w:val="a3"/>
    <w:rsid w:val="00F03928"/>
    <w:pPr>
      <w:widowControl w:val="0"/>
      <w:autoSpaceDE w:val="0"/>
      <w:autoSpaceDN w:val="0"/>
      <w:adjustRightInd w:val="0"/>
      <w:spacing w:line="254" w:lineRule="exact"/>
      <w:jc w:val="center"/>
    </w:pPr>
  </w:style>
  <w:style w:type="paragraph" w:customStyle="1" w:styleId="Style222">
    <w:name w:val="Style222"/>
    <w:basedOn w:val="a3"/>
    <w:rsid w:val="00F03928"/>
    <w:pPr>
      <w:widowControl w:val="0"/>
      <w:autoSpaceDE w:val="0"/>
      <w:autoSpaceDN w:val="0"/>
      <w:adjustRightInd w:val="0"/>
      <w:spacing w:line="174" w:lineRule="exact"/>
      <w:ind w:firstLine="374"/>
      <w:jc w:val="both"/>
    </w:pPr>
  </w:style>
  <w:style w:type="paragraph" w:customStyle="1" w:styleId="Style285">
    <w:name w:val="Style285"/>
    <w:basedOn w:val="a3"/>
    <w:rsid w:val="00F03928"/>
    <w:pPr>
      <w:widowControl w:val="0"/>
      <w:autoSpaceDE w:val="0"/>
      <w:autoSpaceDN w:val="0"/>
      <w:adjustRightInd w:val="0"/>
      <w:spacing w:line="379" w:lineRule="exact"/>
      <w:ind w:hanging="787"/>
    </w:pPr>
  </w:style>
  <w:style w:type="paragraph" w:customStyle="1" w:styleId="Style204">
    <w:name w:val="Style204"/>
    <w:basedOn w:val="a3"/>
    <w:rsid w:val="00F03928"/>
    <w:pPr>
      <w:widowControl w:val="0"/>
      <w:autoSpaceDE w:val="0"/>
      <w:autoSpaceDN w:val="0"/>
      <w:adjustRightInd w:val="0"/>
      <w:spacing w:line="229" w:lineRule="exact"/>
      <w:jc w:val="both"/>
    </w:pPr>
  </w:style>
  <w:style w:type="paragraph" w:customStyle="1" w:styleId="Style210">
    <w:name w:val="Style210"/>
    <w:basedOn w:val="a3"/>
    <w:rsid w:val="00F03928"/>
    <w:pPr>
      <w:widowControl w:val="0"/>
      <w:autoSpaceDE w:val="0"/>
      <w:autoSpaceDN w:val="0"/>
      <w:adjustRightInd w:val="0"/>
      <w:spacing w:line="221" w:lineRule="exact"/>
    </w:pPr>
  </w:style>
  <w:style w:type="character" w:customStyle="1" w:styleId="FontStyle575">
    <w:name w:val="Font Style575"/>
    <w:rsid w:val="00F03928"/>
    <w:rPr>
      <w:rFonts w:ascii="Courier New" w:hAnsi="Courier New" w:cs="Courier New"/>
      <w:b/>
      <w:bCs/>
      <w:sz w:val="24"/>
      <w:szCs w:val="24"/>
    </w:rPr>
  </w:style>
  <w:style w:type="character" w:customStyle="1" w:styleId="FontStyle668">
    <w:name w:val="Font Style668"/>
    <w:rsid w:val="00F03928"/>
    <w:rPr>
      <w:rFonts w:ascii="Times New Roman" w:hAnsi="Times New Roman" w:cs="Times New Roman"/>
      <w:b/>
      <w:bCs/>
      <w:i/>
      <w:iCs/>
      <w:spacing w:val="30"/>
      <w:sz w:val="20"/>
      <w:szCs w:val="20"/>
    </w:rPr>
  </w:style>
  <w:style w:type="character" w:customStyle="1" w:styleId="toctext">
    <w:name w:val="toctext"/>
    <w:rsid w:val="00F03928"/>
  </w:style>
  <w:style w:type="paragraph" w:customStyle="1" w:styleId="Style59">
    <w:name w:val="Style59"/>
    <w:basedOn w:val="a3"/>
    <w:rsid w:val="00F03928"/>
    <w:pPr>
      <w:widowControl w:val="0"/>
      <w:autoSpaceDE w:val="0"/>
      <w:autoSpaceDN w:val="0"/>
      <w:adjustRightInd w:val="0"/>
      <w:spacing w:line="221" w:lineRule="exact"/>
      <w:ind w:firstLine="950"/>
      <w:jc w:val="both"/>
    </w:pPr>
  </w:style>
  <w:style w:type="paragraph" w:customStyle="1" w:styleId="Style269">
    <w:name w:val="Style269"/>
    <w:basedOn w:val="a3"/>
    <w:rsid w:val="00F03928"/>
    <w:pPr>
      <w:widowControl w:val="0"/>
      <w:autoSpaceDE w:val="0"/>
      <w:autoSpaceDN w:val="0"/>
      <w:adjustRightInd w:val="0"/>
      <w:spacing w:line="331" w:lineRule="exact"/>
      <w:ind w:firstLine="2621"/>
    </w:pPr>
  </w:style>
  <w:style w:type="paragraph" w:customStyle="1" w:styleId="Style19">
    <w:name w:val="Style19"/>
    <w:basedOn w:val="a3"/>
    <w:rsid w:val="00F03928"/>
    <w:pPr>
      <w:widowControl w:val="0"/>
      <w:autoSpaceDE w:val="0"/>
      <w:autoSpaceDN w:val="0"/>
      <w:adjustRightInd w:val="0"/>
      <w:spacing w:line="456" w:lineRule="exact"/>
      <w:ind w:firstLine="667"/>
      <w:jc w:val="both"/>
    </w:pPr>
  </w:style>
  <w:style w:type="character" w:customStyle="1" w:styleId="FontStyle580">
    <w:name w:val="Font Style580"/>
    <w:rsid w:val="00F03928"/>
    <w:rPr>
      <w:rFonts w:ascii="Times New Roman" w:hAnsi="Times New Roman" w:cs="Times New Roman"/>
      <w:i/>
      <w:iCs/>
      <w:sz w:val="22"/>
      <w:szCs w:val="22"/>
    </w:rPr>
  </w:style>
  <w:style w:type="character" w:customStyle="1" w:styleId="FontStyle582">
    <w:name w:val="Font Style582"/>
    <w:rsid w:val="00F03928"/>
    <w:rPr>
      <w:rFonts w:ascii="Times New Roman" w:hAnsi="Times New Roman" w:cs="Times New Roman"/>
      <w:b/>
      <w:bCs/>
      <w:i/>
      <w:iCs/>
      <w:sz w:val="22"/>
      <w:szCs w:val="22"/>
    </w:rPr>
  </w:style>
  <w:style w:type="paragraph" w:customStyle="1" w:styleId="Style192">
    <w:name w:val="Style192"/>
    <w:basedOn w:val="a3"/>
    <w:rsid w:val="00F03928"/>
    <w:pPr>
      <w:widowControl w:val="0"/>
      <w:autoSpaceDE w:val="0"/>
      <w:autoSpaceDN w:val="0"/>
      <w:adjustRightInd w:val="0"/>
      <w:spacing w:line="226" w:lineRule="exact"/>
      <w:ind w:firstLine="346"/>
      <w:jc w:val="both"/>
    </w:pPr>
  </w:style>
  <w:style w:type="character" w:customStyle="1" w:styleId="FontStyle592">
    <w:name w:val="Font Style592"/>
    <w:rsid w:val="00F03928"/>
    <w:rPr>
      <w:rFonts w:ascii="Times New Roman" w:hAnsi="Times New Roman" w:cs="Times New Roman"/>
      <w:b/>
      <w:bCs/>
      <w:sz w:val="20"/>
      <w:szCs w:val="20"/>
    </w:rPr>
  </w:style>
  <w:style w:type="character" w:customStyle="1" w:styleId="FontStyle577">
    <w:name w:val="Font Style577"/>
    <w:rsid w:val="00F03928"/>
    <w:rPr>
      <w:rFonts w:ascii="Times New Roman" w:hAnsi="Times New Roman" w:cs="Times New Roman"/>
      <w:sz w:val="20"/>
      <w:szCs w:val="20"/>
    </w:rPr>
  </w:style>
  <w:style w:type="character" w:customStyle="1" w:styleId="FontStyle594">
    <w:name w:val="Font Style594"/>
    <w:rsid w:val="00F03928"/>
    <w:rPr>
      <w:rFonts w:ascii="Times New Roman" w:hAnsi="Times New Roman" w:cs="Times New Roman"/>
      <w:i/>
      <w:iCs/>
      <w:sz w:val="20"/>
      <w:szCs w:val="20"/>
    </w:rPr>
  </w:style>
  <w:style w:type="character" w:customStyle="1" w:styleId="FontStyle148">
    <w:name w:val="Font Style148"/>
    <w:rsid w:val="00F03928"/>
    <w:rPr>
      <w:rFonts w:ascii="Times New Roman" w:hAnsi="Times New Roman" w:cs="Times New Roman"/>
      <w:i/>
      <w:iCs/>
      <w:sz w:val="20"/>
      <w:szCs w:val="20"/>
    </w:rPr>
  </w:style>
  <w:style w:type="paragraph" w:customStyle="1" w:styleId="Style139">
    <w:name w:val="Style139"/>
    <w:basedOn w:val="a3"/>
    <w:rsid w:val="00F03928"/>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F03928"/>
    <w:rPr>
      <w:rFonts w:ascii="Times New Roman" w:hAnsi="Times New Roman" w:cs="Times New Roman"/>
      <w:b/>
      <w:bCs/>
      <w:i/>
      <w:iCs/>
      <w:spacing w:val="30"/>
      <w:sz w:val="22"/>
      <w:szCs w:val="22"/>
    </w:rPr>
  </w:style>
  <w:style w:type="paragraph" w:customStyle="1" w:styleId="Style161">
    <w:name w:val="Style161"/>
    <w:basedOn w:val="a3"/>
    <w:rsid w:val="00F03928"/>
    <w:pPr>
      <w:widowControl w:val="0"/>
      <w:autoSpaceDE w:val="0"/>
      <w:autoSpaceDN w:val="0"/>
      <w:adjustRightInd w:val="0"/>
      <w:spacing w:line="221" w:lineRule="exact"/>
      <w:ind w:firstLine="379"/>
      <w:jc w:val="both"/>
    </w:pPr>
  </w:style>
  <w:style w:type="character" w:customStyle="1" w:styleId="FontStyle562">
    <w:name w:val="Font Style562"/>
    <w:rsid w:val="00F03928"/>
    <w:rPr>
      <w:rFonts w:ascii="Times New Roman" w:hAnsi="Times New Roman" w:cs="Times New Roman"/>
      <w:b/>
      <w:bCs/>
      <w:spacing w:val="-10"/>
      <w:sz w:val="28"/>
      <w:szCs w:val="28"/>
    </w:rPr>
  </w:style>
  <w:style w:type="paragraph" w:customStyle="1" w:styleId="Style135">
    <w:name w:val="Style135"/>
    <w:basedOn w:val="a3"/>
    <w:rsid w:val="00F03928"/>
    <w:pPr>
      <w:widowControl w:val="0"/>
      <w:autoSpaceDE w:val="0"/>
      <w:autoSpaceDN w:val="0"/>
      <w:adjustRightInd w:val="0"/>
      <w:spacing w:line="302" w:lineRule="exact"/>
      <w:ind w:firstLine="355"/>
    </w:pPr>
  </w:style>
  <w:style w:type="character" w:customStyle="1" w:styleId="FontStyle188">
    <w:name w:val="Font Style188"/>
    <w:rsid w:val="00F03928"/>
    <w:rPr>
      <w:rFonts w:ascii="Times New Roman" w:hAnsi="Times New Roman" w:cs="Times New Roman"/>
      <w:b/>
      <w:bCs/>
      <w:sz w:val="20"/>
      <w:szCs w:val="20"/>
    </w:rPr>
  </w:style>
  <w:style w:type="character" w:customStyle="1" w:styleId="FontStyle581">
    <w:name w:val="Font Style581"/>
    <w:rsid w:val="00F03928"/>
    <w:rPr>
      <w:rFonts w:ascii="Courier New" w:hAnsi="Courier New" w:cs="Courier New"/>
      <w:b/>
      <w:bCs/>
      <w:sz w:val="26"/>
      <w:szCs w:val="26"/>
    </w:rPr>
  </w:style>
  <w:style w:type="character" w:customStyle="1" w:styleId="FontStyle653">
    <w:name w:val="Font Style653"/>
    <w:rsid w:val="00F03928"/>
    <w:rPr>
      <w:rFonts w:ascii="Book Antiqua" w:hAnsi="Book Antiqua" w:cs="Book Antiqua"/>
      <w:b/>
      <w:bCs/>
      <w:sz w:val="18"/>
      <w:szCs w:val="18"/>
    </w:rPr>
  </w:style>
  <w:style w:type="character" w:customStyle="1" w:styleId="FontStyle631">
    <w:name w:val="Font Style631"/>
    <w:rsid w:val="00F03928"/>
    <w:rPr>
      <w:rFonts w:ascii="Times New Roman" w:hAnsi="Times New Roman" w:cs="Times New Roman"/>
      <w:b/>
      <w:bCs/>
      <w:spacing w:val="20"/>
      <w:sz w:val="22"/>
      <w:szCs w:val="22"/>
    </w:rPr>
  </w:style>
  <w:style w:type="character" w:customStyle="1" w:styleId="FontStyle712">
    <w:name w:val="Font Style712"/>
    <w:rsid w:val="00F03928"/>
    <w:rPr>
      <w:rFonts w:ascii="Times New Roman" w:hAnsi="Times New Roman" w:cs="Times New Roman"/>
      <w:b/>
      <w:bCs/>
      <w:sz w:val="20"/>
      <w:szCs w:val="20"/>
    </w:rPr>
  </w:style>
  <w:style w:type="character" w:customStyle="1" w:styleId="FontStyle820">
    <w:name w:val="Font Style820"/>
    <w:rsid w:val="00F03928"/>
    <w:rPr>
      <w:rFonts w:ascii="Times New Roman" w:hAnsi="Times New Roman" w:cs="Times New Roman"/>
      <w:sz w:val="22"/>
      <w:szCs w:val="22"/>
    </w:rPr>
  </w:style>
  <w:style w:type="character" w:customStyle="1" w:styleId="FontStyle821">
    <w:name w:val="Font Style821"/>
    <w:rsid w:val="00F03928"/>
    <w:rPr>
      <w:rFonts w:ascii="Times New Roman" w:hAnsi="Times New Roman" w:cs="Times New Roman"/>
      <w:i/>
      <w:iCs/>
      <w:sz w:val="22"/>
      <w:szCs w:val="22"/>
    </w:rPr>
  </w:style>
  <w:style w:type="paragraph" w:customStyle="1" w:styleId="Style450">
    <w:name w:val="Style450"/>
    <w:basedOn w:val="a3"/>
    <w:rsid w:val="00F03928"/>
    <w:pPr>
      <w:widowControl w:val="0"/>
      <w:autoSpaceDE w:val="0"/>
      <w:autoSpaceDN w:val="0"/>
      <w:adjustRightInd w:val="0"/>
      <w:spacing w:line="336" w:lineRule="exact"/>
      <w:ind w:firstLine="331"/>
      <w:jc w:val="both"/>
    </w:pPr>
  </w:style>
  <w:style w:type="character" w:customStyle="1" w:styleId="z-">
    <w:name w:val="z-Начало формы Знак"/>
    <w:link w:val="z-0"/>
    <w:rsid w:val="00F03928"/>
    <w:rPr>
      <w:rFonts w:ascii="Arial" w:hAnsi="Arial"/>
      <w:b/>
      <w:bCs/>
      <w:kern w:val="32"/>
      <w:sz w:val="32"/>
      <w:szCs w:val="32"/>
    </w:rPr>
  </w:style>
  <w:style w:type="paragraph" w:styleId="z-0">
    <w:name w:val="HTML Top of Form"/>
    <w:basedOn w:val="a3"/>
    <w:next w:val="a3"/>
    <w:link w:val="z-"/>
    <w:unhideWhenUsed/>
    <w:rsid w:val="00F03928"/>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F03928"/>
    <w:rPr>
      <w:rFonts w:ascii="Arial" w:eastAsia="Times New Roman" w:hAnsi="Arial" w:cs="Arial"/>
      <w:vanish/>
      <w:sz w:val="16"/>
      <w:szCs w:val="16"/>
      <w:lang w:eastAsia="ru-RU"/>
    </w:rPr>
  </w:style>
  <w:style w:type="character" w:customStyle="1" w:styleId="Heading2Char">
    <w:name w:val="Heading 2 Char"/>
    <w:aliases w:val="Знак3 Знак Char"/>
    <w:locked/>
    <w:rsid w:val="00F03928"/>
    <w:rPr>
      <w:rFonts w:ascii="Arial" w:hAnsi="Arial" w:cs="Arial"/>
      <w:b/>
      <w:bCs/>
      <w:i/>
      <w:iCs/>
      <w:sz w:val="28"/>
      <w:szCs w:val="28"/>
    </w:rPr>
  </w:style>
  <w:style w:type="paragraph" w:customStyle="1" w:styleId="1d">
    <w:name w:val="Без интервала1"/>
    <w:basedOn w:val="a3"/>
    <w:link w:val="NoSpacingChar"/>
    <w:rsid w:val="00F03928"/>
  </w:style>
  <w:style w:type="character" w:customStyle="1" w:styleId="NoSpacingChar">
    <w:name w:val="No Spacing Char"/>
    <w:link w:val="1d"/>
    <w:locked/>
    <w:rsid w:val="00F03928"/>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F03928"/>
    <w:pPr>
      <w:ind w:left="708"/>
    </w:pPr>
  </w:style>
  <w:style w:type="character" w:customStyle="1" w:styleId="ListParagraphChar4">
    <w:name w:val="List Paragraph Char4"/>
    <w:link w:val="2f0"/>
    <w:locked/>
    <w:rsid w:val="00F03928"/>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F03928"/>
    <w:rPr>
      <w:i/>
      <w:iCs/>
      <w:color w:val="000000"/>
    </w:rPr>
  </w:style>
  <w:style w:type="character" w:customStyle="1" w:styleId="QuoteChar">
    <w:name w:val="Quote Char"/>
    <w:link w:val="210"/>
    <w:locked/>
    <w:rsid w:val="00F03928"/>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F03928"/>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F03928"/>
    <w:rPr>
      <w:rFonts w:ascii="Times New Roman" w:eastAsia="Times New Roman" w:hAnsi="Times New Roman" w:cs="Times New Roman"/>
      <w:b/>
      <w:bCs/>
      <w:i/>
      <w:iCs/>
      <w:color w:val="4F81BD"/>
      <w:sz w:val="24"/>
      <w:szCs w:val="24"/>
    </w:rPr>
  </w:style>
  <w:style w:type="character" w:customStyle="1" w:styleId="1f">
    <w:name w:val="Слабое выделение1"/>
    <w:rsid w:val="00F03928"/>
    <w:rPr>
      <w:rFonts w:cs="Times New Roman"/>
      <w:i/>
      <w:color w:val="808080"/>
    </w:rPr>
  </w:style>
  <w:style w:type="character" w:customStyle="1" w:styleId="1f0">
    <w:name w:val="Сильное выделение1"/>
    <w:rsid w:val="00F03928"/>
    <w:rPr>
      <w:rFonts w:cs="Times New Roman"/>
      <w:b/>
      <w:i/>
      <w:color w:val="4F81BD"/>
    </w:rPr>
  </w:style>
  <w:style w:type="character" w:customStyle="1" w:styleId="1f1">
    <w:name w:val="Слабая ссылка1"/>
    <w:rsid w:val="00F03928"/>
    <w:rPr>
      <w:rFonts w:cs="Times New Roman"/>
      <w:smallCaps/>
      <w:color w:val="C0504D"/>
      <w:u w:val="single"/>
    </w:rPr>
  </w:style>
  <w:style w:type="character" w:customStyle="1" w:styleId="1f2">
    <w:name w:val="Сильная ссылка1"/>
    <w:rsid w:val="00F03928"/>
    <w:rPr>
      <w:rFonts w:cs="Times New Roman"/>
      <w:b/>
      <w:smallCaps/>
      <w:color w:val="C0504D"/>
      <w:spacing w:val="5"/>
      <w:u w:val="single"/>
    </w:rPr>
  </w:style>
  <w:style w:type="character" w:customStyle="1" w:styleId="1f3">
    <w:name w:val="Название книги1"/>
    <w:rsid w:val="00F03928"/>
    <w:rPr>
      <w:rFonts w:cs="Times New Roman"/>
      <w:b/>
      <w:smallCaps/>
      <w:spacing w:val="5"/>
    </w:rPr>
  </w:style>
  <w:style w:type="paragraph" w:customStyle="1" w:styleId="1f4">
    <w:name w:val="Заголовок оглавления1"/>
    <w:basedOn w:val="11"/>
    <w:next w:val="a3"/>
    <w:rsid w:val="00F03928"/>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F03928"/>
    <w:pPr>
      <w:widowControl w:val="0"/>
      <w:spacing w:before="200" w:after="60" w:line="204" w:lineRule="auto"/>
      <w:jc w:val="center"/>
    </w:pPr>
    <w:rPr>
      <w:rFonts w:ascii="SchoolDL" w:hAnsi="SchoolDL"/>
      <w:b/>
      <w:caps/>
      <w:sz w:val="20"/>
      <w:szCs w:val="20"/>
    </w:rPr>
  </w:style>
  <w:style w:type="paragraph" w:customStyle="1" w:styleId="p">
    <w:name w:val="p"/>
    <w:basedOn w:val="a3"/>
    <w:rsid w:val="00F03928"/>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F03928"/>
    <w:rPr>
      <w:rFonts w:cs="Times New Roman"/>
    </w:rPr>
  </w:style>
  <w:style w:type="paragraph" w:customStyle="1" w:styleId="1f6">
    <w:name w:val="ЗАГОЛОВОК 1"/>
    <w:link w:val="1f7"/>
    <w:rsid w:val="00F03928"/>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F03928"/>
    <w:rPr>
      <w:rFonts w:ascii="Times New Roman" w:eastAsia="Times New Roman" w:hAnsi="Times New Roman" w:cs="Times New Roman"/>
      <w:b/>
      <w:caps/>
      <w:sz w:val="24"/>
      <w:szCs w:val="24"/>
      <w:lang w:eastAsia="ru-RU"/>
    </w:rPr>
  </w:style>
  <w:style w:type="paragraph" w:customStyle="1" w:styleId="1f8">
    <w:name w:val="Стиль1"/>
    <w:basedOn w:val="11"/>
    <w:link w:val="1f9"/>
    <w:rsid w:val="00F03928"/>
    <w:pPr>
      <w:keepNext/>
      <w:spacing w:line="312" w:lineRule="auto"/>
      <w:ind w:firstLine="0"/>
      <w:jc w:val="center"/>
    </w:pPr>
    <w:rPr>
      <w:bCs/>
      <w:kern w:val="32"/>
    </w:rPr>
  </w:style>
  <w:style w:type="character" w:customStyle="1" w:styleId="1f9">
    <w:name w:val="Стиль1 Знак"/>
    <w:link w:val="1f8"/>
    <w:locked/>
    <w:rsid w:val="00F03928"/>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F03928"/>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F03928"/>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F03928"/>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F03928"/>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F03928"/>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F03928"/>
    <w:pPr>
      <w:keepNext/>
      <w:numPr>
        <w:numId w:val="8"/>
      </w:numPr>
      <w:tabs>
        <w:tab w:val="left" w:pos="0"/>
      </w:tabs>
      <w:spacing w:before="240" w:after="60"/>
      <w:outlineLvl w:val="3"/>
    </w:pPr>
    <w:rPr>
      <w:bCs/>
      <w:i/>
      <w:sz w:val="28"/>
      <w:szCs w:val="28"/>
    </w:rPr>
  </w:style>
  <w:style w:type="paragraph" w:customStyle="1" w:styleId="1ff">
    <w:name w:val="Обычный1"/>
    <w:rsid w:val="00F03928"/>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F03928"/>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F03928"/>
    <w:rPr>
      <w:rFonts w:ascii="Cambria" w:hAnsi="Cambria" w:cs="Times New Roman"/>
      <w:b/>
      <w:bCs/>
      <w:color w:val="365F91"/>
      <w:sz w:val="28"/>
      <w:szCs w:val="28"/>
    </w:rPr>
  </w:style>
  <w:style w:type="character" w:customStyle="1" w:styleId="apple-converted-space">
    <w:name w:val="apple-converted-space"/>
    <w:rsid w:val="00F03928"/>
  </w:style>
  <w:style w:type="paragraph" w:styleId="afffc">
    <w:name w:val="List Paragraph"/>
    <w:basedOn w:val="a3"/>
    <w:link w:val="afffd"/>
    <w:uiPriority w:val="99"/>
    <w:qFormat/>
    <w:rsid w:val="00F03928"/>
    <w:pPr>
      <w:ind w:left="708"/>
    </w:pPr>
  </w:style>
  <w:style w:type="character" w:customStyle="1" w:styleId="afffd">
    <w:name w:val="Абзац списка Знак"/>
    <w:link w:val="afffc"/>
    <w:uiPriority w:val="99"/>
    <w:rsid w:val="00F03928"/>
    <w:rPr>
      <w:rFonts w:ascii="Times New Roman" w:eastAsia="Times New Roman" w:hAnsi="Times New Roman" w:cs="Times New Roman"/>
      <w:sz w:val="24"/>
      <w:szCs w:val="24"/>
    </w:rPr>
  </w:style>
  <w:style w:type="character" w:customStyle="1" w:styleId="211">
    <w:name w:val="Заголовок 2 Знак1"/>
    <w:uiPriority w:val="99"/>
    <w:rsid w:val="00F03928"/>
    <w:rPr>
      <w:rFonts w:ascii="Arial" w:hAnsi="Arial" w:cs="Arial"/>
      <w:b/>
      <w:bCs/>
      <w:i/>
      <w:iCs/>
      <w:sz w:val="28"/>
      <w:szCs w:val="28"/>
      <w:lang w:val="ru-RU" w:eastAsia="en-US" w:bidi="ar-SA"/>
    </w:rPr>
  </w:style>
  <w:style w:type="character" w:customStyle="1" w:styleId="apple-style-span">
    <w:name w:val="apple-style-span"/>
    <w:uiPriority w:val="99"/>
    <w:rsid w:val="00F03928"/>
  </w:style>
  <w:style w:type="paragraph" w:customStyle="1" w:styleId="1ff0">
    <w:name w:val="абзац1"/>
    <w:basedOn w:val="a3"/>
    <w:rsid w:val="00F03928"/>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F03928"/>
    <w:pPr>
      <w:jc w:val="both"/>
    </w:pPr>
    <w:rPr>
      <w:sz w:val="28"/>
      <w:szCs w:val="20"/>
    </w:rPr>
  </w:style>
  <w:style w:type="paragraph" w:customStyle="1" w:styleId="text">
    <w:name w:val="text"/>
    <w:basedOn w:val="a3"/>
    <w:rsid w:val="00F03928"/>
    <w:pPr>
      <w:spacing w:before="100" w:beforeAutospacing="1" w:after="100" w:afterAutospacing="1"/>
    </w:pPr>
  </w:style>
  <w:style w:type="character" w:customStyle="1" w:styleId="112">
    <w:name w:val="1 Заголовок 1 Знак"/>
    <w:link w:val="113"/>
    <w:locked/>
    <w:rsid w:val="00F03928"/>
    <w:rPr>
      <w:rFonts w:ascii="Arial" w:hAnsi="Arial"/>
      <w:b/>
      <w:sz w:val="32"/>
      <w:szCs w:val="32"/>
    </w:rPr>
  </w:style>
  <w:style w:type="paragraph" w:customStyle="1" w:styleId="113">
    <w:name w:val="1 Заголовок 1"/>
    <w:basedOn w:val="a3"/>
    <w:link w:val="112"/>
    <w:rsid w:val="00F03928"/>
    <w:pPr>
      <w:spacing w:before="240" w:after="60"/>
    </w:pPr>
    <w:rPr>
      <w:rFonts w:ascii="Arial" w:eastAsiaTheme="minorHAnsi" w:hAnsi="Arial" w:cstheme="minorBidi"/>
      <w:b/>
      <w:sz w:val="32"/>
      <w:szCs w:val="32"/>
      <w:lang w:eastAsia="en-US"/>
    </w:rPr>
  </w:style>
  <w:style w:type="paragraph" w:customStyle="1" w:styleId="Style14">
    <w:name w:val="Style14"/>
    <w:basedOn w:val="a3"/>
    <w:rsid w:val="00F03928"/>
    <w:pPr>
      <w:widowControl w:val="0"/>
      <w:autoSpaceDE w:val="0"/>
      <w:autoSpaceDN w:val="0"/>
      <w:adjustRightInd w:val="0"/>
    </w:pPr>
  </w:style>
  <w:style w:type="paragraph" w:customStyle="1" w:styleId="Style11">
    <w:name w:val="Style11"/>
    <w:basedOn w:val="a3"/>
    <w:rsid w:val="00F03928"/>
    <w:pPr>
      <w:widowControl w:val="0"/>
      <w:autoSpaceDE w:val="0"/>
      <w:autoSpaceDN w:val="0"/>
      <w:adjustRightInd w:val="0"/>
    </w:pPr>
  </w:style>
  <w:style w:type="paragraph" w:customStyle="1" w:styleId="FR1">
    <w:name w:val="FR1"/>
    <w:rsid w:val="00F03928"/>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F03928"/>
  </w:style>
  <w:style w:type="paragraph" w:customStyle="1" w:styleId="afffe">
    <w:name w:val="Обычный текст"/>
    <w:basedOn w:val="a3"/>
    <w:link w:val="affff"/>
    <w:rsid w:val="00F03928"/>
    <w:pPr>
      <w:ind w:firstLine="454"/>
      <w:jc w:val="both"/>
    </w:pPr>
    <w:rPr>
      <w:szCs w:val="20"/>
    </w:rPr>
  </w:style>
  <w:style w:type="character" w:customStyle="1" w:styleId="affff">
    <w:name w:val="Обычный текст Знак"/>
    <w:link w:val="afffe"/>
    <w:rsid w:val="00F03928"/>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F03928"/>
    <w:rPr>
      <w:bCs/>
      <w:kern w:val="32"/>
      <w:sz w:val="32"/>
      <w:lang w:val="ru-RU" w:eastAsia="en-US" w:bidi="ar-SA"/>
    </w:rPr>
  </w:style>
  <w:style w:type="character" w:customStyle="1" w:styleId="Heading3Char">
    <w:name w:val="Heading 3 Char"/>
    <w:aliases w:val="Знак2 Char"/>
    <w:locked/>
    <w:rsid w:val="00F03928"/>
    <w:rPr>
      <w:rFonts w:ascii="Arial" w:hAnsi="Arial" w:cs="Arial"/>
      <w:b/>
      <w:bCs/>
      <w:sz w:val="26"/>
      <w:szCs w:val="26"/>
      <w:lang w:val="ru-RU" w:eastAsia="en-US" w:bidi="ar-SA"/>
    </w:rPr>
  </w:style>
  <w:style w:type="character" w:customStyle="1" w:styleId="TitleChar">
    <w:name w:val="Title Char"/>
    <w:locked/>
    <w:rsid w:val="00F03928"/>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F03928"/>
    <w:rPr>
      <w:sz w:val="24"/>
      <w:lang w:val="en-US" w:eastAsia="en-US" w:bidi="ar-SA"/>
    </w:rPr>
  </w:style>
  <w:style w:type="paragraph" w:customStyle="1" w:styleId="l1">
    <w:name w:val="l1"/>
    <w:basedOn w:val="a3"/>
    <w:rsid w:val="00F03928"/>
    <w:pPr>
      <w:spacing w:before="100" w:beforeAutospacing="1" w:after="100" w:afterAutospacing="1"/>
    </w:pPr>
  </w:style>
  <w:style w:type="paragraph" w:customStyle="1" w:styleId="l2">
    <w:name w:val="l2"/>
    <w:basedOn w:val="a3"/>
    <w:rsid w:val="00F03928"/>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F03928"/>
    <w:rPr>
      <w:sz w:val="24"/>
      <w:szCs w:val="24"/>
      <w:lang w:val="ru-RU" w:eastAsia="ru-RU" w:bidi="ar-SA"/>
    </w:rPr>
  </w:style>
  <w:style w:type="character" w:customStyle="1" w:styleId="gapspan">
    <w:name w:val="gapspan"/>
    <w:rsid w:val="00F03928"/>
    <w:rPr>
      <w:rFonts w:cs="Times New Roman"/>
    </w:rPr>
  </w:style>
  <w:style w:type="paragraph" w:customStyle="1" w:styleId="TablLeft">
    <w:name w:val="Tabl Left"/>
    <w:basedOn w:val="a3"/>
    <w:semiHidden/>
    <w:rsid w:val="00F03928"/>
    <w:pPr>
      <w:overflowPunct w:val="0"/>
      <w:autoSpaceDE w:val="0"/>
      <w:autoSpaceDN w:val="0"/>
      <w:adjustRightInd w:val="0"/>
      <w:textAlignment w:val="baseline"/>
    </w:pPr>
    <w:rPr>
      <w:sz w:val="28"/>
      <w:szCs w:val="20"/>
    </w:rPr>
  </w:style>
  <w:style w:type="character" w:customStyle="1" w:styleId="citecrochet1">
    <w:name w:val="cite_crochet1"/>
    <w:rsid w:val="00F03928"/>
    <w:rPr>
      <w:vanish/>
    </w:rPr>
  </w:style>
  <w:style w:type="character" w:customStyle="1" w:styleId="nowrap1">
    <w:name w:val="nowrap1"/>
    <w:rsid w:val="00F03928"/>
  </w:style>
  <w:style w:type="paragraph" w:customStyle="1" w:styleId="style3">
    <w:name w:val="style3"/>
    <w:basedOn w:val="a3"/>
    <w:rsid w:val="00F03928"/>
    <w:pPr>
      <w:spacing w:before="100" w:beforeAutospacing="1" w:after="100" w:afterAutospacing="1"/>
    </w:pPr>
    <w:rPr>
      <w:rFonts w:ascii="Verdana" w:hAnsi="Verdana"/>
      <w:sz w:val="18"/>
      <w:szCs w:val="18"/>
    </w:rPr>
  </w:style>
  <w:style w:type="character" w:customStyle="1" w:styleId="zagl">
    <w:name w:val="zagl"/>
    <w:rsid w:val="00F03928"/>
  </w:style>
  <w:style w:type="character" w:customStyle="1" w:styleId="font4">
    <w:name w:val="font4"/>
    <w:rsid w:val="00F03928"/>
  </w:style>
  <w:style w:type="paragraph" w:customStyle="1" w:styleId="tekstob">
    <w:name w:val="tekstob"/>
    <w:basedOn w:val="a3"/>
    <w:rsid w:val="00F03928"/>
    <w:pPr>
      <w:spacing w:before="100" w:beforeAutospacing="1" w:after="100" w:afterAutospacing="1"/>
    </w:pPr>
  </w:style>
  <w:style w:type="character" w:customStyle="1" w:styleId="st1">
    <w:name w:val="st1"/>
    <w:rsid w:val="00F03928"/>
  </w:style>
  <w:style w:type="character" w:customStyle="1" w:styleId="p1">
    <w:name w:val="p1"/>
    <w:rsid w:val="00F03928"/>
    <w:rPr>
      <w:rFonts w:cs="Times New Roman"/>
    </w:rPr>
  </w:style>
  <w:style w:type="character" w:customStyle="1" w:styleId="accented">
    <w:name w:val="accented"/>
    <w:rsid w:val="00F03928"/>
  </w:style>
  <w:style w:type="character" w:customStyle="1" w:styleId="editsection">
    <w:name w:val="editsection"/>
    <w:rsid w:val="00F03928"/>
  </w:style>
  <w:style w:type="paragraph" w:customStyle="1" w:styleId="-1">
    <w:name w:val="Обычный-1"/>
    <w:basedOn w:val="a3"/>
    <w:rsid w:val="00F03928"/>
    <w:pPr>
      <w:widowControl w:val="0"/>
      <w:spacing w:line="360" w:lineRule="auto"/>
      <w:ind w:firstLine="720"/>
      <w:jc w:val="both"/>
    </w:pPr>
    <w:rPr>
      <w:szCs w:val="20"/>
    </w:rPr>
  </w:style>
  <w:style w:type="paragraph" w:customStyle="1" w:styleId="text-v">
    <w:name w:val="text-v"/>
    <w:basedOn w:val="a3"/>
    <w:rsid w:val="00F03928"/>
    <w:pPr>
      <w:spacing w:before="100" w:beforeAutospacing="1" w:after="100" w:afterAutospacing="1"/>
    </w:pPr>
  </w:style>
  <w:style w:type="paragraph" w:customStyle="1" w:styleId="normal5">
    <w:name w:val="normal5"/>
    <w:basedOn w:val="a3"/>
    <w:rsid w:val="00F03928"/>
    <w:pPr>
      <w:spacing w:before="100" w:beforeAutospacing="1" w:after="100" w:afterAutospacing="1"/>
    </w:pPr>
  </w:style>
  <w:style w:type="paragraph" w:styleId="affff0">
    <w:name w:val="No Spacing"/>
    <w:link w:val="affff1"/>
    <w:qFormat/>
    <w:rsid w:val="00F03928"/>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F03928"/>
    <w:rPr>
      <w:rFonts w:ascii="Times New Roman" w:eastAsia="Times New Roman" w:hAnsi="Times New Roman" w:cs="Times New Roman"/>
      <w:sz w:val="24"/>
      <w:szCs w:val="24"/>
      <w:lang w:eastAsia="ru-RU"/>
    </w:rPr>
  </w:style>
  <w:style w:type="paragraph" w:customStyle="1" w:styleId="1ff1">
    <w:name w:val="Основной текст1"/>
    <w:basedOn w:val="1a"/>
    <w:rsid w:val="00F03928"/>
    <w:pPr>
      <w:widowControl/>
      <w:spacing w:after="120"/>
      <w:ind w:firstLine="0"/>
      <w:jc w:val="left"/>
    </w:pPr>
    <w:rPr>
      <w:rFonts w:ascii="Times New Roman" w:hAnsi="Times New Roman"/>
      <w:sz w:val="24"/>
    </w:rPr>
  </w:style>
  <w:style w:type="character" w:customStyle="1" w:styleId="FontStyle571">
    <w:name w:val="Font Style571"/>
    <w:rsid w:val="00F03928"/>
    <w:rPr>
      <w:rFonts w:ascii="Times New Roman" w:hAnsi="Times New Roman" w:cs="Times New Roman"/>
      <w:b/>
      <w:bCs/>
      <w:i/>
      <w:iCs/>
      <w:spacing w:val="30"/>
      <w:sz w:val="20"/>
      <w:szCs w:val="20"/>
    </w:rPr>
  </w:style>
  <w:style w:type="character" w:customStyle="1" w:styleId="FontStyle658">
    <w:name w:val="Font Style658"/>
    <w:rsid w:val="00F03928"/>
    <w:rPr>
      <w:rFonts w:ascii="Times New Roman" w:hAnsi="Times New Roman" w:cs="Times New Roman"/>
      <w:b/>
      <w:bCs/>
      <w:spacing w:val="-30"/>
      <w:sz w:val="32"/>
      <w:szCs w:val="32"/>
    </w:rPr>
  </w:style>
  <w:style w:type="character" w:customStyle="1" w:styleId="FontStyle596">
    <w:name w:val="Font Style596"/>
    <w:rsid w:val="00F03928"/>
    <w:rPr>
      <w:rFonts w:ascii="Consolas" w:hAnsi="Consolas" w:cs="Consolas"/>
      <w:i/>
      <w:iCs/>
      <w:spacing w:val="10"/>
      <w:sz w:val="24"/>
      <w:szCs w:val="24"/>
    </w:rPr>
  </w:style>
  <w:style w:type="character" w:customStyle="1" w:styleId="FontStyle621">
    <w:name w:val="Font Style621"/>
    <w:rsid w:val="00F03928"/>
    <w:rPr>
      <w:rFonts w:ascii="Times New Roman" w:hAnsi="Times New Roman" w:cs="Times New Roman" w:hint="default"/>
      <w:b/>
      <w:bCs/>
      <w:i/>
      <w:iCs/>
      <w:spacing w:val="30"/>
      <w:sz w:val="18"/>
      <w:szCs w:val="18"/>
    </w:rPr>
  </w:style>
  <w:style w:type="paragraph" w:customStyle="1" w:styleId="Style570">
    <w:name w:val="Style570"/>
    <w:basedOn w:val="a3"/>
    <w:rsid w:val="00F03928"/>
    <w:pPr>
      <w:widowControl w:val="0"/>
      <w:autoSpaceDE w:val="0"/>
      <w:autoSpaceDN w:val="0"/>
      <w:adjustRightInd w:val="0"/>
    </w:pPr>
  </w:style>
  <w:style w:type="character" w:customStyle="1" w:styleId="FontStyle870">
    <w:name w:val="Font Style870"/>
    <w:rsid w:val="00F03928"/>
    <w:rPr>
      <w:rFonts w:ascii="Times New Roman" w:hAnsi="Times New Roman" w:cs="Times New Roman" w:hint="default"/>
      <w:b/>
      <w:bCs/>
      <w:i/>
      <w:iCs/>
      <w:sz w:val="22"/>
      <w:szCs w:val="22"/>
    </w:rPr>
  </w:style>
  <w:style w:type="paragraph" w:customStyle="1" w:styleId="Style43">
    <w:name w:val="Style43"/>
    <w:basedOn w:val="a3"/>
    <w:rsid w:val="00F03928"/>
    <w:pPr>
      <w:widowControl w:val="0"/>
      <w:autoSpaceDE w:val="0"/>
      <w:autoSpaceDN w:val="0"/>
      <w:adjustRightInd w:val="0"/>
      <w:spacing w:line="211" w:lineRule="exact"/>
      <w:ind w:hanging="756"/>
    </w:pPr>
  </w:style>
  <w:style w:type="paragraph" w:customStyle="1" w:styleId="Style318">
    <w:name w:val="Style318"/>
    <w:basedOn w:val="a3"/>
    <w:rsid w:val="00F03928"/>
    <w:pPr>
      <w:widowControl w:val="0"/>
      <w:autoSpaceDE w:val="0"/>
      <w:autoSpaceDN w:val="0"/>
      <w:adjustRightInd w:val="0"/>
      <w:spacing w:line="223" w:lineRule="exact"/>
      <w:ind w:firstLine="374"/>
      <w:jc w:val="both"/>
    </w:pPr>
  </w:style>
  <w:style w:type="character" w:customStyle="1" w:styleId="FontStyle846">
    <w:name w:val="Font Style846"/>
    <w:rsid w:val="00F03928"/>
    <w:rPr>
      <w:rFonts w:ascii="Times New Roman" w:hAnsi="Times New Roman" w:cs="Times New Roman"/>
      <w:b/>
      <w:bCs/>
      <w:sz w:val="22"/>
      <w:szCs w:val="22"/>
    </w:rPr>
  </w:style>
  <w:style w:type="character" w:customStyle="1" w:styleId="FontStyle811">
    <w:name w:val="Font Style811"/>
    <w:rsid w:val="00F03928"/>
    <w:rPr>
      <w:rFonts w:ascii="Times New Roman" w:hAnsi="Times New Roman" w:cs="Times New Roman"/>
      <w:b/>
      <w:bCs/>
      <w:i/>
      <w:iCs/>
      <w:sz w:val="22"/>
      <w:szCs w:val="22"/>
    </w:rPr>
  </w:style>
  <w:style w:type="paragraph" w:customStyle="1" w:styleId="bodytext">
    <w:name w:val="bodytext"/>
    <w:basedOn w:val="a3"/>
    <w:rsid w:val="00F03928"/>
    <w:pPr>
      <w:spacing w:after="100" w:afterAutospacing="1" w:line="300" w:lineRule="atLeast"/>
    </w:pPr>
    <w:rPr>
      <w:rFonts w:ascii="Arial" w:hAnsi="Arial" w:cs="Arial"/>
      <w:color w:val="666666"/>
      <w:sz w:val="21"/>
      <w:szCs w:val="21"/>
    </w:rPr>
  </w:style>
  <w:style w:type="paragraph" w:customStyle="1" w:styleId="subheader">
    <w:name w:val="subheader"/>
    <w:basedOn w:val="a3"/>
    <w:rsid w:val="00F03928"/>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F03928"/>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F03928"/>
  </w:style>
  <w:style w:type="character" w:customStyle="1" w:styleId="mymarkfind">
    <w:name w:val="my_mark_find"/>
    <w:rsid w:val="00F03928"/>
  </w:style>
  <w:style w:type="paragraph" w:customStyle="1" w:styleId="3a">
    <w:name w:val="Знак3"/>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F03928"/>
    <w:pPr>
      <w:spacing w:before="48" w:after="48"/>
      <w:jc w:val="both"/>
    </w:pPr>
  </w:style>
  <w:style w:type="character" w:customStyle="1" w:styleId="b-serp-url">
    <w:name w:val="b-serp-url"/>
    <w:rsid w:val="00F03928"/>
  </w:style>
  <w:style w:type="paragraph" w:styleId="z-2">
    <w:name w:val="HTML Bottom of Form"/>
    <w:basedOn w:val="a3"/>
    <w:next w:val="a3"/>
    <w:link w:val="z-3"/>
    <w:rsid w:val="00F03928"/>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F03928"/>
    <w:rPr>
      <w:rFonts w:ascii="Arial" w:eastAsia="Times New Roman" w:hAnsi="Arial" w:cs="Times New Roman"/>
      <w:vanish/>
      <w:sz w:val="16"/>
      <w:szCs w:val="16"/>
    </w:rPr>
  </w:style>
  <w:style w:type="paragraph" w:customStyle="1" w:styleId="3b">
    <w:name w:val="Стиль3"/>
    <w:basedOn w:val="a3"/>
    <w:link w:val="3c"/>
    <w:rsid w:val="00F03928"/>
    <w:pPr>
      <w:widowControl w:val="0"/>
      <w:autoSpaceDE w:val="0"/>
      <w:autoSpaceDN w:val="0"/>
      <w:adjustRightInd w:val="0"/>
      <w:ind w:firstLine="567"/>
      <w:jc w:val="both"/>
    </w:pPr>
    <w:rPr>
      <w:b/>
      <w:sz w:val="28"/>
      <w:szCs w:val="20"/>
    </w:rPr>
  </w:style>
  <w:style w:type="character" w:customStyle="1" w:styleId="3c">
    <w:name w:val="Стиль3 Знак"/>
    <w:link w:val="3b"/>
    <w:locked/>
    <w:rsid w:val="00F03928"/>
    <w:rPr>
      <w:rFonts w:ascii="Times New Roman" w:eastAsia="Times New Roman" w:hAnsi="Times New Roman" w:cs="Times New Roman"/>
      <w:b/>
      <w:sz w:val="28"/>
      <w:szCs w:val="20"/>
      <w:lang w:eastAsia="ru-RU"/>
    </w:rPr>
  </w:style>
  <w:style w:type="paragraph" w:customStyle="1" w:styleId="biblio">
    <w:name w:val="biblio"/>
    <w:basedOn w:val="a3"/>
    <w:rsid w:val="00F03928"/>
    <w:pPr>
      <w:spacing w:before="48" w:after="48"/>
      <w:ind w:firstLine="360"/>
      <w:jc w:val="both"/>
    </w:pPr>
    <w:rPr>
      <w:sz w:val="19"/>
      <w:szCs w:val="19"/>
    </w:rPr>
  </w:style>
  <w:style w:type="paragraph" w:customStyle="1" w:styleId="biblio0">
    <w:name w:val="biblio0"/>
    <w:basedOn w:val="a3"/>
    <w:rsid w:val="00F03928"/>
    <w:pPr>
      <w:spacing w:before="48" w:after="48"/>
      <w:jc w:val="both"/>
    </w:pPr>
    <w:rPr>
      <w:sz w:val="19"/>
      <w:szCs w:val="19"/>
    </w:rPr>
  </w:style>
  <w:style w:type="paragraph" w:customStyle="1" w:styleId="podpis">
    <w:name w:val="podpis"/>
    <w:basedOn w:val="a3"/>
    <w:rsid w:val="00F03928"/>
    <w:pPr>
      <w:spacing w:before="48" w:after="48"/>
      <w:jc w:val="right"/>
    </w:pPr>
    <w:rPr>
      <w:i/>
      <w:iCs/>
      <w:sz w:val="19"/>
      <w:szCs w:val="19"/>
    </w:rPr>
  </w:style>
  <w:style w:type="paragraph" w:customStyle="1" w:styleId="ris">
    <w:name w:val="ris"/>
    <w:basedOn w:val="a3"/>
    <w:rsid w:val="00F03928"/>
    <w:pPr>
      <w:spacing w:before="48" w:after="48"/>
      <w:jc w:val="center"/>
    </w:pPr>
    <w:rPr>
      <w:i/>
      <w:iCs/>
      <w:sz w:val="19"/>
      <w:szCs w:val="19"/>
    </w:rPr>
  </w:style>
  <w:style w:type="paragraph" w:customStyle="1" w:styleId="small">
    <w:name w:val="small"/>
    <w:basedOn w:val="a3"/>
    <w:rsid w:val="00F03928"/>
    <w:pPr>
      <w:spacing w:before="48" w:after="48"/>
      <w:ind w:firstLine="360"/>
      <w:jc w:val="both"/>
    </w:pPr>
    <w:rPr>
      <w:sz w:val="19"/>
      <w:szCs w:val="19"/>
    </w:rPr>
  </w:style>
  <w:style w:type="paragraph" w:customStyle="1" w:styleId="small0">
    <w:name w:val="small0"/>
    <w:basedOn w:val="a3"/>
    <w:rsid w:val="00F03928"/>
    <w:pPr>
      <w:spacing w:before="48" w:after="48"/>
      <w:jc w:val="both"/>
    </w:pPr>
    <w:rPr>
      <w:sz w:val="19"/>
      <w:szCs w:val="19"/>
    </w:rPr>
  </w:style>
  <w:style w:type="paragraph" w:customStyle="1" w:styleId="stih4">
    <w:name w:val="stih4"/>
    <w:basedOn w:val="a3"/>
    <w:rsid w:val="00F03928"/>
    <w:pPr>
      <w:spacing w:before="120" w:after="120"/>
      <w:ind w:left="3240"/>
    </w:pPr>
    <w:rPr>
      <w:sz w:val="19"/>
      <w:szCs w:val="19"/>
    </w:rPr>
  </w:style>
  <w:style w:type="paragraph" w:customStyle="1" w:styleId="zag8">
    <w:name w:val="zag8"/>
    <w:basedOn w:val="a3"/>
    <w:rsid w:val="00F03928"/>
    <w:pPr>
      <w:spacing w:before="240" w:after="48"/>
      <w:jc w:val="center"/>
    </w:pPr>
    <w:rPr>
      <w:sz w:val="19"/>
      <w:szCs w:val="19"/>
    </w:rPr>
  </w:style>
  <w:style w:type="character" w:customStyle="1" w:styleId="page">
    <w:name w:val="page"/>
    <w:rsid w:val="00F03928"/>
    <w:rPr>
      <w:i/>
      <w:iCs/>
      <w:vanish/>
      <w:color w:val="00008B"/>
      <w:sz w:val="19"/>
      <w:szCs w:val="19"/>
      <w:bdr w:val="single" w:sz="4" w:space="0" w:color="C1C1C1"/>
    </w:rPr>
  </w:style>
  <w:style w:type="paragraph" w:customStyle="1" w:styleId="hook">
    <w:name w:val="hook"/>
    <w:basedOn w:val="a3"/>
    <w:rsid w:val="00F03928"/>
    <w:pPr>
      <w:spacing w:before="100" w:beforeAutospacing="1" w:after="100" w:afterAutospacing="1"/>
    </w:pPr>
    <w:rPr>
      <w:rFonts w:ascii="Comic Sans MS" w:hAnsi="Comic Sans MS"/>
      <w:b/>
      <w:bCs/>
    </w:rPr>
  </w:style>
  <w:style w:type="character" w:customStyle="1" w:styleId="current">
    <w:name w:val="current"/>
    <w:rsid w:val="00F03928"/>
  </w:style>
  <w:style w:type="paragraph" w:customStyle="1" w:styleId="affff3">
    <w:name w:val="Цитаты"/>
    <w:basedOn w:val="1a"/>
    <w:rsid w:val="00F03928"/>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F03928"/>
    <w:pPr>
      <w:spacing w:before="100" w:after="100"/>
      <w:jc w:val="both"/>
    </w:pPr>
    <w:rPr>
      <w:rFonts w:ascii="Arial" w:hAnsi="Arial"/>
      <w:color w:val="000000"/>
      <w:sz w:val="20"/>
      <w:szCs w:val="20"/>
    </w:rPr>
  </w:style>
  <w:style w:type="character" w:customStyle="1" w:styleId="udar">
    <w:name w:val="udar"/>
    <w:rsid w:val="00F03928"/>
    <w:rPr>
      <w:rFonts w:cs="Times New Roman"/>
    </w:rPr>
  </w:style>
  <w:style w:type="paragraph" w:customStyle="1" w:styleId="CharCharCarCarCharCharCarCarCharCharCarCarCharChar">
    <w:name w:val="Char Char Car Car Char Char Car Car Char Char Car Car Char Char"/>
    <w:basedOn w:val="a3"/>
    <w:rsid w:val="00F03928"/>
    <w:pPr>
      <w:spacing w:after="160" w:line="240" w:lineRule="exact"/>
    </w:pPr>
    <w:rPr>
      <w:sz w:val="20"/>
      <w:szCs w:val="20"/>
    </w:rPr>
  </w:style>
  <w:style w:type="paragraph" w:customStyle="1" w:styleId="310">
    <w:name w:val="Основной текст с отступом 31"/>
    <w:basedOn w:val="a3"/>
    <w:rsid w:val="00F03928"/>
    <w:pPr>
      <w:ind w:firstLine="567"/>
      <w:jc w:val="both"/>
    </w:pPr>
    <w:rPr>
      <w:rFonts w:ascii="Arial" w:hAnsi="Arial"/>
      <w:sz w:val="20"/>
      <w:szCs w:val="20"/>
    </w:rPr>
  </w:style>
  <w:style w:type="character" w:customStyle="1" w:styleId="submenu-table">
    <w:name w:val="submenu-table"/>
    <w:rsid w:val="00F03928"/>
  </w:style>
  <w:style w:type="paragraph" w:customStyle="1" w:styleId="book">
    <w:name w:val="book"/>
    <w:basedOn w:val="a3"/>
    <w:rsid w:val="00F03928"/>
    <w:pPr>
      <w:ind w:firstLine="450"/>
      <w:jc w:val="both"/>
    </w:pPr>
  </w:style>
  <w:style w:type="character" w:customStyle="1" w:styleId="bday">
    <w:name w:val="bday"/>
    <w:rsid w:val="00F03928"/>
  </w:style>
  <w:style w:type="paragraph" w:customStyle="1" w:styleId="212">
    <w:name w:val="Основной текст 21"/>
    <w:basedOn w:val="a3"/>
    <w:rsid w:val="00F03928"/>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F03928"/>
    <w:rPr>
      <w:sz w:val="24"/>
      <w:szCs w:val="24"/>
    </w:rPr>
  </w:style>
  <w:style w:type="paragraph" w:customStyle="1" w:styleId="Style45">
    <w:name w:val="Style45"/>
    <w:basedOn w:val="a3"/>
    <w:rsid w:val="00F03928"/>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F03928"/>
    <w:rPr>
      <w:b/>
      <w:caps/>
      <w:sz w:val="24"/>
      <w:szCs w:val="24"/>
      <w:lang w:val="ru-RU" w:eastAsia="ru-RU" w:bidi="ar-SA"/>
    </w:rPr>
  </w:style>
  <w:style w:type="character" w:customStyle="1" w:styleId="400">
    <w:name w:val="Знак Знак40"/>
    <w:locked/>
    <w:rsid w:val="00F03928"/>
    <w:rPr>
      <w:rFonts w:ascii="Arial" w:hAnsi="Arial" w:cs="Arial"/>
      <w:b/>
      <w:bCs/>
      <w:i/>
      <w:iCs/>
      <w:sz w:val="28"/>
      <w:szCs w:val="28"/>
      <w:lang w:val="ru-RU" w:eastAsia="en-US" w:bidi="ar-SA"/>
    </w:rPr>
  </w:style>
  <w:style w:type="character" w:customStyle="1" w:styleId="390">
    <w:name w:val="Знак Знак39"/>
    <w:locked/>
    <w:rsid w:val="00F03928"/>
    <w:rPr>
      <w:b/>
      <w:bCs/>
      <w:sz w:val="27"/>
      <w:szCs w:val="27"/>
      <w:lang w:val="ru-RU" w:eastAsia="ru-RU" w:bidi="ar-SA"/>
    </w:rPr>
  </w:style>
  <w:style w:type="character" w:customStyle="1" w:styleId="380">
    <w:name w:val="Знак Знак38"/>
    <w:locked/>
    <w:rsid w:val="00F03928"/>
    <w:rPr>
      <w:b/>
      <w:bCs/>
      <w:sz w:val="28"/>
      <w:szCs w:val="28"/>
      <w:lang w:val="ru-RU" w:eastAsia="ru-RU" w:bidi="ar-SA"/>
    </w:rPr>
  </w:style>
  <w:style w:type="character" w:customStyle="1" w:styleId="370">
    <w:name w:val="Знак Знак37"/>
    <w:locked/>
    <w:rsid w:val="00F03928"/>
    <w:rPr>
      <w:b/>
      <w:bCs/>
      <w:i/>
      <w:iCs/>
      <w:sz w:val="26"/>
      <w:szCs w:val="26"/>
      <w:lang w:val="ru-RU" w:eastAsia="ru-RU" w:bidi="ar-SA"/>
    </w:rPr>
  </w:style>
  <w:style w:type="character" w:customStyle="1" w:styleId="360">
    <w:name w:val="Знак Знак36"/>
    <w:locked/>
    <w:rsid w:val="00F03928"/>
    <w:rPr>
      <w:sz w:val="24"/>
      <w:lang w:val="ru-RU" w:eastAsia="ru-RU" w:bidi="ar-SA"/>
    </w:rPr>
  </w:style>
  <w:style w:type="character" w:customStyle="1" w:styleId="350">
    <w:name w:val="Знак Знак35"/>
    <w:locked/>
    <w:rsid w:val="00F03928"/>
    <w:rPr>
      <w:sz w:val="24"/>
      <w:szCs w:val="24"/>
      <w:lang w:val="ru-RU" w:eastAsia="ru-RU" w:bidi="ar-SA"/>
    </w:rPr>
  </w:style>
  <w:style w:type="character" w:customStyle="1" w:styleId="340">
    <w:name w:val="Знак Знак34"/>
    <w:locked/>
    <w:rsid w:val="00F03928"/>
    <w:rPr>
      <w:i/>
      <w:iCs/>
      <w:sz w:val="24"/>
      <w:szCs w:val="24"/>
      <w:lang w:val="ru-RU" w:eastAsia="ru-RU" w:bidi="ar-SA"/>
    </w:rPr>
  </w:style>
  <w:style w:type="character" w:customStyle="1" w:styleId="affff5">
    <w:name w:val="Знак Знак Знак"/>
    <w:locked/>
    <w:rsid w:val="00F03928"/>
    <w:rPr>
      <w:rFonts w:ascii="Courier New" w:hAnsi="Courier New" w:cs="Courier New"/>
      <w:lang w:val="ru-RU" w:eastAsia="ru-RU" w:bidi="ar-SA"/>
    </w:rPr>
  </w:style>
  <w:style w:type="paragraph" w:customStyle="1" w:styleId="affff6">
    <w:name w:val="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F03928"/>
    <w:pPr>
      <w:autoSpaceDE w:val="0"/>
      <w:autoSpaceDN w:val="0"/>
      <w:adjustRightInd w:val="0"/>
    </w:pPr>
  </w:style>
  <w:style w:type="paragraph" w:customStyle="1" w:styleId="affff8">
    <w:name w:val="Темы"/>
    <w:basedOn w:val="a3"/>
    <w:link w:val="affff9"/>
    <w:rsid w:val="00F03928"/>
    <w:pPr>
      <w:keepNext/>
    </w:pPr>
  </w:style>
  <w:style w:type="character" w:customStyle="1" w:styleId="affff9">
    <w:name w:val="Темы Знак"/>
    <w:link w:val="affff8"/>
    <w:locked/>
    <w:rsid w:val="00F03928"/>
    <w:rPr>
      <w:rFonts w:ascii="Times New Roman" w:eastAsia="Times New Roman" w:hAnsi="Times New Roman" w:cs="Times New Roman"/>
      <w:sz w:val="24"/>
      <w:szCs w:val="24"/>
      <w:lang w:eastAsia="ru-RU"/>
    </w:rPr>
  </w:style>
  <w:style w:type="paragraph" w:customStyle="1" w:styleId="affffa">
    <w:name w:val="a"/>
    <w:basedOn w:val="a3"/>
    <w:rsid w:val="00F03928"/>
    <w:pPr>
      <w:spacing w:before="100" w:beforeAutospacing="1" w:after="100" w:afterAutospacing="1"/>
    </w:pPr>
  </w:style>
  <w:style w:type="paragraph" w:customStyle="1" w:styleId="acxspmiddle">
    <w:name w:val="acxspmiddle"/>
    <w:basedOn w:val="a3"/>
    <w:rsid w:val="00F03928"/>
    <w:pPr>
      <w:spacing w:before="100" w:beforeAutospacing="1" w:after="100" w:afterAutospacing="1"/>
    </w:pPr>
  </w:style>
  <w:style w:type="character" w:customStyle="1" w:styleId="affffb">
    <w:name w:val="Основной текст_"/>
    <w:link w:val="1ff3"/>
    <w:locked/>
    <w:rsid w:val="00F03928"/>
    <w:rPr>
      <w:rFonts w:ascii="Arial" w:hAnsi="Arial" w:cs="Arial"/>
      <w:sz w:val="19"/>
      <w:szCs w:val="19"/>
      <w:shd w:val="clear" w:color="auto" w:fill="FFFFFF"/>
    </w:rPr>
  </w:style>
  <w:style w:type="paragraph" w:customStyle="1" w:styleId="1ff3">
    <w:name w:val="Основной текст1"/>
    <w:basedOn w:val="a3"/>
    <w:link w:val="affffb"/>
    <w:rsid w:val="00F03928"/>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F03928"/>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F03928"/>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F03928"/>
    <w:pPr>
      <w:spacing w:after="160" w:line="240" w:lineRule="exact"/>
    </w:pPr>
    <w:rPr>
      <w:rFonts w:ascii="Verdana" w:hAnsi="Verdana"/>
      <w:lang w:val="en-US" w:eastAsia="en-US"/>
    </w:rPr>
  </w:style>
  <w:style w:type="paragraph" w:customStyle="1" w:styleId="Style24">
    <w:name w:val="Style24"/>
    <w:basedOn w:val="a3"/>
    <w:rsid w:val="00F03928"/>
    <w:pPr>
      <w:widowControl w:val="0"/>
      <w:autoSpaceDE w:val="0"/>
      <w:autoSpaceDN w:val="0"/>
      <w:adjustRightInd w:val="0"/>
      <w:spacing w:line="482" w:lineRule="exact"/>
      <w:ind w:firstLine="720"/>
      <w:jc w:val="both"/>
    </w:pPr>
  </w:style>
  <w:style w:type="paragraph" w:customStyle="1" w:styleId="ConsPlusTitle">
    <w:name w:val="ConsPlusTitle"/>
    <w:rsid w:val="00F0392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F03928"/>
    <w:rPr>
      <w:rFonts w:ascii="Courier New" w:hAnsi="Courier New"/>
      <w:sz w:val="20"/>
      <w:szCs w:val="20"/>
    </w:rPr>
  </w:style>
  <w:style w:type="paragraph" w:customStyle="1" w:styleId="ConsPlusNormal">
    <w:name w:val="ConsPlusNormal"/>
    <w:link w:val="ConsPlusNormal0"/>
    <w:rsid w:val="00F03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03928"/>
    <w:rPr>
      <w:rFonts w:ascii="Arial" w:eastAsia="Times New Roman" w:hAnsi="Arial" w:cs="Arial"/>
      <w:sz w:val="20"/>
      <w:szCs w:val="20"/>
      <w:lang w:eastAsia="ru-RU"/>
    </w:rPr>
  </w:style>
  <w:style w:type="paragraph" w:customStyle="1" w:styleId="213">
    <w:name w:val="Заголовок 21"/>
    <w:basedOn w:val="a3"/>
    <w:next w:val="a3"/>
    <w:rsid w:val="00F03928"/>
    <w:pPr>
      <w:keepNext/>
      <w:widowControl w:val="0"/>
      <w:jc w:val="center"/>
    </w:pPr>
    <w:rPr>
      <w:b/>
      <w:sz w:val="26"/>
      <w:szCs w:val="20"/>
    </w:rPr>
  </w:style>
  <w:style w:type="paragraph" w:customStyle="1" w:styleId="2f1">
    <w:name w:val="Обычный2"/>
    <w:basedOn w:val="a3"/>
    <w:rsid w:val="00F03928"/>
    <w:pPr>
      <w:spacing w:before="100" w:beforeAutospacing="1" w:after="100" w:afterAutospacing="1"/>
    </w:pPr>
  </w:style>
  <w:style w:type="paragraph" w:customStyle="1" w:styleId="2f2">
    <w:name w:val="заголовок 2"/>
    <w:basedOn w:val="a3"/>
    <w:next w:val="a3"/>
    <w:rsid w:val="00F03928"/>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F03928"/>
    <w:pPr>
      <w:spacing w:before="24" w:after="16"/>
      <w:ind w:firstLine="454"/>
      <w:jc w:val="center"/>
    </w:pPr>
    <w:rPr>
      <w:rFonts w:ascii="Times New Roman" w:hAnsi="Times New Roman" w:cs="Times New Roman"/>
      <w:b/>
      <w:bCs/>
    </w:rPr>
  </w:style>
  <w:style w:type="paragraph" w:customStyle="1" w:styleId="46">
    <w:name w:val="Стиль4"/>
    <w:basedOn w:val="21"/>
    <w:rsid w:val="00F03928"/>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F03928"/>
    <w:pPr>
      <w:keepNext/>
      <w:spacing w:before="0" w:beforeAutospacing="0" w:after="0" w:afterAutospacing="0" w:line="312" w:lineRule="auto"/>
      <w:ind w:firstLine="454"/>
    </w:pPr>
    <w:rPr>
      <w:sz w:val="22"/>
      <w:szCs w:val="22"/>
    </w:rPr>
  </w:style>
  <w:style w:type="paragraph" w:customStyle="1" w:styleId="63">
    <w:name w:val="Стиль6"/>
    <w:basedOn w:val="a3"/>
    <w:rsid w:val="00F03928"/>
    <w:pPr>
      <w:spacing w:line="312" w:lineRule="auto"/>
      <w:ind w:firstLine="454"/>
      <w:jc w:val="both"/>
    </w:pPr>
  </w:style>
  <w:style w:type="paragraph" w:customStyle="1" w:styleId="affffd">
    <w:name w:val="Стиль По ширине"/>
    <w:basedOn w:val="a3"/>
    <w:rsid w:val="00F03928"/>
    <w:pPr>
      <w:spacing w:line="312" w:lineRule="auto"/>
      <w:ind w:firstLine="454"/>
      <w:jc w:val="both"/>
    </w:pPr>
  </w:style>
  <w:style w:type="paragraph" w:customStyle="1" w:styleId="Style8">
    <w:name w:val="Style8"/>
    <w:basedOn w:val="a3"/>
    <w:rsid w:val="00F03928"/>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F03928"/>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F03928"/>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F03928"/>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F03928"/>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F03928"/>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F03928"/>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F03928"/>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F03928"/>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F03928"/>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F03928"/>
    <w:rPr>
      <w:rFonts w:ascii="Arial" w:eastAsia="Times New Roman" w:hAnsi="Arial" w:cs="Times New Roman"/>
      <w:sz w:val="20"/>
      <w:szCs w:val="20"/>
      <w:lang w:eastAsia="ru-RU"/>
    </w:rPr>
  </w:style>
  <w:style w:type="paragraph" w:customStyle="1" w:styleId="western">
    <w:name w:val="western"/>
    <w:basedOn w:val="a3"/>
    <w:rsid w:val="00F03928"/>
    <w:pPr>
      <w:shd w:val="clear" w:color="auto" w:fill="FFFFFF"/>
      <w:spacing w:before="778" w:line="475" w:lineRule="atLeast"/>
    </w:pPr>
    <w:rPr>
      <w:color w:val="000000"/>
    </w:rPr>
  </w:style>
  <w:style w:type="character" w:customStyle="1" w:styleId="small11">
    <w:name w:val="small11"/>
    <w:rsid w:val="00F03928"/>
    <w:rPr>
      <w:rFonts w:ascii="Times New Roman" w:hAnsi="Times New Roman" w:cs="Times New Roman" w:hint="default"/>
      <w:sz w:val="16"/>
      <w:szCs w:val="16"/>
    </w:rPr>
  </w:style>
  <w:style w:type="character" w:customStyle="1" w:styleId="b-serp-urlitem1">
    <w:name w:val="b-serp-url__item1"/>
    <w:rsid w:val="00F03928"/>
    <w:rPr>
      <w:rFonts w:ascii="Times New Roman" w:hAnsi="Times New Roman" w:cs="Times New Roman" w:hint="default"/>
    </w:rPr>
  </w:style>
  <w:style w:type="character" w:customStyle="1" w:styleId="121">
    <w:name w:val="Знак Знак12"/>
    <w:locked/>
    <w:rsid w:val="00F03928"/>
    <w:rPr>
      <w:b/>
      <w:bCs w:val="0"/>
      <w:caps/>
      <w:sz w:val="24"/>
      <w:szCs w:val="24"/>
      <w:lang w:val="ru-RU" w:eastAsia="ru-RU" w:bidi="ar-SA"/>
    </w:rPr>
  </w:style>
  <w:style w:type="character" w:customStyle="1" w:styleId="tbln121">
    <w:name w:val="tbln121"/>
    <w:rsid w:val="00F03928"/>
    <w:rPr>
      <w:rFonts w:ascii="Arial" w:hAnsi="Arial" w:cs="Arial" w:hint="default"/>
      <w:b w:val="0"/>
      <w:bCs w:val="0"/>
      <w:i/>
      <w:iCs/>
      <w:strike w:val="0"/>
      <w:dstrike w:val="0"/>
      <w:color w:val="000000"/>
      <w:sz w:val="18"/>
      <w:szCs w:val="18"/>
      <w:u w:val="none"/>
    </w:rPr>
  </w:style>
  <w:style w:type="character" w:customStyle="1" w:styleId="mistake">
    <w:name w:val="mistake"/>
    <w:rsid w:val="00F03928"/>
    <w:rPr>
      <w:sz w:val="24"/>
      <w:szCs w:val="24"/>
    </w:rPr>
  </w:style>
  <w:style w:type="character" w:customStyle="1" w:styleId="trb12">
    <w:name w:val="trb12"/>
    <w:rsid w:val="00F03928"/>
  </w:style>
  <w:style w:type="character" w:customStyle="1" w:styleId="tbln12">
    <w:name w:val="tbln12"/>
    <w:rsid w:val="00F03928"/>
  </w:style>
  <w:style w:type="character" w:customStyle="1" w:styleId="tbb12">
    <w:name w:val="tbb12"/>
    <w:rsid w:val="00F03928"/>
  </w:style>
  <w:style w:type="character" w:customStyle="1" w:styleId="hpsatn">
    <w:name w:val="hps atn"/>
    <w:rsid w:val="00F03928"/>
  </w:style>
  <w:style w:type="character" w:customStyle="1" w:styleId="64">
    <w:name w:val="Знак Знак6"/>
    <w:rsid w:val="00F03928"/>
    <w:rPr>
      <w:rFonts w:ascii="Arial" w:hAnsi="Arial" w:cs="Arial" w:hint="default"/>
      <w:b/>
      <w:bCs/>
      <w:kern w:val="32"/>
      <w:sz w:val="32"/>
      <w:szCs w:val="32"/>
    </w:rPr>
  </w:style>
  <w:style w:type="character" w:customStyle="1" w:styleId="FontStyle42">
    <w:name w:val="Font Style42"/>
    <w:rsid w:val="00F03928"/>
    <w:rPr>
      <w:rFonts w:ascii="Times New Roman" w:hAnsi="Times New Roman" w:cs="Times New Roman" w:hint="default"/>
      <w:sz w:val="26"/>
      <w:szCs w:val="26"/>
    </w:rPr>
  </w:style>
  <w:style w:type="character" w:customStyle="1" w:styleId="FontStyle41">
    <w:name w:val="Font Style41"/>
    <w:rsid w:val="00F03928"/>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F03928"/>
    <w:rPr>
      <w:sz w:val="24"/>
      <w:szCs w:val="24"/>
      <w:lang w:val="ru-RU" w:eastAsia="ru-RU" w:bidi="ar-SA"/>
    </w:rPr>
  </w:style>
  <w:style w:type="character" w:customStyle="1" w:styleId="FontStyle139">
    <w:name w:val="Font Style139"/>
    <w:rsid w:val="00F03928"/>
    <w:rPr>
      <w:rFonts w:ascii="Palatino Linotype" w:hAnsi="Palatino Linotype" w:cs="Palatino Linotype" w:hint="default"/>
      <w:sz w:val="18"/>
      <w:szCs w:val="18"/>
    </w:rPr>
  </w:style>
  <w:style w:type="character" w:customStyle="1" w:styleId="FontStyle157">
    <w:name w:val="Font Style157"/>
    <w:rsid w:val="00F03928"/>
    <w:rPr>
      <w:rFonts w:ascii="Palatino Linotype" w:hAnsi="Palatino Linotype" w:cs="Palatino Linotype" w:hint="default"/>
      <w:sz w:val="18"/>
      <w:szCs w:val="18"/>
    </w:rPr>
  </w:style>
  <w:style w:type="character" w:customStyle="1" w:styleId="FontStyle138">
    <w:name w:val="Font Style138"/>
    <w:rsid w:val="00F03928"/>
    <w:rPr>
      <w:rFonts w:ascii="Palatino Linotype" w:hAnsi="Palatino Linotype" w:cs="Palatino Linotype" w:hint="default"/>
      <w:b/>
      <w:bCs/>
      <w:sz w:val="18"/>
      <w:szCs w:val="18"/>
    </w:rPr>
  </w:style>
  <w:style w:type="character" w:customStyle="1" w:styleId="FontStyle146">
    <w:name w:val="Font Style146"/>
    <w:rsid w:val="00F03928"/>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F03928"/>
    <w:rPr>
      <w:sz w:val="24"/>
      <w:szCs w:val="24"/>
      <w:lang w:val="ru-RU" w:eastAsia="ru-RU" w:bidi="ar-SA"/>
    </w:rPr>
  </w:style>
  <w:style w:type="character" w:customStyle="1" w:styleId="1ff7">
    <w:name w:val="Знак1"/>
    <w:rsid w:val="00F03928"/>
    <w:rPr>
      <w:rFonts w:ascii="Arial" w:hAnsi="Arial" w:cs="Arial" w:hint="default"/>
      <w:b/>
      <w:bCs/>
      <w:kern w:val="32"/>
      <w:sz w:val="32"/>
      <w:szCs w:val="32"/>
      <w:lang w:val="ru-RU" w:eastAsia="ru-RU" w:bidi="ar-SA"/>
    </w:rPr>
  </w:style>
  <w:style w:type="character" w:customStyle="1" w:styleId="2f3">
    <w:name w:val="Знак2"/>
    <w:rsid w:val="00F03928"/>
    <w:rPr>
      <w:sz w:val="24"/>
      <w:lang w:val="ru-RU" w:eastAsia="en-US" w:bidi="ar-SA"/>
    </w:rPr>
  </w:style>
  <w:style w:type="character" w:customStyle="1" w:styleId="311">
    <w:name w:val="Заголовок 3 Знак1"/>
    <w:aliases w:val="Знак2 Знак3"/>
    <w:locked/>
    <w:rsid w:val="00F03928"/>
    <w:rPr>
      <w:b/>
      <w:bCs/>
      <w:sz w:val="27"/>
      <w:szCs w:val="27"/>
      <w:lang w:val="ru-RU" w:eastAsia="ru-RU" w:bidi="ar-SA"/>
    </w:rPr>
  </w:style>
  <w:style w:type="paragraph" w:customStyle="1" w:styleId="mane">
    <w:name w:val="mane"/>
    <w:rsid w:val="00F0392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F03928"/>
    <w:rPr>
      <w:rFonts w:ascii="Sylfaen" w:hAnsi="Sylfaen" w:cs="Sylfaen"/>
      <w:sz w:val="18"/>
      <w:szCs w:val="18"/>
    </w:rPr>
  </w:style>
  <w:style w:type="character" w:customStyle="1" w:styleId="keyword1">
    <w:name w:val="keyword1"/>
    <w:rsid w:val="00F03928"/>
    <w:rPr>
      <w:i/>
      <w:iCs/>
    </w:rPr>
  </w:style>
  <w:style w:type="character" w:customStyle="1" w:styleId="keyworddef1">
    <w:name w:val="keyword_def1"/>
    <w:rsid w:val="00F03928"/>
    <w:rPr>
      <w:b/>
      <w:bCs/>
      <w:i/>
      <w:iCs/>
    </w:rPr>
  </w:style>
  <w:style w:type="character" w:customStyle="1" w:styleId="afffff">
    <w:name w:val="Выделение в тексте документа"/>
    <w:rsid w:val="00F03928"/>
    <w:rPr>
      <w:rFonts w:cs="Times New Roman"/>
      <w:b/>
    </w:rPr>
  </w:style>
  <w:style w:type="paragraph" w:customStyle="1" w:styleId="afffff0">
    <w:name w:val="Текст документа"/>
    <w:basedOn w:val="a3"/>
    <w:rsid w:val="00F03928"/>
    <w:pPr>
      <w:ind w:firstLine="709"/>
      <w:jc w:val="both"/>
    </w:pPr>
  </w:style>
  <w:style w:type="character" w:customStyle="1" w:styleId="xmlemitalic1">
    <w:name w:val="xml_em_italic1"/>
    <w:rsid w:val="00F03928"/>
    <w:rPr>
      <w:i/>
      <w:iCs/>
    </w:rPr>
  </w:style>
  <w:style w:type="paragraph" w:customStyle="1" w:styleId="afffff1">
    <w:name w:val="Модуль"/>
    <w:basedOn w:val="a3"/>
    <w:rsid w:val="00F03928"/>
    <w:pPr>
      <w:keepNext/>
      <w:jc w:val="both"/>
    </w:pPr>
  </w:style>
  <w:style w:type="character" w:customStyle="1" w:styleId="WW8Num4z3">
    <w:name w:val="WW8Num4z3"/>
    <w:rsid w:val="00F03928"/>
    <w:rPr>
      <w:rFonts w:ascii="Symbol" w:hAnsi="Symbol"/>
    </w:rPr>
  </w:style>
  <w:style w:type="paragraph" w:customStyle="1" w:styleId="114">
    <w:name w:val="Название11"/>
    <w:basedOn w:val="a3"/>
    <w:next w:val="aff2"/>
    <w:qFormat/>
    <w:rsid w:val="00F03928"/>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F03928"/>
    <w:pPr>
      <w:suppressLineNumbers/>
      <w:suppressAutoHyphens/>
    </w:pPr>
    <w:rPr>
      <w:lang w:eastAsia="ar-SA"/>
    </w:rPr>
  </w:style>
  <w:style w:type="paragraph" w:customStyle="1" w:styleId="afffff3">
    <w:name w:val="Заголовок таблицы"/>
    <w:basedOn w:val="afffff2"/>
    <w:rsid w:val="00F03928"/>
    <w:pPr>
      <w:jc w:val="center"/>
    </w:pPr>
    <w:rPr>
      <w:b/>
      <w:bCs/>
    </w:rPr>
  </w:style>
  <w:style w:type="paragraph" w:customStyle="1" w:styleId="Style46">
    <w:name w:val="Style46"/>
    <w:basedOn w:val="a3"/>
    <w:rsid w:val="00F03928"/>
    <w:pPr>
      <w:widowControl w:val="0"/>
      <w:autoSpaceDE w:val="0"/>
      <w:autoSpaceDN w:val="0"/>
      <w:adjustRightInd w:val="0"/>
      <w:spacing w:line="240" w:lineRule="exact"/>
      <w:ind w:hanging="106"/>
    </w:pPr>
  </w:style>
  <w:style w:type="paragraph" w:customStyle="1" w:styleId="Style61">
    <w:name w:val="Style61"/>
    <w:basedOn w:val="a3"/>
    <w:rsid w:val="00F03928"/>
    <w:pPr>
      <w:widowControl w:val="0"/>
      <w:autoSpaceDE w:val="0"/>
      <w:autoSpaceDN w:val="0"/>
      <w:adjustRightInd w:val="0"/>
      <w:spacing w:line="242" w:lineRule="exact"/>
      <w:ind w:hanging="446"/>
    </w:pPr>
  </w:style>
  <w:style w:type="paragraph" w:customStyle="1" w:styleId="Style164">
    <w:name w:val="Style164"/>
    <w:basedOn w:val="a3"/>
    <w:rsid w:val="00F03928"/>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F03928"/>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F03928"/>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F03928"/>
    <w:pPr>
      <w:spacing w:before="100" w:beforeAutospacing="1" w:after="100" w:afterAutospacing="1"/>
      <w:ind w:firstLine="360"/>
      <w:jc w:val="both"/>
    </w:pPr>
  </w:style>
  <w:style w:type="character" w:customStyle="1" w:styleId="c1">
    <w:name w:val="c1"/>
    <w:rsid w:val="00F03928"/>
  </w:style>
  <w:style w:type="character" w:customStyle="1" w:styleId="afffff4">
    <w:name w:val="Текст.Акцентированный"/>
    <w:rsid w:val="00F03928"/>
    <w:rPr>
      <w:rFonts w:cs="Times New Roman"/>
      <w:i/>
    </w:rPr>
  </w:style>
  <w:style w:type="paragraph" w:customStyle="1" w:styleId="65">
    <w:name w:val="Обычный (веб)6"/>
    <w:basedOn w:val="a3"/>
    <w:rsid w:val="00F03928"/>
  </w:style>
  <w:style w:type="paragraph" w:customStyle="1" w:styleId="afffff5">
    <w:name w:val="слайд"/>
    <w:basedOn w:val="a3"/>
    <w:rsid w:val="00F03928"/>
    <w:pPr>
      <w:jc w:val="both"/>
    </w:pPr>
    <w:rPr>
      <w:sz w:val="36"/>
      <w:lang w:eastAsia="en-US"/>
    </w:rPr>
  </w:style>
  <w:style w:type="character" w:customStyle="1" w:styleId="st">
    <w:name w:val="st"/>
    <w:rsid w:val="00F03928"/>
  </w:style>
  <w:style w:type="character" w:customStyle="1" w:styleId="keyworddef">
    <w:name w:val="keyword_def"/>
    <w:rsid w:val="00F03928"/>
  </w:style>
  <w:style w:type="character" w:customStyle="1" w:styleId="grame">
    <w:name w:val="grame"/>
    <w:rsid w:val="00F03928"/>
  </w:style>
  <w:style w:type="paragraph" w:customStyle="1" w:styleId="115">
    <w:name w:val="Обычный + 11 пт"/>
    <w:basedOn w:val="a3"/>
    <w:rsid w:val="00F03928"/>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F03928"/>
  </w:style>
  <w:style w:type="paragraph" w:customStyle="1" w:styleId="afffff6">
    <w:name w:val="Знак Знак Знак Знак Знак Знак Знак Знак Знак Знак Знак Знак Знак"/>
    <w:basedOn w:val="a3"/>
    <w:rsid w:val="00F03928"/>
    <w:pPr>
      <w:spacing w:after="160" w:line="240" w:lineRule="exact"/>
    </w:pPr>
    <w:rPr>
      <w:rFonts w:ascii="Verdana" w:hAnsi="Verdana"/>
      <w:lang w:val="en-US" w:eastAsia="en-US"/>
    </w:rPr>
  </w:style>
  <w:style w:type="character" w:customStyle="1" w:styleId="pav31">
    <w:name w:val="pav31"/>
    <w:rsid w:val="00F03928"/>
    <w:rPr>
      <w:rFonts w:ascii="Comic Sans MS" w:hAnsi="Comic Sans MS" w:hint="default"/>
      <w:color w:val="272652"/>
      <w:sz w:val="12"/>
      <w:szCs w:val="12"/>
    </w:rPr>
  </w:style>
  <w:style w:type="paragraph" w:customStyle="1" w:styleId="pri">
    <w:name w:val="pri"/>
    <w:basedOn w:val="a3"/>
    <w:rsid w:val="00F03928"/>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F03928"/>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F03928"/>
    <w:rPr>
      <w:rFonts w:ascii="Times New Roman" w:eastAsia="Times New Roman" w:hAnsi="Times New Roman" w:cs="Times New Roman"/>
      <w:i/>
      <w:snapToGrid w:val="0"/>
      <w:sz w:val="12"/>
      <w:szCs w:val="20"/>
      <w:lang w:eastAsia="ru-RU"/>
    </w:rPr>
  </w:style>
  <w:style w:type="character" w:customStyle="1" w:styleId="WW8Num3z1">
    <w:name w:val="WW8Num3z1"/>
    <w:rsid w:val="00F03928"/>
    <w:rPr>
      <w:rFonts w:ascii="Times New Roman" w:eastAsia="Times New Roman" w:hAnsi="Times New Roman" w:cs="Times New Roman"/>
    </w:rPr>
  </w:style>
  <w:style w:type="character" w:customStyle="1" w:styleId="WW8Num4z0">
    <w:name w:val="WW8Num4z0"/>
    <w:rsid w:val="00F03928"/>
    <w:rPr>
      <w:rFonts w:ascii="Wingdings" w:hAnsi="Wingdings"/>
    </w:rPr>
  </w:style>
  <w:style w:type="character" w:customStyle="1" w:styleId="WW8Num4z1">
    <w:name w:val="WW8Num4z1"/>
    <w:rsid w:val="00F03928"/>
    <w:rPr>
      <w:rFonts w:ascii="Courier New" w:hAnsi="Courier New" w:cs="Courier New"/>
    </w:rPr>
  </w:style>
  <w:style w:type="character" w:customStyle="1" w:styleId="WW8Num6z1">
    <w:name w:val="WW8Num6z1"/>
    <w:rsid w:val="00F03928"/>
    <w:rPr>
      <w:rFonts w:ascii="Times New Roman" w:eastAsia="Times New Roman" w:hAnsi="Times New Roman" w:cs="Times New Roman"/>
    </w:rPr>
  </w:style>
  <w:style w:type="character" w:customStyle="1" w:styleId="WW8Num7z1">
    <w:name w:val="WW8Num7z1"/>
    <w:rsid w:val="00F03928"/>
    <w:rPr>
      <w:rFonts w:ascii="Times New Roman" w:eastAsia="Times New Roman" w:hAnsi="Times New Roman" w:cs="Times New Roman"/>
    </w:rPr>
  </w:style>
  <w:style w:type="character" w:customStyle="1" w:styleId="WW8Num8z0">
    <w:name w:val="WW8Num8z0"/>
    <w:rsid w:val="00F03928"/>
    <w:rPr>
      <w:color w:val="auto"/>
    </w:rPr>
  </w:style>
  <w:style w:type="character" w:customStyle="1" w:styleId="WW8Num14z0">
    <w:name w:val="WW8Num14z0"/>
    <w:rsid w:val="00F03928"/>
    <w:rPr>
      <w:rFonts w:ascii="Wingdings" w:hAnsi="Wingdings"/>
    </w:rPr>
  </w:style>
  <w:style w:type="character" w:customStyle="1" w:styleId="WW8Num14z1">
    <w:name w:val="WW8Num14z1"/>
    <w:rsid w:val="00F03928"/>
    <w:rPr>
      <w:rFonts w:ascii="Courier New" w:hAnsi="Courier New" w:cs="Courier New"/>
    </w:rPr>
  </w:style>
  <w:style w:type="character" w:customStyle="1" w:styleId="WW8Num14z3">
    <w:name w:val="WW8Num14z3"/>
    <w:rsid w:val="00F03928"/>
    <w:rPr>
      <w:rFonts w:ascii="Symbol" w:hAnsi="Symbol"/>
    </w:rPr>
  </w:style>
  <w:style w:type="character" w:customStyle="1" w:styleId="WW8Num15z1">
    <w:name w:val="WW8Num15z1"/>
    <w:rsid w:val="00F03928"/>
    <w:rPr>
      <w:rFonts w:ascii="Times New Roman" w:eastAsia="Times New Roman" w:hAnsi="Times New Roman" w:cs="Times New Roman"/>
    </w:rPr>
  </w:style>
  <w:style w:type="character" w:customStyle="1" w:styleId="WW8Num17z1">
    <w:name w:val="WW8Num17z1"/>
    <w:rsid w:val="00F03928"/>
    <w:rPr>
      <w:rFonts w:ascii="Times New Roman" w:eastAsia="Times New Roman" w:hAnsi="Times New Roman" w:cs="Times New Roman"/>
    </w:rPr>
  </w:style>
  <w:style w:type="character" w:customStyle="1" w:styleId="WW8Num18z0">
    <w:name w:val="WW8Num18z0"/>
    <w:rsid w:val="00F03928"/>
    <w:rPr>
      <w:rFonts w:ascii="Wingdings" w:hAnsi="Wingdings"/>
      <w:sz w:val="20"/>
    </w:rPr>
  </w:style>
  <w:style w:type="character" w:customStyle="1" w:styleId="FontStyle514">
    <w:name w:val="Font Style514"/>
    <w:rsid w:val="00F03928"/>
    <w:rPr>
      <w:rFonts w:ascii="Times New Roman" w:hAnsi="Times New Roman" w:cs="Times New Roman" w:hint="default"/>
      <w:sz w:val="20"/>
      <w:szCs w:val="20"/>
    </w:rPr>
  </w:style>
  <w:style w:type="character" w:customStyle="1" w:styleId="FontStyle528">
    <w:name w:val="Font Style528"/>
    <w:rsid w:val="00F03928"/>
    <w:rPr>
      <w:rFonts w:ascii="Times New Roman" w:hAnsi="Times New Roman" w:cs="Times New Roman"/>
      <w:b/>
      <w:bCs/>
      <w:i/>
      <w:iCs/>
      <w:sz w:val="16"/>
      <w:szCs w:val="16"/>
    </w:rPr>
  </w:style>
  <w:style w:type="character" w:customStyle="1" w:styleId="MTEquationSection">
    <w:name w:val="MTEquationSection"/>
    <w:rsid w:val="00F03928"/>
    <w:rPr>
      <w:vanish/>
      <w:color w:val="FF0000"/>
      <w:lang w:val="en-US"/>
    </w:rPr>
  </w:style>
  <w:style w:type="character" w:customStyle="1" w:styleId="texample1">
    <w:name w:val="texample1"/>
    <w:rsid w:val="00F03928"/>
    <w:rPr>
      <w:rFonts w:ascii="Courier New" w:hAnsi="Courier New" w:cs="Courier New" w:hint="default"/>
      <w:color w:val="8B0000"/>
    </w:rPr>
  </w:style>
  <w:style w:type="character" w:customStyle="1" w:styleId="FontStyle28">
    <w:name w:val="Font Style28"/>
    <w:rsid w:val="00F03928"/>
    <w:rPr>
      <w:rFonts w:ascii="Times New Roman" w:hAnsi="Times New Roman" w:cs="Times New Roman"/>
      <w:i/>
      <w:iCs/>
      <w:sz w:val="18"/>
      <w:szCs w:val="18"/>
    </w:rPr>
  </w:style>
  <w:style w:type="character" w:customStyle="1" w:styleId="FontStyle33">
    <w:name w:val="Font Style33"/>
    <w:rsid w:val="00F03928"/>
    <w:rPr>
      <w:rFonts w:ascii="Arial" w:hAnsi="Arial" w:cs="Arial"/>
      <w:sz w:val="16"/>
      <w:szCs w:val="16"/>
    </w:rPr>
  </w:style>
  <w:style w:type="character" w:customStyle="1" w:styleId="FontStyle20">
    <w:name w:val="Font Style20"/>
    <w:rsid w:val="00F03928"/>
    <w:rPr>
      <w:rFonts w:ascii="Book Antiqua" w:hAnsi="Book Antiqua" w:cs="Book Antiqua"/>
      <w:sz w:val="18"/>
      <w:szCs w:val="18"/>
    </w:rPr>
  </w:style>
  <w:style w:type="paragraph" w:customStyle="1" w:styleId="Style6">
    <w:name w:val="Style6"/>
    <w:basedOn w:val="a3"/>
    <w:rsid w:val="00F03928"/>
    <w:pPr>
      <w:widowControl w:val="0"/>
      <w:autoSpaceDE w:val="0"/>
      <w:autoSpaceDN w:val="0"/>
      <w:adjustRightInd w:val="0"/>
    </w:pPr>
    <w:rPr>
      <w:rFonts w:ascii="Arial Narrow" w:hAnsi="Arial Narrow"/>
    </w:rPr>
  </w:style>
  <w:style w:type="character" w:customStyle="1" w:styleId="FontStyle14">
    <w:name w:val="Font Style14"/>
    <w:rsid w:val="00F03928"/>
    <w:rPr>
      <w:rFonts w:ascii="Franklin Gothic Book" w:hAnsi="Franklin Gothic Book" w:cs="Franklin Gothic Book"/>
      <w:b/>
      <w:bCs/>
      <w:sz w:val="30"/>
      <w:szCs w:val="30"/>
    </w:rPr>
  </w:style>
  <w:style w:type="character" w:customStyle="1" w:styleId="FontStyle13">
    <w:name w:val="Font Style13"/>
    <w:rsid w:val="00F03928"/>
    <w:rPr>
      <w:rFonts w:ascii="Arial" w:hAnsi="Arial" w:cs="Arial"/>
      <w:b/>
      <w:bCs/>
      <w:sz w:val="14"/>
      <w:szCs w:val="14"/>
    </w:rPr>
  </w:style>
  <w:style w:type="paragraph" w:customStyle="1" w:styleId="Style18">
    <w:name w:val="Style18"/>
    <w:basedOn w:val="a3"/>
    <w:rsid w:val="00F03928"/>
    <w:pPr>
      <w:widowControl w:val="0"/>
      <w:autoSpaceDE w:val="0"/>
      <w:autoSpaceDN w:val="0"/>
      <w:adjustRightInd w:val="0"/>
      <w:spacing w:line="483" w:lineRule="exact"/>
      <w:ind w:firstLine="566"/>
      <w:jc w:val="both"/>
    </w:pPr>
  </w:style>
  <w:style w:type="paragraph" w:customStyle="1" w:styleId="2f4">
    <w:name w:val="Загол. 2 ур."/>
    <w:basedOn w:val="a3"/>
    <w:rsid w:val="00F03928"/>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F0392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F03928"/>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F0392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F03928"/>
  </w:style>
  <w:style w:type="character" w:customStyle="1" w:styleId="fontstyle15">
    <w:name w:val="fontstyle15"/>
    <w:rsid w:val="00F03928"/>
  </w:style>
  <w:style w:type="character" w:customStyle="1" w:styleId="fontstyle140">
    <w:name w:val="fontstyle14"/>
    <w:rsid w:val="00F03928"/>
  </w:style>
  <w:style w:type="character" w:customStyle="1" w:styleId="fontstyle16">
    <w:name w:val="fontstyle16"/>
    <w:rsid w:val="00F03928"/>
  </w:style>
  <w:style w:type="character" w:customStyle="1" w:styleId="noprint">
    <w:name w:val="noprint"/>
    <w:rsid w:val="00F03928"/>
  </w:style>
  <w:style w:type="paragraph" w:customStyle="1" w:styleId="center">
    <w:name w:val="center"/>
    <w:basedOn w:val="a3"/>
    <w:rsid w:val="00F03928"/>
    <w:pPr>
      <w:spacing w:before="100" w:beforeAutospacing="1" w:after="100" w:afterAutospacing="1"/>
    </w:pPr>
  </w:style>
  <w:style w:type="paragraph" w:customStyle="1" w:styleId="p12left">
    <w:name w:val="p12_left"/>
    <w:basedOn w:val="a3"/>
    <w:rsid w:val="00F03928"/>
    <w:pPr>
      <w:spacing w:before="100" w:beforeAutospacing="1" w:after="100" w:afterAutospacing="1"/>
    </w:pPr>
  </w:style>
  <w:style w:type="character" w:customStyle="1" w:styleId="spelle">
    <w:name w:val="spelle"/>
    <w:rsid w:val="00F03928"/>
  </w:style>
  <w:style w:type="character" w:customStyle="1" w:styleId="a00">
    <w:name w:val="a0"/>
    <w:rsid w:val="00F03928"/>
  </w:style>
  <w:style w:type="character" w:customStyle="1" w:styleId="style10">
    <w:name w:val="style1"/>
    <w:rsid w:val="00F03928"/>
  </w:style>
  <w:style w:type="character" w:customStyle="1" w:styleId="Typewriter">
    <w:name w:val="Typewriter"/>
    <w:rsid w:val="00F03928"/>
    <w:rPr>
      <w:rFonts w:ascii="Courier New" w:hAnsi="Courier New"/>
      <w:sz w:val="20"/>
    </w:rPr>
  </w:style>
  <w:style w:type="paragraph" w:customStyle="1" w:styleId="ConsNonformat">
    <w:name w:val="ConsNonformat"/>
    <w:rsid w:val="00F0392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F03928"/>
    <w:pPr>
      <w:tabs>
        <w:tab w:val="center" w:pos="4153"/>
        <w:tab w:val="right" w:pos="8306"/>
      </w:tabs>
    </w:pPr>
    <w:rPr>
      <w:rFonts w:ascii="Arial" w:hAnsi="Arial"/>
      <w:szCs w:val="20"/>
    </w:rPr>
  </w:style>
  <w:style w:type="character" w:customStyle="1" w:styleId="keyword">
    <w:name w:val="keyword"/>
    <w:rsid w:val="00F03928"/>
  </w:style>
  <w:style w:type="character" w:customStyle="1" w:styleId="texample">
    <w:name w:val="texample"/>
    <w:rsid w:val="00F03928"/>
  </w:style>
  <w:style w:type="character" w:customStyle="1" w:styleId="sentence">
    <w:name w:val="sentence"/>
    <w:rsid w:val="00F03928"/>
  </w:style>
  <w:style w:type="character" w:customStyle="1" w:styleId="input">
    <w:name w:val="input"/>
    <w:rsid w:val="00F03928"/>
  </w:style>
  <w:style w:type="character" w:customStyle="1" w:styleId="xmlemitalic">
    <w:name w:val="xml_em_italic"/>
    <w:rsid w:val="00F03928"/>
  </w:style>
  <w:style w:type="character" w:customStyle="1" w:styleId="WW8Num16z0">
    <w:name w:val="WW8Num16z0"/>
    <w:rsid w:val="00F03928"/>
    <w:rPr>
      <w:rFonts w:ascii="Wingdings 2" w:hAnsi="Wingdings 2" w:cs="OpenSymbol"/>
    </w:rPr>
  </w:style>
  <w:style w:type="paragraph" w:customStyle="1" w:styleId="afffff8">
    <w:name w:val="Абзац"/>
    <w:basedOn w:val="a3"/>
    <w:rsid w:val="00F03928"/>
    <w:pPr>
      <w:spacing w:line="312" w:lineRule="auto"/>
      <w:ind w:firstLine="567"/>
      <w:jc w:val="both"/>
    </w:pPr>
    <w:rPr>
      <w:spacing w:val="-4"/>
      <w:szCs w:val="20"/>
    </w:rPr>
  </w:style>
  <w:style w:type="character" w:customStyle="1" w:styleId="BodyTextIndent3Char">
    <w:name w:val="Body Text Indent 3 Char"/>
    <w:semiHidden/>
    <w:locked/>
    <w:rsid w:val="00F03928"/>
    <w:rPr>
      <w:sz w:val="16"/>
      <w:szCs w:val="16"/>
      <w:lang w:val="ru-RU" w:eastAsia="ru-RU" w:bidi="ar-SA"/>
    </w:rPr>
  </w:style>
  <w:style w:type="character" w:customStyle="1" w:styleId="FontStyle54">
    <w:name w:val="Font Style54"/>
    <w:rsid w:val="00F03928"/>
    <w:rPr>
      <w:rFonts w:ascii="Times New Roman" w:hAnsi="Times New Roman" w:cs="Times New Roman"/>
      <w:sz w:val="24"/>
      <w:szCs w:val="24"/>
    </w:rPr>
  </w:style>
  <w:style w:type="character" w:customStyle="1" w:styleId="HTML10">
    <w:name w:val="Стандартный HTML Знак1"/>
    <w:semiHidden/>
    <w:rsid w:val="00F03928"/>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F03928"/>
    <w:rPr>
      <w:sz w:val="24"/>
      <w:szCs w:val="24"/>
    </w:rPr>
  </w:style>
  <w:style w:type="character" w:customStyle="1" w:styleId="1ffb">
    <w:name w:val="Текст примечания Знак1"/>
    <w:semiHidden/>
    <w:rsid w:val="00F03928"/>
  </w:style>
  <w:style w:type="character" w:customStyle="1" w:styleId="1ffc">
    <w:name w:val="Нижний колонтитул Знак1"/>
    <w:semiHidden/>
    <w:rsid w:val="00F03928"/>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F03928"/>
    <w:rPr>
      <w:sz w:val="16"/>
      <w:szCs w:val="16"/>
    </w:rPr>
  </w:style>
  <w:style w:type="character" w:customStyle="1" w:styleId="313">
    <w:name w:val="Основной текст с отступом 3 Знак1"/>
    <w:semiHidden/>
    <w:rsid w:val="00F03928"/>
    <w:rPr>
      <w:sz w:val="16"/>
      <w:szCs w:val="16"/>
    </w:rPr>
  </w:style>
  <w:style w:type="character" w:customStyle="1" w:styleId="214">
    <w:name w:val="Основной текст с отступом 2 Знак1"/>
    <w:semiHidden/>
    <w:rsid w:val="00F03928"/>
    <w:rPr>
      <w:sz w:val="24"/>
      <w:szCs w:val="24"/>
    </w:rPr>
  </w:style>
  <w:style w:type="character" w:customStyle="1" w:styleId="215">
    <w:name w:val="Основной текст 2 Знак1"/>
    <w:semiHidden/>
    <w:rsid w:val="00F03928"/>
    <w:rPr>
      <w:sz w:val="24"/>
      <w:szCs w:val="24"/>
    </w:rPr>
  </w:style>
  <w:style w:type="character" w:customStyle="1" w:styleId="1ffd">
    <w:name w:val="Схема документа Знак1"/>
    <w:semiHidden/>
    <w:rsid w:val="00F03928"/>
    <w:rPr>
      <w:rFonts w:ascii="Tahoma" w:hAnsi="Tahoma" w:cs="Tahoma"/>
      <w:sz w:val="16"/>
      <w:szCs w:val="16"/>
    </w:rPr>
  </w:style>
  <w:style w:type="character" w:customStyle="1" w:styleId="1ffe">
    <w:name w:val="Текст выноски Знак1"/>
    <w:semiHidden/>
    <w:rsid w:val="00F03928"/>
    <w:rPr>
      <w:rFonts w:ascii="Tahoma" w:hAnsi="Tahoma" w:cs="Tahoma"/>
      <w:sz w:val="16"/>
      <w:szCs w:val="16"/>
    </w:rPr>
  </w:style>
  <w:style w:type="character" w:customStyle="1" w:styleId="1fff">
    <w:name w:val="Название Знак1"/>
    <w:rsid w:val="00F03928"/>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F03928"/>
    <w:rPr>
      <w:b/>
      <w:bCs/>
    </w:rPr>
  </w:style>
  <w:style w:type="character" w:customStyle="1" w:styleId="serp-urlitem">
    <w:name w:val="serp-url__item"/>
    <w:rsid w:val="00F03928"/>
  </w:style>
  <w:style w:type="character" w:customStyle="1" w:styleId="1fff1">
    <w:name w:val="Гиперссылка1"/>
    <w:rsid w:val="00F03928"/>
    <w:rPr>
      <w:strike w:val="0"/>
      <w:dstrike w:val="0"/>
      <w:color w:val="006890"/>
      <w:u w:val="none"/>
    </w:rPr>
  </w:style>
  <w:style w:type="character" w:customStyle="1" w:styleId="221">
    <w:name w:val="Заголовок 2 Знак2"/>
    <w:rsid w:val="00F03928"/>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F03928"/>
    <w:rPr>
      <w:sz w:val="24"/>
      <w:szCs w:val="24"/>
    </w:rPr>
  </w:style>
  <w:style w:type="paragraph" w:customStyle="1" w:styleId="paragraf2">
    <w:name w:val="paragraf2"/>
    <w:basedOn w:val="a3"/>
    <w:rsid w:val="00F03928"/>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F03928"/>
    <w:pPr>
      <w:tabs>
        <w:tab w:val="center" w:pos="4680"/>
        <w:tab w:val="right" w:pos="9360"/>
      </w:tabs>
      <w:ind w:right="850"/>
    </w:pPr>
    <w:rPr>
      <w:lang w:eastAsia="en-US"/>
    </w:rPr>
  </w:style>
  <w:style w:type="paragraph" w:customStyle="1" w:styleId="Mycell">
    <w:name w:val="My cell"/>
    <w:basedOn w:val="a3"/>
    <w:rsid w:val="00F03928"/>
    <w:pPr>
      <w:widowControl w:val="0"/>
      <w:jc w:val="both"/>
    </w:pPr>
    <w:rPr>
      <w:rFonts w:ascii="Antiqua" w:hAnsi="Antiqua"/>
      <w:szCs w:val="20"/>
      <w:lang w:val="en-GB"/>
    </w:rPr>
  </w:style>
  <w:style w:type="character" w:customStyle="1" w:styleId="FontStyle55">
    <w:name w:val="Font Style55"/>
    <w:rsid w:val="00F03928"/>
    <w:rPr>
      <w:rFonts w:ascii="Times New Roman" w:hAnsi="Times New Roman" w:cs="Times New Roman"/>
      <w:sz w:val="28"/>
      <w:szCs w:val="28"/>
    </w:rPr>
  </w:style>
  <w:style w:type="paragraph" w:customStyle="1" w:styleId="Style49">
    <w:name w:val="Style49"/>
    <w:basedOn w:val="a3"/>
    <w:rsid w:val="00F03928"/>
    <w:pPr>
      <w:widowControl w:val="0"/>
      <w:autoSpaceDE w:val="0"/>
      <w:autoSpaceDN w:val="0"/>
      <w:adjustRightInd w:val="0"/>
      <w:spacing w:line="480" w:lineRule="exact"/>
      <w:ind w:firstLine="240"/>
      <w:jc w:val="both"/>
    </w:pPr>
  </w:style>
  <w:style w:type="character" w:customStyle="1" w:styleId="gogofoundword">
    <w:name w:val="gogofoundword"/>
    <w:rsid w:val="00F03928"/>
  </w:style>
  <w:style w:type="paragraph" w:customStyle="1" w:styleId="20">
    <w:name w:val="Обычный 2"/>
    <w:basedOn w:val="a3"/>
    <w:rsid w:val="00F03928"/>
    <w:pPr>
      <w:numPr>
        <w:ilvl w:val="1"/>
        <w:numId w:val="9"/>
      </w:numPr>
      <w:tabs>
        <w:tab w:val="left" w:pos="1211"/>
      </w:tabs>
      <w:jc w:val="both"/>
    </w:pPr>
    <w:rPr>
      <w:sz w:val="20"/>
      <w:szCs w:val="20"/>
    </w:rPr>
  </w:style>
  <w:style w:type="paragraph" w:customStyle="1" w:styleId="2f5">
    <w:name w:val="Стиль Заголовок 2 + полужирный"/>
    <w:basedOn w:val="21"/>
    <w:rsid w:val="00F03928"/>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F03928"/>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F03928"/>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F03928"/>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F03928"/>
    <w:pPr>
      <w:keepNext/>
      <w:pageBreakBefore/>
      <w:autoSpaceDE w:val="0"/>
      <w:autoSpaceDN w:val="0"/>
      <w:adjustRightInd w:val="0"/>
      <w:spacing w:line="312" w:lineRule="auto"/>
    </w:pPr>
    <w:rPr>
      <w:bCs/>
      <w:szCs w:val="20"/>
    </w:rPr>
  </w:style>
  <w:style w:type="paragraph" w:customStyle="1" w:styleId="314">
    <w:name w:val="Заголовок 3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F03928"/>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F03928"/>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F03928"/>
    <w:rPr>
      <w:color w:val="auto"/>
    </w:rPr>
  </w:style>
  <w:style w:type="paragraph" w:customStyle="1" w:styleId="Caaieiaie2">
    <w:name w:val="Caaieiaie 2"/>
    <w:basedOn w:val="Default"/>
    <w:next w:val="Default"/>
    <w:rsid w:val="00F03928"/>
    <w:rPr>
      <w:color w:val="auto"/>
    </w:rPr>
  </w:style>
  <w:style w:type="paragraph" w:customStyle="1" w:styleId="afffffb">
    <w:name w:val="Нормальный"/>
    <w:rsid w:val="00F03928"/>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F03928"/>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F03928"/>
    <w:rPr>
      <w:rFonts w:ascii="Times New Roman" w:hAnsi="Times New Roman" w:cs="Times New Roman"/>
      <w:i/>
      <w:iCs/>
      <w:sz w:val="20"/>
      <w:szCs w:val="20"/>
    </w:rPr>
  </w:style>
  <w:style w:type="character" w:customStyle="1" w:styleId="Heading4Char">
    <w:name w:val="Heading 4 Char"/>
    <w:semiHidden/>
    <w:locked/>
    <w:rsid w:val="00F03928"/>
    <w:rPr>
      <w:b/>
      <w:bCs/>
      <w:sz w:val="28"/>
      <w:szCs w:val="28"/>
      <w:lang w:val="ru-RU" w:eastAsia="ru-RU" w:bidi="ar-SA"/>
    </w:rPr>
  </w:style>
  <w:style w:type="paragraph" w:customStyle="1" w:styleId="e">
    <w:name w:val="Основн*e"/>
    <w:basedOn w:val="a3"/>
    <w:rsid w:val="00F03928"/>
    <w:pPr>
      <w:widowControl w:val="0"/>
      <w:autoSpaceDE w:val="0"/>
      <w:autoSpaceDN w:val="0"/>
      <w:adjustRightInd w:val="0"/>
      <w:spacing w:line="360" w:lineRule="auto"/>
      <w:ind w:firstLine="709"/>
      <w:jc w:val="both"/>
    </w:pPr>
    <w:rPr>
      <w:sz w:val="28"/>
      <w:szCs w:val="28"/>
    </w:rPr>
  </w:style>
  <w:style w:type="character" w:customStyle="1" w:styleId="font2">
    <w:name w:val="font2"/>
    <w:rsid w:val="00F03928"/>
  </w:style>
  <w:style w:type="character" w:customStyle="1" w:styleId="FontStyle40">
    <w:name w:val="Font Style40"/>
    <w:rsid w:val="00F03928"/>
    <w:rPr>
      <w:rFonts w:ascii="Times New Roman" w:hAnsi="Times New Roman" w:cs="Times New Roman"/>
      <w:sz w:val="26"/>
      <w:szCs w:val="26"/>
    </w:rPr>
  </w:style>
  <w:style w:type="paragraph" w:customStyle="1" w:styleId="Style23">
    <w:name w:val="Style23"/>
    <w:basedOn w:val="a3"/>
    <w:rsid w:val="00F03928"/>
    <w:pPr>
      <w:widowControl w:val="0"/>
      <w:autoSpaceDE w:val="0"/>
      <w:autoSpaceDN w:val="0"/>
      <w:adjustRightInd w:val="0"/>
      <w:spacing w:line="482" w:lineRule="exact"/>
      <w:ind w:firstLine="720"/>
      <w:jc w:val="both"/>
    </w:pPr>
  </w:style>
  <w:style w:type="character" w:customStyle="1" w:styleId="FontStyle43">
    <w:name w:val="Font Style43"/>
    <w:rsid w:val="00F03928"/>
    <w:rPr>
      <w:rFonts w:ascii="Times New Roman" w:hAnsi="Times New Roman" w:cs="Times New Roman"/>
      <w:b/>
      <w:bCs/>
      <w:sz w:val="26"/>
      <w:szCs w:val="26"/>
    </w:rPr>
  </w:style>
  <w:style w:type="character" w:customStyle="1" w:styleId="FontStyle59">
    <w:name w:val="Font Style59"/>
    <w:rsid w:val="00F03928"/>
    <w:rPr>
      <w:rFonts w:ascii="Times New Roman" w:hAnsi="Times New Roman" w:cs="Times New Roman"/>
      <w:sz w:val="28"/>
      <w:szCs w:val="28"/>
    </w:rPr>
  </w:style>
  <w:style w:type="paragraph" w:customStyle="1" w:styleId="Style28">
    <w:name w:val="Style28"/>
    <w:basedOn w:val="a3"/>
    <w:rsid w:val="00F03928"/>
    <w:pPr>
      <w:widowControl w:val="0"/>
      <w:autoSpaceDE w:val="0"/>
      <w:autoSpaceDN w:val="0"/>
      <w:adjustRightInd w:val="0"/>
      <w:spacing w:line="494" w:lineRule="exact"/>
      <w:ind w:firstLine="902"/>
    </w:pPr>
  </w:style>
  <w:style w:type="character" w:customStyle="1" w:styleId="blk">
    <w:name w:val="blk"/>
    <w:rsid w:val="00F03928"/>
  </w:style>
  <w:style w:type="character" w:customStyle="1" w:styleId="FontStyle47">
    <w:name w:val="Font Style47"/>
    <w:rsid w:val="00F03928"/>
    <w:rPr>
      <w:rFonts w:ascii="Times New Roman" w:hAnsi="Times New Roman" w:cs="Times New Roman"/>
      <w:b/>
      <w:bCs/>
      <w:sz w:val="22"/>
      <w:szCs w:val="22"/>
    </w:rPr>
  </w:style>
  <w:style w:type="character" w:customStyle="1" w:styleId="FontStyle44">
    <w:name w:val="Font Style44"/>
    <w:rsid w:val="00F03928"/>
    <w:rPr>
      <w:rFonts w:ascii="Times New Roman" w:hAnsi="Times New Roman" w:cs="Times New Roman"/>
      <w:b/>
      <w:bCs/>
      <w:sz w:val="26"/>
      <w:szCs w:val="26"/>
    </w:rPr>
  </w:style>
  <w:style w:type="character" w:customStyle="1" w:styleId="FontStyle34">
    <w:name w:val="Font Style34"/>
    <w:rsid w:val="00F03928"/>
    <w:rPr>
      <w:rFonts w:ascii="Times New Roman" w:hAnsi="Times New Roman" w:cs="Times New Roman"/>
      <w:sz w:val="26"/>
      <w:szCs w:val="26"/>
    </w:rPr>
  </w:style>
  <w:style w:type="paragraph" w:styleId="afffffd">
    <w:name w:val="Intense Quote"/>
    <w:basedOn w:val="a3"/>
    <w:next w:val="a3"/>
    <w:link w:val="afffffe"/>
    <w:qFormat/>
    <w:rsid w:val="00F03928"/>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F03928"/>
    <w:rPr>
      <w:rFonts w:ascii="Times New Roman" w:eastAsia="Times New Roman" w:hAnsi="Times New Roman" w:cs="Times New Roman"/>
      <w:b/>
      <w:bCs/>
      <w:i/>
      <w:iCs/>
      <w:color w:val="4F81BD"/>
      <w:sz w:val="24"/>
      <w:szCs w:val="24"/>
    </w:rPr>
  </w:style>
  <w:style w:type="character" w:customStyle="1" w:styleId="FontStyle45">
    <w:name w:val="Font Style45"/>
    <w:rsid w:val="00F03928"/>
    <w:rPr>
      <w:rFonts w:ascii="Times New Roman" w:hAnsi="Times New Roman" w:cs="Times New Roman"/>
      <w:i/>
      <w:iCs/>
      <w:sz w:val="26"/>
      <w:szCs w:val="26"/>
    </w:rPr>
  </w:style>
  <w:style w:type="paragraph" w:customStyle="1" w:styleId="Style36">
    <w:name w:val="Style36"/>
    <w:basedOn w:val="a3"/>
    <w:rsid w:val="00F03928"/>
    <w:pPr>
      <w:widowControl w:val="0"/>
      <w:autoSpaceDE w:val="0"/>
      <w:autoSpaceDN w:val="0"/>
      <w:adjustRightInd w:val="0"/>
    </w:pPr>
  </w:style>
  <w:style w:type="paragraph" w:customStyle="1" w:styleId="47">
    <w:name w:val="Квадрат4"/>
    <w:basedOn w:val="a3"/>
    <w:rsid w:val="00F03928"/>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F03928"/>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F03928"/>
    <w:rPr>
      <w:rFonts w:ascii="Century Schoolbook" w:hAnsi="Century Schoolbook"/>
      <w:sz w:val="21"/>
      <w:szCs w:val="21"/>
      <w:shd w:val="clear" w:color="auto" w:fill="FFFFFF"/>
    </w:rPr>
  </w:style>
  <w:style w:type="paragraph" w:customStyle="1" w:styleId="225">
    <w:name w:val="Основной текст (22)"/>
    <w:basedOn w:val="a3"/>
    <w:link w:val="223"/>
    <w:rsid w:val="00F03928"/>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F03928"/>
    <w:rPr>
      <w:rFonts w:ascii="Arial" w:hAnsi="Arial" w:cs="Arial"/>
      <w:b/>
      <w:bCs/>
      <w:i/>
      <w:iCs/>
      <w:sz w:val="21"/>
      <w:szCs w:val="21"/>
      <w:shd w:val="clear" w:color="auto" w:fill="FFFFFF"/>
    </w:rPr>
  </w:style>
  <w:style w:type="paragraph" w:customStyle="1" w:styleId="341">
    <w:name w:val="Основной текст34"/>
    <w:basedOn w:val="a3"/>
    <w:rsid w:val="00F03928"/>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F03928"/>
    <w:rPr>
      <w:rFonts w:ascii="Century Schoolbook" w:hAnsi="Century Schoolbook"/>
      <w:sz w:val="18"/>
      <w:szCs w:val="18"/>
      <w:shd w:val="clear" w:color="auto" w:fill="FFFFFF"/>
    </w:rPr>
  </w:style>
  <w:style w:type="paragraph" w:customStyle="1" w:styleId="132">
    <w:name w:val="Основной текст (13)"/>
    <w:basedOn w:val="a3"/>
    <w:link w:val="130"/>
    <w:rsid w:val="00F03928"/>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F03928"/>
    <w:rPr>
      <w:rFonts w:ascii="Century Schoolbook" w:hAnsi="Century Schoolbook"/>
      <w:sz w:val="18"/>
      <w:szCs w:val="18"/>
      <w:shd w:val="clear" w:color="auto" w:fill="FFFFFF"/>
    </w:rPr>
  </w:style>
  <w:style w:type="paragraph" w:customStyle="1" w:styleId="93">
    <w:name w:val="Основной текст (9)"/>
    <w:basedOn w:val="a3"/>
    <w:link w:val="92"/>
    <w:rsid w:val="00F03928"/>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F03928"/>
    <w:rPr>
      <w:rFonts w:ascii="Century Schoolbook" w:hAnsi="Century Schoolbook"/>
      <w:sz w:val="18"/>
      <w:szCs w:val="18"/>
      <w:shd w:val="clear" w:color="auto" w:fill="FFFFFF"/>
    </w:rPr>
  </w:style>
  <w:style w:type="paragraph" w:customStyle="1" w:styleId="3f">
    <w:name w:val="Основной текст (3)"/>
    <w:basedOn w:val="a3"/>
    <w:link w:val="3e"/>
    <w:rsid w:val="00F03928"/>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F03928"/>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F03928"/>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F03928"/>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F03928"/>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F03928"/>
    <w:rPr>
      <w:sz w:val="24"/>
      <w:lang w:eastAsia="ru-RU"/>
    </w:rPr>
  </w:style>
  <w:style w:type="paragraph" w:customStyle="1" w:styleId="affffff0">
    <w:name w:val="Êðàòêèé îáðàòíûé àäðåñ"/>
    <w:basedOn w:val="a3"/>
    <w:rsid w:val="00F03928"/>
    <w:rPr>
      <w:rFonts w:ascii="MS Sans Serif" w:hAnsi="MS Sans Serif"/>
      <w:sz w:val="20"/>
      <w:szCs w:val="20"/>
      <w:lang w:val="en-US"/>
    </w:rPr>
  </w:style>
  <w:style w:type="character" w:customStyle="1" w:styleId="530">
    <w:name w:val="Знак Знак53"/>
    <w:locked/>
    <w:rsid w:val="00F03928"/>
    <w:rPr>
      <w:b/>
      <w:caps/>
      <w:sz w:val="24"/>
      <w:szCs w:val="24"/>
      <w:lang w:val="ru-RU" w:eastAsia="ru-RU" w:bidi="ar-SA"/>
    </w:rPr>
  </w:style>
  <w:style w:type="character" w:customStyle="1" w:styleId="ft250">
    <w:name w:val="ft250"/>
    <w:rsid w:val="00F03928"/>
  </w:style>
  <w:style w:type="paragraph" w:customStyle="1" w:styleId="s16">
    <w:name w:val="s_16"/>
    <w:basedOn w:val="a3"/>
    <w:rsid w:val="00F03928"/>
    <w:pPr>
      <w:spacing w:before="100" w:beforeAutospacing="1" w:after="100" w:afterAutospacing="1"/>
    </w:pPr>
  </w:style>
  <w:style w:type="character" w:customStyle="1" w:styleId="410">
    <w:name w:val="Знак Знак41"/>
    <w:locked/>
    <w:rsid w:val="00F03928"/>
    <w:rPr>
      <w:sz w:val="16"/>
      <w:szCs w:val="16"/>
      <w:lang w:val="ru-RU" w:eastAsia="ru-RU" w:bidi="ar-SA"/>
    </w:rPr>
  </w:style>
  <w:style w:type="paragraph" w:customStyle="1" w:styleId="Iniiaiieoaenonionooiii3">
    <w:name w:val="Iniiaiie oaeno n ionooiii 3"/>
    <w:basedOn w:val="a3"/>
    <w:rsid w:val="00F03928"/>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F03928"/>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F0392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F0392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F03928"/>
    <w:rPr>
      <w:rFonts w:ascii="Arial" w:eastAsia="Times New Roman" w:hAnsi="Arial" w:cs="Arial"/>
      <w:b/>
      <w:bCs/>
      <w:kern w:val="32"/>
      <w:sz w:val="32"/>
      <w:szCs w:val="32"/>
      <w:lang w:eastAsia="ru-RU"/>
    </w:rPr>
  </w:style>
  <w:style w:type="paragraph" w:customStyle="1" w:styleId="article">
    <w:name w:val="article"/>
    <w:basedOn w:val="a3"/>
    <w:rsid w:val="00F03928"/>
    <w:pPr>
      <w:spacing w:before="100" w:beforeAutospacing="1" w:after="100" w:afterAutospacing="1"/>
    </w:pPr>
  </w:style>
  <w:style w:type="character" w:customStyle="1" w:styleId="HTML11">
    <w:name w:val="Адрес HTML Знак1"/>
    <w:rsid w:val="00F03928"/>
    <w:rPr>
      <w:rFonts w:ascii="Times New Roman" w:eastAsia="Times New Roman" w:hAnsi="Times New Roman"/>
      <w:i/>
      <w:iCs/>
      <w:sz w:val="24"/>
      <w:szCs w:val="24"/>
    </w:rPr>
  </w:style>
  <w:style w:type="paragraph" w:customStyle="1" w:styleId="affffff1">
    <w:name w:val="ненормальный"/>
    <w:basedOn w:val="a3"/>
    <w:rsid w:val="00F03928"/>
    <w:pPr>
      <w:spacing w:line="360" w:lineRule="auto"/>
      <w:ind w:firstLine="709"/>
      <w:jc w:val="both"/>
    </w:pPr>
    <w:rPr>
      <w:sz w:val="28"/>
      <w:szCs w:val="20"/>
    </w:rPr>
  </w:style>
  <w:style w:type="character" w:customStyle="1" w:styleId="FontStyle564">
    <w:name w:val="Font Style564"/>
    <w:rsid w:val="00F03928"/>
    <w:rPr>
      <w:rFonts w:ascii="Times New Roman" w:hAnsi="Times New Roman" w:cs="Times New Roman"/>
      <w:sz w:val="20"/>
      <w:szCs w:val="20"/>
    </w:rPr>
  </w:style>
  <w:style w:type="character" w:customStyle="1" w:styleId="FontStyle115">
    <w:name w:val="Font Style115"/>
    <w:rsid w:val="00F03928"/>
    <w:rPr>
      <w:rFonts w:ascii="Times New Roman" w:hAnsi="Times New Roman" w:cs="Times New Roman"/>
      <w:sz w:val="28"/>
      <w:szCs w:val="28"/>
    </w:rPr>
  </w:style>
  <w:style w:type="character" w:customStyle="1" w:styleId="FontStyle117">
    <w:name w:val="Font Style117"/>
    <w:rsid w:val="00F03928"/>
    <w:rPr>
      <w:rFonts w:ascii="Times New Roman" w:hAnsi="Times New Roman" w:cs="Times New Roman"/>
      <w:i/>
      <w:iCs/>
      <w:sz w:val="28"/>
      <w:szCs w:val="28"/>
    </w:rPr>
  </w:style>
  <w:style w:type="character" w:customStyle="1" w:styleId="ft318">
    <w:name w:val="ft318"/>
    <w:rsid w:val="00F03928"/>
  </w:style>
  <w:style w:type="character" w:customStyle="1" w:styleId="fieldname">
    <w:name w:val="fieldname"/>
    <w:rsid w:val="00F03928"/>
  </w:style>
  <w:style w:type="character" w:customStyle="1" w:styleId="FontStyle448">
    <w:name w:val="Font Style448"/>
    <w:rsid w:val="00F03928"/>
    <w:rPr>
      <w:rFonts w:ascii="Times New Roman" w:hAnsi="Times New Roman" w:cs="Times New Roman"/>
      <w:sz w:val="20"/>
      <w:szCs w:val="20"/>
    </w:rPr>
  </w:style>
  <w:style w:type="paragraph" w:customStyle="1" w:styleId="caaieiaie3">
    <w:name w:val="caaieiaie 3"/>
    <w:rsid w:val="00F03928"/>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F03928"/>
    <w:rPr>
      <w:rFonts w:ascii="Garamond" w:hAnsi="Garamond" w:cs="Garamond"/>
      <w:sz w:val="24"/>
      <w:szCs w:val="24"/>
    </w:rPr>
  </w:style>
  <w:style w:type="character" w:customStyle="1" w:styleId="FooterChar">
    <w:name w:val="Footer Char"/>
    <w:locked/>
    <w:rsid w:val="00F03928"/>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F03928"/>
    <w:rPr>
      <w:lang w:eastAsia="en-US"/>
    </w:rPr>
  </w:style>
  <w:style w:type="character" w:customStyle="1" w:styleId="316">
    <w:name w:val="Знак3 Знак Знак1"/>
    <w:aliases w:val=" Знак3 Знак Знак Знак1"/>
    <w:semiHidden/>
    <w:locked/>
    <w:rsid w:val="00F03928"/>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F03928"/>
    <w:rPr>
      <w:rFonts w:ascii="Arial" w:hAnsi="Arial"/>
      <w:b/>
      <w:sz w:val="36"/>
      <w:lang w:val="ru-RU" w:eastAsia="en-US"/>
    </w:rPr>
  </w:style>
  <w:style w:type="character" w:customStyle="1" w:styleId="2f6">
    <w:name w:val="Знак Знак2"/>
    <w:rsid w:val="00F03928"/>
    <w:rPr>
      <w:rFonts w:ascii="Arial" w:hAnsi="Arial"/>
      <w:b/>
      <w:sz w:val="36"/>
      <w:lang w:val="ru-RU" w:eastAsia="en-US"/>
    </w:rPr>
  </w:style>
  <w:style w:type="paragraph" w:customStyle="1" w:styleId="1fff5">
    <w:name w:val="Знак Знак Знак Знак Знак Знак1"/>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F03928"/>
    <w:rPr>
      <w:b/>
      <w:caps/>
      <w:sz w:val="24"/>
      <w:lang w:val="ru-RU" w:eastAsia="ru-RU"/>
    </w:rPr>
  </w:style>
  <w:style w:type="character" w:customStyle="1" w:styleId="143">
    <w:name w:val="Знак Знак14"/>
    <w:locked/>
    <w:rsid w:val="00F03928"/>
    <w:rPr>
      <w:b/>
      <w:sz w:val="27"/>
      <w:lang w:val="ru-RU" w:eastAsia="ru-RU"/>
    </w:rPr>
  </w:style>
  <w:style w:type="character" w:customStyle="1" w:styleId="72">
    <w:name w:val="Знак Знак7"/>
    <w:rsid w:val="00F03928"/>
    <w:rPr>
      <w:sz w:val="16"/>
      <w:lang w:val="ru-RU" w:eastAsia="ru-RU"/>
    </w:rPr>
  </w:style>
  <w:style w:type="character" w:customStyle="1" w:styleId="151">
    <w:name w:val="Знак Знак15"/>
    <w:rsid w:val="00F03928"/>
    <w:rPr>
      <w:rFonts w:ascii="Arial" w:hAnsi="Arial"/>
      <w:b/>
      <w:i/>
      <w:sz w:val="28"/>
      <w:lang w:val="ru-RU" w:eastAsia="en-US"/>
    </w:rPr>
  </w:style>
  <w:style w:type="character" w:customStyle="1" w:styleId="101">
    <w:name w:val="Знак Знак10"/>
    <w:rsid w:val="00F03928"/>
    <w:rPr>
      <w:rFonts w:ascii="Calibri" w:hAnsi="Calibri"/>
      <w:i/>
      <w:sz w:val="24"/>
      <w:lang w:val="ru-RU" w:eastAsia="en-US"/>
    </w:rPr>
  </w:style>
  <w:style w:type="character" w:customStyle="1" w:styleId="611">
    <w:name w:val="Знак Знак61"/>
    <w:locked/>
    <w:rsid w:val="00F03928"/>
    <w:rPr>
      <w:sz w:val="24"/>
    </w:rPr>
  </w:style>
  <w:style w:type="character" w:customStyle="1" w:styleId="affffff2">
    <w:name w:val="Основной текст + Курсив"/>
    <w:aliases w:val="Интервал 1 pt144"/>
    <w:rsid w:val="00F03928"/>
    <w:rPr>
      <w:i/>
      <w:spacing w:val="20"/>
      <w:sz w:val="22"/>
    </w:rPr>
  </w:style>
  <w:style w:type="character" w:customStyle="1" w:styleId="460">
    <w:name w:val="Знак Знак46"/>
    <w:locked/>
    <w:rsid w:val="00F03928"/>
    <w:rPr>
      <w:rFonts w:ascii="Arial" w:hAnsi="Arial" w:cs="Arial"/>
      <w:b/>
      <w:bCs/>
      <w:i/>
      <w:iCs/>
      <w:sz w:val="28"/>
      <w:szCs w:val="28"/>
      <w:lang w:val="ru-RU" w:eastAsia="en-US" w:bidi="ar-SA"/>
    </w:rPr>
  </w:style>
  <w:style w:type="character" w:customStyle="1" w:styleId="56">
    <w:name w:val="Знак5 Знак Знак"/>
    <w:locked/>
    <w:rsid w:val="00F03928"/>
    <w:rPr>
      <w:sz w:val="16"/>
      <w:szCs w:val="16"/>
      <w:lang w:val="ru-RU" w:eastAsia="ru-RU" w:bidi="ar-SA"/>
    </w:rPr>
  </w:style>
  <w:style w:type="paragraph" w:customStyle="1" w:styleId="affffff3">
    <w:name w:val="заг_пар"/>
    <w:basedOn w:val="32"/>
    <w:next w:val="1a"/>
    <w:rsid w:val="00F03928"/>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F03928"/>
    <w:pPr>
      <w:widowControl w:val="0"/>
    </w:pPr>
    <w:rPr>
      <w:rFonts w:ascii="Calibri" w:hAnsi="Calibri"/>
      <w:sz w:val="22"/>
      <w:szCs w:val="22"/>
      <w:lang w:val="en-US" w:eastAsia="en-US"/>
    </w:rPr>
  </w:style>
  <w:style w:type="paragraph" w:customStyle="1" w:styleId="affffff4">
    <w:name w:val="параг_огл"/>
    <w:basedOn w:val="a3"/>
    <w:next w:val="aff0"/>
    <w:rsid w:val="00F03928"/>
    <w:rPr>
      <w:sz w:val="20"/>
      <w:szCs w:val="20"/>
      <w:lang w:eastAsia="en-US"/>
    </w:rPr>
  </w:style>
  <w:style w:type="paragraph" w:customStyle="1" w:styleId="411">
    <w:name w:val="Заголовок 41"/>
    <w:basedOn w:val="1a"/>
    <w:next w:val="1a"/>
    <w:rsid w:val="00F03928"/>
    <w:pPr>
      <w:keepNext/>
      <w:widowControl/>
      <w:ind w:firstLine="0"/>
      <w:jc w:val="left"/>
    </w:pPr>
    <w:rPr>
      <w:rFonts w:ascii="Times New Roman" w:hAnsi="Times New Roman"/>
      <w:snapToGrid/>
      <w:sz w:val="24"/>
    </w:rPr>
  </w:style>
  <w:style w:type="paragraph" w:customStyle="1" w:styleId="Style17">
    <w:name w:val="Style17"/>
    <w:basedOn w:val="a3"/>
    <w:rsid w:val="00F03928"/>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F03928"/>
    <w:pPr>
      <w:keepNext/>
      <w:widowControl w:val="0"/>
      <w:jc w:val="center"/>
    </w:pPr>
    <w:rPr>
      <w:rFonts w:eastAsia="Calibri"/>
      <w:b/>
      <w:sz w:val="26"/>
      <w:szCs w:val="20"/>
    </w:rPr>
  </w:style>
  <w:style w:type="paragraph" w:customStyle="1" w:styleId="2f7">
    <w:name w:val="Обычный2"/>
    <w:basedOn w:val="a3"/>
    <w:rsid w:val="00F03928"/>
    <w:pPr>
      <w:spacing w:before="100" w:beforeAutospacing="1" w:after="100" w:afterAutospacing="1"/>
    </w:pPr>
    <w:rPr>
      <w:rFonts w:eastAsia="Calibri"/>
    </w:rPr>
  </w:style>
  <w:style w:type="paragraph" w:customStyle="1" w:styleId="217">
    <w:name w:val="Основной текст 21"/>
    <w:basedOn w:val="a3"/>
    <w:rsid w:val="00F03928"/>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F03928"/>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F03928"/>
    <w:pPr>
      <w:widowControl/>
      <w:spacing w:before="0" w:after="0"/>
    </w:pPr>
    <w:rPr>
      <w:rFonts w:ascii="Courier New" w:eastAsia="Calibri" w:hAnsi="Courier New"/>
      <w:sz w:val="20"/>
    </w:rPr>
  </w:style>
  <w:style w:type="paragraph" w:customStyle="1" w:styleId="412">
    <w:name w:val="Заголовок 41"/>
    <w:basedOn w:val="1ff"/>
    <w:next w:val="1ff"/>
    <w:rsid w:val="00F03928"/>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F03928"/>
    <w:pPr>
      <w:spacing w:after="160" w:line="240" w:lineRule="exact"/>
    </w:pPr>
    <w:rPr>
      <w:rFonts w:ascii="Verdana" w:eastAsia="Calibri" w:hAnsi="Verdana"/>
      <w:lang w:val="en-US" w:eastAsia="en-US"/>
    </w:rPr>
  </w:style>
  <w:style w:type="paragraph" w:customStyle="1" w:styleId="affffff5">
    <w:name w:val="Мой стиль"/>
    <w:basedOn w:val="a3"/>
    <w:rsid w:val="00F03928"/>
    <w:pPr>
      <w:ind w:left="284" w:right="567"/>
      <w:jc w:val="center"/>
    </w:pPr>
    <w:rPr>
      <w:rFonts w:ascii="Calibri" w:hAnsi="Calibri" w:cs="Calibri"/>
      <w:b/>
      <w:bCs/>
      <w:sz w:val="28"/>
      <w:szCs w:val="28"/>
    </w:rPr>
  </w:style>
  <w:style w:type="paragraph" w:customStyle="1" w:styleId="base">
    <w:name w:val="base"/>
    <w:basedOn w:val="a3"/>
    <w:rsid w:val="00F03928"/>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F03928"/>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F03928"/>
    <w:rPr>
      <w:sz w:val="16"/>
      <w:szCs w:val="16"/>
      <w:lang w:bidi="ar-SA"/>
    </w:rPr>
  </w:style>
  <w:style w:type="character" w:customStyle="1" w:styleId="1fff8">
    <w:name w:val="Знак1 Знак Знак"/>
    <w:rsid w:val="00F03928"/>
    <w:rPr>
      <w:sz w:val="24"/>
      <w:szCs w:val="24"/>
      <w:lang w:val="ru-RU" w:eastAsia="ru-RU" w:bidi="ar-SA"/>
    </w:rPr>
  </w:style>
  <w:style w:type="character" w:customStyle="1" w:styleId="1fff9">
    <w:name w:val="Знак Знак Знак1"/>
    <w:locked/>
    <w:rsid w:val="00F03928"/>
    <w:rPr>
      <w:b/>
      <w:caps/>
      <w:sz w:val="24"/>
      <w:szCs w:val="24"/>
      <w:lang w:val="ru-RU" w:eastAsia="ru-RU" w:bidi="ar-SA"/>
    </w:rPr>
  </w:style>
  <w:style w:type="character" w:customStyle="1" w:styleId="sem">
    <w:name w:val="sem"/>
    <w:rsid w:val="00F03928"/>
  </w:style>
  <w:style w:type="paragraph" w:customStyle="1" w:styleId="1">
    <w:name w:val="1"/>
    <w:basedOn w:val="a3"/>
    <w:rsid w:val="00F03928"/>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F03928"/>
    <w:rPr>
      <w:rFonts w:ascii="Times New Roman" w:hAnsi="Times New Roman"/>
      <w:i w:val="0"/>
      <w:iCs w:val="0"/>
      <w:sz w:val="24"/>
      <w:lang w:eastAsia="ru-RU"/>
    </w:rPr>
  </w:style>
  <w:style w:type="paragraph" w:customStyle="1" w:styleId="main">
    <w:name w:val="main"/>
    <w:basedOn w:val="a3"/>
    <w:rsid w:val="00F03928"/>
    <w:pPr>
      <w:ind w:firstLine="400"/>
      <w:jc w:val="both"/>
      <w:textAlignment w:val="center"/>
    </w:pPr>
    <w:rPr>
      <w:sz w:val="27"/>
      <w:szCs w:val="27"/>
    </w:rPr>
  </w:style>
  <w:style w:type="character" w:customStyle="1" w:styleId="affffff6">
    <w:name w:val="кадр"/>
    <w:rsid w:val="00F03928"/>
  </w:style>
  <w:style w:type="character" w:customStyle="1" w:styleId="-">
    <w:name w:val="опред-е"/>
    <w:rsid w:val="00F03928"/>
  </w:style>
  <w:style w:type="paragraph" w:customStyle="1" w:styleId="218">
    <w:name w:val="Основной текст с отступом 21"/>
    <w:basedOn w:val="a3"/>
    <w:rsid w:val="00F03928"/>
    <w:pPr>
      <w:keepNext/>
      <w:ind w:right="-2" w:firstLine="709"/>
      <w:jc w:val="both"/>
    </w:pPr>
    <w:rPr>
      <w:sz w:val="28"/>
      <w:szCs w:val="20"/>
    </w:rPr>
  </w:style>
  <w:style w:type="character" w:customStyle="1" w:styleId="searchmatch">
    <w:name w:val="searchmatch"/>
    <w:rsid w:val="00F03928"/>
  </w:style>
  <w:style w:type="character" w:customStyle="1" w:styleId="FontStyle160">
    <w:name w:val="Font Style16"/>
    <w:rsid w:val="00F03928"/>
    <w:rPr>
      <w:rFonts w:ascii="Times New Roman" w:hAnsi="Times New Roman" w:cs="Times New Roman"/>
      <w:sz w:val="26"/>
      <w:szCs w:val="26"/>
    </w:rPr>
  </w:style>
  <w:style w:type="paragraph" w:customStyle="1" w:styleId="1KGK9">
    <w:name w:val="1KG=K9"/>
    <w:rsid w:val="00F0392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F03928"/>
    <w:rPr>
      <w:rFonts w:ascii="Times New Roman" w:hAnsi="Times New Roman" w:cs="Times New Roman"/>
      <w:i/>
      <w:iCs/>
      <w:sz w:val="24"/>
      <w:szCs w:val="24"/>
    </w:rPr>
  </w:style>
  <w:style w:type="character" w:customStyle="1" w:styleId="1fffa">
    <w:name w:val="Основной шрифт абзаца1"/>
    <w:rsid w:val="00F03928"/>
  </w:style>
  <w:style w:type="character" w:customStyle="1" w:styleId="affffff7">
    <w:name w:val="Символ сноски"/>
    <w:rsid w:val="00F03928"/>
  </w:style>
  <w:style w:type="character" w:customStyle="1" w:styleId="mnemo">
    <w:name w:val="mnemo"/>
    <w:rsid w:val="00F03928"/>
  </w:style>
  <w:style w:type="character" w:customStyle="1" w:styleId="texhtml">
    <w:name w:val="texhtml"/>
    <w:rsid w:val="00F03928"/>
  </w:style>
  <w:style w:type="paragraph" w:customStyle="1" w:styleId="1fffb">
    <w:name w:val="Название1"/>
    <w:basedOn w:val="a3"/>
    <w:rsid w:val="00F03928"/>
    <w:pPr>
      <w:suppressLineNumbers/>
      <w:suppressAutoHyphens/>
      <w:spacing w:before="120" w:after="120"/>
    </w:pPr>
    <w:rPr>
      <w:rFonts w:cs="Mangal"/>
      <w:i/>
      <w:iCs/>
      <w:lang w:eastAsia="ar-SA"/>
    </w:rPr>
  </w:style>
  <w:style w:type="paragraph" w:customStyle="1" w:styleId="1fffc">
    <w:name w:val="Указатель1"/>
    <w:basedOn w:val="a3"/>
    <w:rsid w:val="00F03928"/>
    <w:pPr>
      <w:suppressLineNumbers/>
      <w:suppressAutoHyphens/>
    </w:pPr>
    <w:rPr>
      <w:rFonts w:cs="Mangal"/>
      <w:lang w:eastAsia="ar-SA"/>
    </w:rPr>
  </w:style>
  <w:style w:type="character" w:customStyle="1" w:styleId="butback">
    <w:name w:val="butback"/>
    <w:rsid w:val="00F03928"/>
  </w:style>
  <w:style w:type="paragraph" w:customStyle="1" w:styleId="Style26">
    <w:name w:val="Style26"/>
    <w:basedOn w:val="a3"/>
    <w:rsid w:val="00F03928"/>
    <w:pPr>
      <w:widowControl w:val="0"/>
      <w:autoSpaceDE w:val="0"/>
      <w:autoSpaceDN w:val="0"/>
      <w:adjustRightInd w:val="0"/>
      <w:spacing w:line="485" w:lineRule="exact"/>
      <w:ind w:firstLine="902"/>
      <w:jc w:val="both"/>
    </w:pPr>
  </w:style>
  <w:style w:type="paragraph" w:customStyle="1" w:styleId="Style7">
    <w:name w:val="Style7"/>
    <w:basedOn w:val="a3"/>
    <w:rsid w:val="00F03928"/>
    <w:pPr>
      <w:widowControl w:val="0"/>
      <w:autoSpaceDE w:val="0"/>
      <w:autoSpaceDN w:val="0"/>
      <w:adjustRightInd w:val="0"/>
    </w:pPr>
  </w:style>
  <w:style w:type="paragraph" w:customStyle="1" w:styleId="Style32">
    <w:name w:val="Style32"/>
    <w:basedOn w:val="a3"/>
    <w:rsid w:val="00F03928"/>
    <w:pPr>
      <w:widowControl w:val="0"/>
      <w:autoSpaceDE w:val="0"/>
      <w:autoSpaceDN w:val="0"/>
      <w:adjustRightInd w:val="0"/>
    </w:pPr>
  </w:style>
  <w:style w:type="paragraph" w:customStyle="1" w:styleId="Style34">
    <w:name w:val="Style34"/>
    <w:basedOn w:val="a3"/>
    <w:rsid w:val="00F03928"/>
    <w:pPr>
      <w:widowControl w:val="0"/>
      <w:autoSpaceDE w:val="0"/>
      <w:autoSpaceDN w:val="0"/>
      <w:adjustRightInd w:val="0"/>
      <w:spacing w:line="485" w:lineRule="exact"/>
      <w:ind w:firstLine="691"/>
    </w:pPr>
  </w:style>
  <w:style w:type="paragraph" w:customStyle="1" w:styleId="Style4">
    <w:name w:val="Style4"/>
    <w:basedOn w:val="a3"/>
    <w:rsid w:val="00F03928"/>
    <w:pPr>
      <w:widowControl w:val="0"/>
      <w:autoSpaceDE w:val="0"/>
      <w:autoSpaceDN w:val="0"/>
      <w:adjustRightInd w:val="0"/>
      <w:spacing w:line="499" w:lineRule="exact"/>
      <w:ind w:firstLine="667"/>
      <w:jc w:val="both"/>
    </w:pPr>
  </w:style>
  <w:style w:type="paragraph" w:customStyle="1" w:styleId="Style40">
    <w:name w:val="Style40"/>
    <w:basedOn w:val="a3"/>
    <w:rsid w:val="00F03928"/>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F03928"/>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F03928"/>
    <w:pPr>
      <w:widowControl w:val="0"/>
      <w:autoSpaceDE w:val="0"/>
      <w:autoSpaceDN w:val="0"/>
      <w:adjustRightInd w:val="0"/>
      <w:spacing w:line="446" w:lineRule="exact"/>
    </w:pPr>
  </w:style>
  <w:style w:type="paragraph" w:customStyle="1" w:styleId="Style20">
    <w:name w:val="Style20"/>
    <w:basedOn w:val="a3"/>
    <w:rsid w:val="00F03928"/>
    <w:pPr>
      <w:widowControl w:val="0"/>
      <w:autoSpaceDE w:val="0"/>
      <w:autoSpaceDN w:val="0"/>
      <w:adjustRightInd w:val="0"/>
      <w:spacing w:line="485" w:lineRule="exact"/>
      <w:ind w:firstLine="854"/>
      <w:jc w:val="both"/>
    </w:pPr>
  </w:style>
  <w:style w:type="paragraph" w:customStyle="1" w:styleId="Style13">
    <w:name w:val="Style13"/>
    <w:basedOn w:val="a3"/>
    <w:rsid w:val="00F03928"/>
    <w:pPr>
      <w:widowControl w:val="0"/>
      <w:autoSpaceDE w:val="0"/>
      <w:autoSpaceDN w:val="0"/>
      <w:adjustRightInd w:val="0"/>
      <w:spacing w:line="486" w:lineRule="exact"/>
      <w:ind w:firstLine="710"/>
      <w:jc w:val="both"/>
    </w:pPr>
  </w:style>
  <w:style w:type="paragraph" w:customStyle="1" w:styleId="urllink">
    <w:name w:val="urllink"/>
    <w:basedOn w:val="a3"/>
    <w:rsid w:val="00F03928"/>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F03928"/>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F03928"/>
    <w:pPr>
      <w:tabs>
        <w:tab w:val="left" w:pos="454"/>
      </w:tabs>
      <w:ind w:left="454" w:hanging="454"/>
      <w:jc w:val="both"/>
    </w:pPr>
    <w:rPr>
      <w:b/>
    </w:rPr>
  </w:style>
  <w:style w:type="paragraph" w:customStyle="1" w:styleId="10pt">
    <w:name w:val="Стиль Основной текст с отступом + 10 pt по ширине"/>
    <w:basedOn w:val="aff9"/>
    <w:rsid w:val="00F03928"/>
    <w:pPr>
      <w:spacing w:after="0"/>
      <w:ind w:left="0" w:firstLine="454"/>
      <w:jc w:val="both"/>
    </w:pPr>
    <w:rPr>
      <w:sz w:val="20"/>
      <w:szCs w:val="20"/>
    </w:rPr>
  </w:style>
  <w:style w:type="paragraph" w:customStyle="1" w:styleId="ConsPlusDocList">
    <w:name w:val="ConsPlusDocList"/>
    <w:rsid w:val="00F03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F03928"/>
  </w:style>
  <w:style w:type="paragraph" w:customStyle="1" w:styleId="affffff8">
    <w:name w:val="Стиль"/>
    <w:link w:val="3f1"/>
    <w:rsid w:val="00F039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F03928"/>
    <w:rPr>
      <w:rFonts w:ascii="Times New Roman" w:eastAsia="Times New Roman" w:hAnsi="Times New Roman" w:cs="Times New Roman"/>
      <w:sz w:val="24"/>
      <w:szCs w:val="24"/>
      <w:lang w:eastAsia="ru-RU"/>
    </w:rPr>
  </w:style>
  <w:style w:type="paragraph" w:customStyle="1" w:styleId="affffff9">
    <w:name w:val="Литература"/>
    <w:basedOn w:val="a3"/>
    <w:rsid w:val="00F03928"/>
    <w:pPr>
      <w:keepNext/>
      <w:jc w:val="center"/>
    </w:pPr>
    <w:rPr>
      <w:b/>
    </w:rPr>
  </w:style>
  <w:style w:type="paragraph" w:customStyle="1" w:styleId="affffffa">
    <w:name w:val="Знак Знак Знак Знак Знак Знак Знак"/>
    <w:basedOn w:val="a3"/>
    <w:rsid w:val="00F03928"/>
    <w:pPr>
      <w:spacing w:after="160" w:line="240" w:lineRule="exact"/>
    </w:pPr>
    <w:rPr>
      <w:rFonts w:ascii="Verdana" w:hAnsi="Verdana"/>
      <w:sz w:val="20"/>
      <w:szCs w:val="20"/>
      <w:lang w:val="en-US" w:eastAsia="en-US"/>
    </w:rPr>
  </w:style>
  <w:style w:type="character" w:customStyle="1" w:styleId="highlighthighlightactive">
    <w:name w:val="highlight highlight_active"/>
    <w:rsid w:val="00F03928"/>
  </w:style>
  <w:style w:type="paragraph" w:customStyle="1" w:styleId="osntext">
    <w:name w:val="osn_text"/>
    <w:basedOn w:val="a3"/>
    <w:rsid w:val="00F03928"/>
    <w:pPr>
      <w:widowControl w:val="0"/>
      <w:ind w:firstLine="567"/>
      <w:jc w:val="both"/>
    </w:pPr>
    <w:rPr>
      <w:sz w:val="20"/>
      <w:szCs w:val="20"/>
    </w:rPr>
  </w:style>
  <w:style w:type="paragraph" w:customStyle="1" w:styleId="copyrights">
    <w:name w:val="copyrights"/>
    <w:basedOn w:val="a3"/>
    <w:rsid w:val="00F03928"/>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F03928"/>
    <w:pPr>
      <w:widowControl w:val="0"/>
      <w:autoSpaceDE w:val="0"/>
      <w:autoSpaceDN w:val="0"/>
      <w:adjustRightInd w:val="0"/>
    </w:pPr>
  </w:style>
  <w:style w:type="paragraph" w:customStyle="1" w:styleId="Style30">
    <w:name w:val="Style30"/>
    <w:basedOn w:val="a3"/>
    <w:rsid w:val="00F03928"/>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F03928"/>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F03928"/>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F03928"/>
    <w:pPr>
      <w:numPr>
        <w:ilvl w:val="1"/>
      </w:numPr>
      <w:tabs>
        <w:tab w:val="left" w:pos="792"/>
      </w:tabs>
    </w:pPr>
    <w:rPr>
      <w:i w:val="0"/>
      <w:iCs w:val="0"/>
      <w:kern w:val="32"/>
      <w:sz w:val="24"/>
      <w:szCs w:val="32"/>
      <w:lang w:eastAsia="ru-RU"/>
    </w:rPr>
  </w:style>
  <w:style w:type="character" w:styleId="affffffb">
    <w:name w:val="Subtle Emphasis"/>
    <w:qFormat/>
    <w:rsid w:val="00F03928"/>
    <w:rPr>
      <w:i/>
      <w:iCs/>
      <w:color w:val="808080"/>
    </w:rPr>
  </w:style>
  <w:style w:type="character" w:styleId="affffffc">
    <w:name w:val="Placeholder Text"/>
    <w:semiHidden/>
    <w:rsid w:val="00F03928"/>
    <w:rPr>
      <w:color w:val="808080"/>
    </w:rPr>
  </w:style>
  <w:style w:type="character" w:customStyle="1" w:styleId="textcopy">
    <w:name w:val="textcopy"/>
    <w:rsid w:val="00F03928"/>
  </w:style>
  <w:style w:type="character" w:customStyle="1" w:styleId="affffffd">
    <w:name w:val="Выделенный"/>
    <w:rsid w:val="00F03928"/>
    <w:rPr>
      <w:b/>
      <w:lang w:val="ru-RU" w:eastAsia="ru-RU"/>
    </w:rPr>
  </w:style>
  <w:style w:type="character" w:customStyle="1" w:styleId="ft224">
    <w:name w:val="ft224"/>
    <w:rsid w:val="00F03928"/>
  </w:style>
  <w:style w:type="paragraph" w:customStyle="1" w:styleId="1ffff">
    <w:name w:val="стиль1"/>
    <w:basedOn w:val="a3"/>
    <w:rsid w:val="00F03928"/>
    <w:pPr>
      <w:spacing w:before="100" w:beforeAutospacing="1" w:after="100" w:afterAutospacing="1"/>
    </w:pPr>
  </w:style>
  <w:style w:type="character" w:customStyle="1" w:styleId="PlainTextChar">
    <w:name w:val="Plain Text Char"/>
    <w:aliases w:val="Heading 12 Char,Знак8 Char"/>
    <w:semiHidden/>
    <w:locked/>
    <w:rsid w:val="00F03928"/>
    <w:rPr>
      <w:rFonts w:ascii="Courier New" w:hAnsi="Courier New"/>
      <w:lang w:val="ru-RU" w:eastAsia="ru-RU" w:bidi="ar-SA"/>
    </w:rPr>
  </w:style>
  <w:style w:type="paragraph" w:customStyle="1" w:styleId="Times">
    <w:name w:val="Times"/>
    <w:basedOn w:val="TableParagraph"/>
    <w:rsid w:val="00F03928"/>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F03928"/>
  </w:style>
  <w:style w:type="paragraph" w:customStyle="1" w:styleId="2f9">
    <w:name w:val="Основной текст2"/>
    <w:basedOn w:val="a3"/>
    <w:rsid w:val="00F03928"/>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F03928"/>
    <w:rPr>
      <w:rFonts w:cs="Times New Roman"/>
      <w:color w:val="666666"/>
    </w:rPr>
  </w:style>
  <w:style w:type="paragraph" w:customStyle="1" w:styleId="12pt025">
    <w:name w:val="Стиль 12 pt полужирный Черный уплотненный на  025 пт"/>
    <w:basedOn w:val="11"/>
    <w:rsid w:val="00F03928"/>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F03928"/>
    <w:pPr>
      <w:numPr>
        <w:numId w:val="13"/>
      </w:numPr>
      <w:tabs>
        <w:tab w:val="left" w:pos="0"/>
      </w:tabs>
      <w:jc w:val="both"/>
    </w:pPr>
    <w:rPr>
      <w:b/>
    </w:rPr>
  </w:style>
  <w:style w:type="character" w:customStyle="1" w:styleId="FontStyle111">
    <w:name w:val="Font Style111"/>
    <w:rsid w:val="00F03928"/>
    <w:rPr>
      <w:rFonts w:ascii="Century Schoolbook" w:hAnsi="Century Schoolbook" w:cs="Century Schoolbook" w:hint="default"/>
      <w:sz w:val="18"/>
      <w:szCs w:val="18"/>
    </w:rPr>
  </w:style>
  <w:style w:type="character" w:customStyle="1" w:styleId="FontStyle136">
    <w:name w:val="Font Style136"/>
    <w:rsid w:val="00F03928"/>
    <w:rPr>
      <w:rFonts w:ascii="Century Schoolbook" w:hAnsi="Century Schoolbook" w:cs="Century Schoolbook"/>
      <w:b/>
      <w:bCs/>
      <w:sz w:val="18"/>
      <w:szCs w:val="18"/>
    </w:rPr>
  </w:style>
  <w:style w:type="paragraph" w:customStyle="1" w:styleId="Style67">
    <w:name w:val="Style67"/>
    <w:basedOn w:val="a3"/>
    <w:rsid w:val="00F03928"/>
    <w:pPr>
      <w:widowControl w:val="0"/>
      <w:autoSpaceDE w:val="0"/>
      <w:autoSpaceDN w:val="0"/>
      <w:adjustRightInd w:val="0"/>
    </w:pPr>
    <w:rPr>
      <w:rFonts w:ascii="Arial Black" w:hAnsi="Arial Black"/>
    </w:rPr>
  </w:style>
  <w:style w:type="character" w:customStyle="1" w:styleId="r">
    <w:name w:val="r"/>
    <w:rsid w:val="00F03928"/>
  </w:style>
  <w:style w:type="character" w:customStyle="1" w:styleId="rl">
    <w:name w:val="rl"/>
    <w:rsid w:val="00F03928"/>
  </w:style>
  <w:style w:type="character" w:customStyle="1" w:styleId="ep">
    <w:name w:val="ep"/>
    <w:rsid w:val="00F03928"/>
  </w:style>
  <w:style w:type="character" w:customStyle="1" w:styleId="f">
    <w:name w:val="f"/>
    <w:rsid w:val="00F03928"/>
  </w:style>
  <w:style w:type="paragraph" w:customStyle="1" w:styleId="affffffe">
    <w:name w:val="Диссер"/>
    <w:basedOn w:val="a3"/>
    <w:rsid w:val="00F03928"/>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F03928"/>
    <w:rPr>
      <w:sz w:val="24"/>
      <w:szCs w:val="24"/>
      <w:lang w:val="ru-RU" w:eastAsia="ru-RU" w:bidi="ar-SA"/>
    </w:rPr>
  </w:style>
  <w:style w:type="character" w:customStyle="1" w:styleId="430">
    <w:name w:val="Знак Знак43"/>
    <w:locked/>
    <w:rsid w:val="00F03928"/>
    <w:rPr>
      <w:color w:val="000000"/>
      <w:sz w:val="28"/>
      <w:szCs w:val="24"/>
      <w:lang w:eastAsia="ru-RU"/>
    </w:rPr>
  </w:style>
  <w:style w:type="paragraph" w:customStyle="1" w:styleId="afffffff">
    <w:name w:val="Знак Знак Знак 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F03928"/>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F03928"/>
    <w:rPr>
      <w:sz w:val="24"/>
      <w:szCs w:val="24"/>
      <w:lang w:val="ru-RU" w:eastAsia="ru-RU" w:bidi="ar-SA"/>
    </w:rPr>
  </w:style>
  <w:style w:type="paragraph" w:customStyle="1" w:styleId="a1">
    <w:name w:val="мой"/>
    <w:basedOn w:val="a3"/>
    <w:rsid w:val="00F03928"/>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F03928"/>
    <w:pPr>
      <w:widowControl/>
      <w:ind w:firstLine="0"/>
      <w:jc w:val="left"/>
    </w:pPr>
    <w:rPr>
      <w:rFonts w:ascii="Times New Roman" w:hAnsi="Times New Roman"/>
      <w:snapToGrid/>
      <w:sz w:val="24"/>
    </w:rPr>
  </w:style>
  <w:style w:type="paragraph" w:customStyle="1" w:styleId="31">
    <w:name w:val="заголовок 3"/>
    <w:basedOn w:val="a3"/>
    <w:next w:val="a3"/>
    <w:rsid w:val="00F03928"/>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F03928"/>
  </w:style>
  <w:style w:type="paragraph" w:customStyle="1" w:styleId="-0">
    <w:name w:val="абзац-Азар"/>
    <w:basedOn w:val="afe"/>
    <w:rsid w:val="00F03928"/>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F03928"/>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F03928"/>
    <w:rPr>
      <w:rFonts w:ascii="Arial" w:hAnsi="Arial"/>
      <w:sz w:val="24"/>
      <w:szCs w:val="24"/>
      <w:lang w:bidi="ar-SA"/>
    </w:rPr>
  </w:style>
  <w:style w:type="paragraph" w:customStyle="1" w:styleId="1ffff1">
    <w:name w:val="Знак Знак Знак Знак Знак Знак1 Знак Знак Знак"/>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F03928"/>
    <w:pPr>
      <w:spacing w:before="100" w:beforeAutospacing="1" w:after="100" w:afterAutospacing="1"/>
      <w:jc w:val="both"/>
    </w:pPr>
    <w:rPr>
      <w:rFonts w:ascii="Georgia" w:hAnsi="Georgia"/>
      <w:color w:val="555555"/>
    </w:rPr>
  </w:style>
  <w:style w:type="paragraph" w:customStyle="1" w:styleId="bodytxt">
    <w:name w:val="bodytxt"/>
    <w:basedOn w:val="a3"/>
    <w:rsid w:val="00F03928"/>
    <w:pPr>
      <w:spacing w:before="100" w:beforeAutospacing="1" w:after="100" w:afterAutospacing="1"/>
    </w:pPr>
    <w:rPr>
      <w:rFonts w:ascii="Tahoma" w:hAnsi="Tahoma" w:cs="Tahoma"/>
      <w:color w:val="111111"/>
      <w:sz w:val="33"/>
      <w:szCs w:val="33"/>
    </w:rPr>
  </w:style>
  <w:style w:type="character" w:customStyle="1" w:styleId="afffffff1">
    <w:name w:val="выделение"/>
    <w:rsid w:val="00F03928"/>
    <w:rPr>
      <w:rFonts w:cs="Times New Roman"/>
    </w:rPr>
  </w:style>
  <w:style w:type="paragraph" w:customStyle="1" w:styleId="a">
    <w:name w:val="нумерованный содержание"/>
    <w:basedOn w:val="a3"/>
    <w:rsid w:val="00F03928"/>
    <w:pPr>
      <w:numPr>
        <w:numId w:val="16"/>
      </w:numPr>
    </w:pPr>
    <w:rPr>
      <w:rFonts w:eastAsia="Calibri"/>
      <w:szCs w:val="22"/>
      <w:lang w:eastAsia="en-US"/>
    </w:rPr>
  </w:style>
  <w:style w:type="character" w:customStyle="1" w:styleId="440">
    <w:name w:val="Знак Знак44"/>
    <w:locked/>
    <w:rsid w:val="00F03928"/>
    <w:rPr>
      <w:sz w:val="24"/>
      <w:szCs w:val="24"/>
    </w:rPr>
  </w:style>
  <w:style w:type="character" w:customStyle="1" w:styleId="FontStyle18">
    <w:name w:val="Font Style18"/>
    <w:rsid w:val="00F03928"/>
    <w:rPr>
      <w:rFonts w:ascii="Times New Roman" w:hAnsi="Times New Roman" w:cs="Times New Roman"/>
      <w:b/>
      <w:bCs/>
      <w:sz w:val="18"/>
      <w:szCs w:val="18"/>
    </w:rPr>
  </w:style>
  <w:style w:type="character" w:customStyle="1" w:styleId="FontStyle19">
    <w:name w:val="Font Style19"/>
    <w:rsid w:val="00F03928"/>
    <w:rPr>
      <w:rFonts w:ascii="Arial" w:hAnsi="Arial" w:cs="Arial"/>
      <w:sz w:val="16"/>
      <w:szCs w:val="16"/>
    </w:rPr>
  </w:style>
  <w:style w:type="character" w:customStyle="1" w:styleId="FontStyle150">
    <w:name w:val="Font Style15"/>
    <w:rsid w:val="00F03928"/>
    <w:rPr>
      <w:rFonts w:ascii="Georgia" w:hAnsi="Georgia" w:cs="Georgia"/>
      <w:sz w:val="18"/>
      <w:szCs w:val="18"/>
    </w:rPr>
  </w:style>
  <w:style w:type="character" w:customStyle="1" w:styleId="FontStyle17">
    <w:name w:val="Font Style17"/>
    <w:rsid w:val="00F03928"/>
    <w:rPr>
      <w:rFonts w:ascii="Times New Roman" w:hAnsi="Times New Roman" w:cs="Times New Roman"/>
      <w:sz w:val="20"/>
      <w:szCs w:val="20"/>
    </w:rPr>
  </w:style>
  <w:style w:type="character" w:customStyle="1" w:styleId="c0">
    <w:name w:val="c0"/>
    <w:rsid w:val="00F03928"/>
  </w:style>
  <w:style w:type="character" w:customStyle="1" w:styleId="FontStyle48">
    <w:name w:val="Font Style48"/>
    <w:rsid w:val="00F03928"/>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F03928"/>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F03928"/>
    <w:pPr>
      <w:spacing w:before="100" w:beforeAutospacing="1" w:after="100" w:afterAutospacing="1"/>
    </w:pPr>
  </w:style>
  <w:style w:type="character" w:customStyle="1" w:styleId="WW8Num1z0">
    <w:name w:val="WW8Num1z0"/>
    <w:rsid w:val="00F03928"/>
  </w:style>
  <w:style w:type="character" w:customStyle="1" w:styleId="WW8Num1z1">
    <w:name w:val="WW8Num1z1"/>
    <w:rsid w:val="00F03928"/>
  </w:style>
  <w:style w:type="character" w:customStyle="1" w:styleId="WW8Num1z2">
    <w:name w:val="WW8Num1z2"/>
    <w:rsid w:val="00F03928"/>
  </w:style>
  <w:style w:type="character" w:customStyle="1" w:styleId="WW8Num1z3">
    <w:name w:val="WW8Num1z3"/>
    <w:rsid w:val="00F03928"/>
  </w:style>
  <w:style w:type="character" w:customStyle="1" w:styleId="WW8Num1z4">
    <w:name w:val="WW8Num1z4"/>
    <w:rsid w:val="00F03928"/>
  </w:style>
  <w:style w:type="character" w:customStyle="1" w:styleId="WW8Num1z5">
    <w:name w:val="WW8Num1z5"/>
    <w:rsid w:val="00F03928"/>
  </w:style>
  <w:style w:type="character" w:customStyle="1" w:styleId="WW8Num1z6">
    <w:name w:val="WW8Num1z6"/>
    <w:rsid w:val="00F03928"/>
  </w:style>
  <w:style w:type="character" w:customStyle="1" w:styleId="WW8Num1z7">
    <w:name w:val="WW8Num1z7"/>
    <w:rsid w:val="00F03928"/>
  </w:style>
  <w:style w:type="character" w:customStyle="1" w:styleId="WW8Num1z8">
    <w:name w:val="WW8Num1z8"/>
    <w:rsid w:val="00F03928"/>
  </w:style>
  <w:style w:type="character" w:customStyle="1" w:styleId="WW8Num2z0">
    <w:name w:val="WW8Num2z0"/>
    <w:rsid w:val="00F03928"/>
    <w:rPr>
      <w:rFonts w:ascii="Symbol" w:hAnsi="Symbol" w:cs="Symbol"/>
    </w:rPr>
  </w:style>
  <w:style w:type="character" w:customStyle="1" w:styleId="WW8Num2z1">
    <w:name w:val="WW8Num2z1"/>
    <w:rsid w:val="00F03928"/>
    <w:rPr>
      <w:rFonts w:ascii="Courier New" w:hAnsi="Courier New" w:cs="Courier New"/>
    </w:rPr>
  </w:style>
  <w:style w:type="character" w:customStyle="1" w:styleId="WW8Num2z2">
    <w:name w:val="WW8Num2z2"/>
    <w:rsid w:val="00F03928"/>
    <w:rPr>
      <w:rFonts w:ascii="Wingdings" w:hAnsi="Wingdings" w:cs="Wingdings"/>
    </w:rPr>
  </w:style>
  <w:style w:type="character" w:customStyle="1" w:styleId="WW8Num3z0">
    <w:name w:val="WW8Num3z0"/>
    <w:rsid w:val="00F03928"/>
    <w:rPr>
      <w:rFonts w:ascii="Symbol" w:hAnsi="Symbol" w:cs="Symbol"/>
      <w:color w:val="auto"/>
    </w:rPr>
  </w:style>
  <w:style w:type="character" w:customStyle="1" w:styleId="WW8Num3z2">
    <w:name w:val="WW8Num3z2"/>
    <w:rsid w:val="00F03928"/>
    <w:rPr>
      <w:rFonts w:ascii="Wingdings" w:hAnsi="Wingdings" w:cs="Wingdings"/>
    </w:rPr>
  </w:style>
  <w:style w:type="character" w:customStyle="1" w:styleId="WW8Num3z3">
    <w:name w:val="WW8Num3z3"/>
    <w:rsid w:val="00F03928"/>
    <w:rPr>
      <w:rFonts w:ascii="Symbol" w:hAnsi="Symbol" w:cs="Symbol"/>
    </w:rPr>
  </w:style>
  <w:style w:type="character" w:customStyle="1" w:styleId="WW8Num4z2">
    <w:name w:val="WW8Num4z2"/>
    <w:rsid w:val="00F03928"/>
  </w:style>
  <w:style w:type="character" w:customStyle="1" w:styleId="WW8Num4z4">
    <w:name w:val="WW8Num4z4"/>
    <w:rsid w:val="00F03928"/>
  </w:style>
  <w:style w:type="character" w:customStyle="1" w:styleId="WW8Num4z5">
    <w:name w:val="WW8Num4z5"/>
    <w:rsid w:val="00F03928"/>
  </w:style>
  <w:style w:type="character" w:customStyle="1" w:styleId="WW8Num4z6">
    <w:name w:val="WW8Num4z6"/>
    <w:rsid w:val="00F03928"/>
  </w:style>
  <w:style w:type="character" w:customStyle="1" w:styleId="WW8Num4z7">
    <w:name w:val="WW8Num4z7"/>
    <w:rsid w:val="00F03928"/>
  </w:style>
  <w:style w:type="character" w:customStyle="1" w:styleId="WW8Num4z8">
    <w:name w:val="WW8Num4z8"/>
    <w:rsid w:val="00F03928"/>
  </w:style>
  <w:style w:type="character" w:customStyle="1" w:styleId="WW8Num5z0">
    <w:name w:val="WW8Num5z0"/>
    <w:rsid w:val="00F03928"/>
  </w:style>
  <w:style w:type="character" w:customStyle="1" w:styleId="WW8Num5z1">
    <w:name w:val="WW8Num5z1"/>
    <w:rsid w:val="00F03928"/>
  </w:style>
  <w:style w:type="character" w:customStyle="1" w:styleId="WW8Num5z2">
    <w:name w:val="WW8Num5z2"/>
    <w:rsid w:val="00F03928"/>
  </w:style>
  <w:style w:type="character" w:customStyle="1" w:styleId="WW8Num5z3">
    <w:name w:val="WW8Num5z3"/>
    <w:rsid w:val="00F03928"/>
  </w:style>
  <w:style w:type="character" w:customStyle="1" w:styleId="WW8Num5z4">
    <w:name w:val="WW8Num5z4"/>
    <w:rsid w:val="00F03928"/>
  </w:style>
  <w:style w:type="character" w:customStyle="1" w:styleId="WW8Num5z5">
    <w:name w:val="WW8Num5z5"/>
    <w:rsid w:val="00F03928"/>
  </w:style>
  <w:style w:type="character" w:customStyle="1" w:styleId="WW8Num5z6">
    <w:name w:val="WW8Num5z6"/>
    <w:rsid w:val="00F03928"/>
  </w:style>
  <w:style w:type="character" w:customStyle="1" w:styleId="WW8Num5z7">
    <w:name w:val="WW8Num5z7"/>
    <w:rsid w:val="00F03928"/>
  </w:style>
  <w:style w:type="character" w:customStyle="1" w:styleId="WW8Num5z8">
    <w:name w:val="WW8Num5z8"/>
    <w:rsid w:val="00F03928"/>
  </w:style>
  <w:style w:type="character" w:customStyle="1" w:styleId="WW8Num6z0">
    <w:name w:val="WW8Num6z0"/>
    <w:rsid w:val="00F03928"/>
  </w:style>
  <w:style w:type="character" w:customStyle="1" w:styleId="WW8Num6z2">
    <w:name w:val="WW8Num6z2"/>
    <w:rsid w:val="00F03928"/>
  </w:style>
  <w:style w:type="character" w:customStyle="1" w:styleId="WW8Num6z3">
    <w:name w:val="WW8Num6z3"/>
    <w:rsid w:val="00F03928"/>
  </w:style>
  <w:style w:type="character" w:customStyle="1" w:styleId="WW8Num6z4">
    <w:name w:val="WW8Num6z4"/>
    <w:rsid w:val="00F03928"/>
  </w:style>
  <w:style w:type="character" w:customStyle="1" w:styleId="WW8Num6z5">
    <w:name w:val="WW8Num6z5"/>
    <w:rsid w:val="00F03928"/>
  </w:style>
  <w:style w:type="character" w:customStyle="1" w:styleId="WW8Num6z6">
    <w:name w:val="WW8Num6z6"/>
    <w:rsid w:val="00F03928"/>
  </w:style>
  <w:style w:type="character" w:customStyle="1" w:styleId="WW8Num6z7">
    <w:name w:val="WW8Num6z7"/>
    <w:rsid w:val="00F03928"/>
  </w:style>
  <w:style w:type="character" w:customStyle="1" w:styleId="WW8Num6z8">
    <w:name w:val="WW8Num6z8"/>
    <w:rsid w:val="00F03928"/>
  </w:style>
  <w:style w:type="character" w:customStyle="1" w:styleId="WW8Num7z0">
    <w:name w:val="WW8Num7z0"/>
    <w:rsid w:val="00F03928"/>
    <w:rPr>
      <w:rFonts w:ascii="Symbol" w:hAnsi="Symbol" w:cs="Symbol"/>
    </w:rPr>
  </w:style>
  <w:style w:type="character" w:customStyle="1" w:styleId="WW8Num7z2">
    <w:name w:val="WW8Num7z2"/>
    <w:rsid w:val="00F03928"/>
  </w:style>
  <w:style w:type="character" w:customStyle="1" w:styleId="WW8Num7z3">
    <w:name w:val="WW8Num7z3"/>
    <w:rsid w:val="00F03928"/>
  </w:style>
  <w:style w:type="character" w:customStyle="1" w:styleId="WW8Num7z4">
    <w:name w:val="WW8Num7z4"/>
    <w:rsid w:val="00F03928"/>
  </w:style>
  <w:style w:type="character" w:customStyle="1" w:styleId="WW8Num7z5">
    <w:name w:val="WW8Num7z5"/>
    <w:rsid w:val="00F03928"/>
  </w:style>
  <w:style w:type="character" w:customStyle="1" w:styleId="WW8Num7z6">
    <w:name w:val="WW8Num7z6"/>
    <w:rsid w:val="00F03928"/>
  </w:style>
  <w:style w:type="character" w:customStyle="1" w:styleId="WW8Num7z7">
    <w:name w:val="WW8Num7z7"/>
    <w:rsid w:val="00F03928"/>
  </w:style>
  <w:style w:type="character" w:customStyle="1" w:styleId="WW8Num7z8">
    <w:name w:val="WW8Num7z8"/>
    <w:rsid w:val="00F03928"/>
  </w:style>
  <w:style w:type="character" w:customStyle="1" w:styleId="WW8Num8z1">
    <w:name w:val="WW8Num8z1"/>
    <w:rsid w:val="00F03928"/>
  </w:style>
  <w:style w:type="character" w:customStyle="1" w:styleId="WW8Num8z2">
    <w:name w:val="WW8Num8z2"/>
    <w:rsid w:val="00F03928"/>
  </w:style>
  <w:style w:type="character" w:customStyle="1" w:styleId="WW8Num8z3">
    <w:name w:val="WW8Num8z3"/>
    <w:rsid w:val="00F03928"/>
  </w:style>
  <w:style w:type="character" w:customStyle="1" w:styleId="WW8Num8z4">
    <w:name w:val="WW8Num8z4"/>
    <w:rsid w:val="00F03928"/>
  </w:style>
  <w:style w:type="character" w:customStyle="1" w:styleId="WW8Num8z5">
    <w:name w:val="WW8Num8z5"/>
    <w:rsid w:val="00F03928"/>
  </w:style>
  <w:style w:type="character" w:customStyle="1" w:styleId="WW8Num8z6">
    <w:name w:val="WW8Num8z6"/>
    <w:rsid w:val="00F03928"/>
  </w:style>
  <w:style w:type="character" w:customStyle="1" w:styleId="WW8Num8z7">
    <w:name w:val="WW8Num8z7"/>
    <w:rsid w:val="00F03928"/>
  </w:style>
  <w:style w:type="character" w:customStyle="1" w:styleId="WW8Num8z8">
    <w:name w:val="WW8Num8z8"/>
    <w:rsid w:val="00F03928"/>
  </w:style>
  <w:style w:type="character" w:customStyle="1" w:styleId="WW8Num9z0">
    <w:name w:val="WW8Num9z0"/>
    <w:rsid w:val="00F03928"/>
  </w:style>
  <w:style w:type="character" w:customStyle="1" w:styleId="WW8Num9z1">
    <w:name w:val="WW8Num9z1"/>
    <w:rsid w:val="00F03928"/>
  </w:style>
  <w:style w:type="character" w:customStyle="1" w:styleId="WW8Num9z2">
    <w:name w:val="WW8Num9z2"/>
    <w:rsid w:val="00F03928"/>
  </w:style>
  <w:style w:type="character" w:customStyle="1" w:styleId="WW8Num9z3">
    <w:name w:val="WW8Num9z3"/>
    <w:rsid w:val="00F03928"/>
  </w:style>
  <w:style w:type="character" w:customStyle="1" w:styleId="WW8Num9z4">
    <w:name w:val="WW8Num9z4"/>
    <w:rsid w:val="00F03928"/>
  </w:style>
  <w:style w:type="character" w:customStyle="1" w:styleId="WW8Num9z5">
    <w:name w:val="WW8Num9z5"/>
    <w:rsid w:val="00F03928"/>
  </w:style>
  <w:style w:type="character" w:customStyle="1" w:styleId="WW8Num9z6">
    <w:name w:val="WW8Num9z6"/>
    <w:rsid w:val="00F03928"/>
  </w:style>
  <w:style w:type="character" w:customStyle="1" w:styleId="WW8Num9z7">
    <w:name w:val="WW8Num9z7"/>
    <w:rsid w:val="00F03928"/>
  </w:style>
  <w:style w:type="character" w:customStyle="1" w:styleId="WW8Num9z8">
    <w:name w:val="WW8Num9z8"/>
    <w:rsid w:val="00F03928"/>
  </w:style>
  <w:style w:type="character" w:customStyle="1" w:styleId="WW8Num10z0">
    <w:name w:val="WW8Num10z0"/>
    <w:rsid w:val="00F03928"/>
  </w:style>
  <w:style w:type="character" w:customStyle="1" w:styleId="WW8Num10z1">
    <w:name w:val="WW8Num10z1"/>
    <w:rsid w:val="00F03928"/>
  </w:style>
  <w:style w:type="character" w:customStyle="1" w:styleId="WW8Num10z2">
    <w:name w:val="WW8Num10z2"/>
    <w:rsid w:val="00F03928"/>
  </w:style>
  <w:style w:type="character" w:customStyle="1" w:styleId="WW8Num10z3">
    <w:name w:val="WW8Num10z3"/>
    <w:rsid w:val="00F03928"/>
  </w:style>
  <w:style w:type="character" w:customStyle="1" w:styleId="WW8Num10z4">
    <w:name w:val="WW8Num10z4"/>
    <w:rsid w:val="00F03928"/>
  </w:style>
  <w:style w:type="character" w:customStyle="1" w:styleId="WW8Num10z5">
    <w:name w:val="WW8Num10z5"/>
    <w:rsid w:val="00F03928"/>
  </w:style>
  <w:style w:type="character" w:customStyle="1" w:styleId="WW8Num10z6">
    <w:name w:val="WW8Num10z6"/>
    <w:rsid w:val="00F03928"/>
  </w:style>
  <w:style w:type="character" w:customStyle="1" w:styleId="WW8Num10z7">
    <w:name w:val="WW8Num10z7"/>
    <w:rsid w:val="00F03928"/>
  </w:style>
  <w:style w:type="character" w:customStyle="1" w:styleId="WW8Num10z8">
    <w:name w:val="WW8Num10z8"/>
    <w:rsid w:val="00F03928"/>
  </w:style>
  <w:style w:type="character" w:customStyle="1" w:styleId="WW8Num11z0">
    <w:name w:val="WW8Num11z0"/>
    <w:rsid w:val="00F03928"/>
  </w:style>
  <w:style w:type="character" w:customStyle="1" w:styleId="WW8Num11z1">
    <w:name w:val="WW8Num11z1"/>
    <w:rsid w:val="00F03928"/>
    <w:rPr>
      <w:rFonts w:ascii="Symbol" w:hAnsi="Symbol" w:cs="Symbol"/>
    </w:rPr>
  </w:style>
  <w:style w:type="character" w:customStyle="1" w:styleId="WW8Num11z2">
    <w:name w:val="WW8Num11z2"/>
    <w:rsid w:val="00F03928"/>
  </w:style>
  <w:style w:type="character" w:customStyle="1" w:styleId="WW8Num11z3">
    <w:name w:val="WW8Num11z3"/>
    <w:rsid w:val="00F03928"/>
  </w:style>
  <w:style w:type="character" w:customStyle="1" w:styleId="WW8Num11z4">
    <w:name w:val="WW8Num11z4"/>
    <w:rsid w:val="00F03928"/>
  </w:style>
  <w:style w:type="character" w:customStyle="1" w:styleId="WW8Num11z5">
    <w:name w:val="WW8Num11z5"/>
    <w:rsid w:val="00F03928"/>
  </w:style>
  <w:style w:type="character" w:customStyle="1" w:styleId="WW8Num11z6">
    <w:name w:val="WW8Num11z6"/>
    <w:rsid w:val="00F03928"/>
  </w:style>
  <w:style w:type="character" w:customStyle="1" w:styleId="WW8Num11z7">
    <w:name w:val="WW8Num11z7"/>
    <w:rsid w:val="00F03928"/>
  </w:style>
  <w:style w:type="character" w:customStyle="1" w:styleId="WW8Num11z8">
    <w:name w:val="WW8Num11z8"/>
    <w:rsid w:val="00F03928"/>
  </w:style>
  <w:style w:type="character" w:customStyle="1" w:styleId="WW8Num12z0">
    <w:name w:val="WW8Num12z0"/>
    <w:rsid w:val="00F03928"/>
  </w:style>
  <w:style w:type="character" w:customStyle="1" w:styleId="WW8Num12z1">
    <w:name w:val="WW8Num12z1"/>
    <w:rsid w:val="00F03928"/>
    <w:rPr>
      <w:b/>
      <w:bCs/>
    </w:rPr>
  </w:style>
  <w:style w:type="character" w:customStyle="1" w:styleId="WW8Num12z2">
    <w:name w:val="WW8Num12z2"/>
    <w:rsid w:val="00F03928"/>
  </w:style>
  <w:style w:type="character" w:customStyle="1" w:styleId="WW8Num12z3">
    <w:name w:val="WW8Num12z3"/>
    <w:rsid w:val="00F03928"/>
  </w:style>
  <w:style w:type="character" w:customStyle="1" w:styleId="WW8Num12z4">
    <w:name w:val="WW8Num12z4"/>
    <w:rsid w:val="00F03928"/>
  </w:style>
  <w:style w:type="character" w:customStyle="1" w:styleId="WW8Num12z5">
    <w:name w:val="WW8Num12z5"/>
    <w:rsid w:val="00F03928"/>
  </w:style>
  <w:style w:type="character" w:customStyle="1" w:styleId="WW8Num12z6">
    <w:name w:val="WW8Num12z6"/>
    <w:rsid w:val="00F03928"/>
  </w:style>
  <w:style w:type="character" w:customStyle="1" w:styleId="WW8Num12z7">
    <w:name w:val="WW8Num12z7"/>
    <w:rsid w:val="00F03928"/>
  </w:style>
  <w:style w:type="character" w:customStyle="1" w:styleId="WW8Num12z8">
    <w:name w:val="WW8Num12z8"/>
    <w:rsid w:val="00F03928"/>
  </w:style>
  <w:style w:type="character" w:customStyle="1" w:styleId="WW8Num13z0">
    <w:name w:val="WW8Num13z0"/>
    <w:rsid w:val="00F03928"/>
    <w:rPr>
      <w:rFonts w:ascii="Symbol" w:hAnsi="Symbol" w:cs="Symbol"/>
    </w:rPr>
  </w:style>
  <w:style w:type="character" w:customStyle="1" w:styleId="WW8Num13z1">
    <w:name w:val="WW8Num13z1"/>
    <w:rsid w:val="00F03928"/>
    <w:rPr>
      <w:rFonts w:ascii="Courier New" w:hAnsi="Courier New" w:cs="Courier New"/>
    </w:rPr>
  </w:style>
  <w:style w:type="character" w:customStyle="1" w:styleId="WW8Num13z2">
    <w:name w:val="WW8Num13z2"/>
    <w:rsid w:val="00F03928"/>
    <w:rPr>
      <w:rFonts w:ascii="Wingdings" w:hAnsi="Wingdings" w:cs="Wingdings"/>
    </w:rPr>
  </w:style>
  <w:style w:type="character" w:customStyle="1" w:styleId="WW8Num14z2">
    <w:name w:val="WW8Num14z2"/>
    <w:rsid w:val="00F03928"/>
    <w:rPr>
      <w:rFonts w:ascii="Wingdings" w:hAnsi="Wingdings" w:cs="Wingdings"/>
    </w:rPr>
  </w:style>
  <w:style w:type="character" w:customStyle="1" w:styleId="WW8Num15z0">
    <w:name w:val="WW8Num15z0"/>
    <w:rsid w:val="00F03928"/>
  </w:style>
  <w:style w:type="character" w:customStyle="1" w:styleId="WW8Num15z2">
    <w:name w:val="WW8Num15z2"/>
    <w:rsid w:val="00F03928"/>
  </w:style>
  <w:style w:type="character" w:customStyle="1" w:styleId="WW8Num15z3">
    <w:name w:val="WW8Num15z3"/>
    <w:rsid w:val="00F03928"/>
  </w:style>
  <w:style w:type="character" w:customStyle="1" w:styleId="WW8Num15z4">
    <w:name w:val="WW8Num15z4"/>
    <w:rsid w:val="00F03928"/>
  </w:style>
  <w:style w:type="character" w:customStyle="1" w:styleId="WW8Num15z5">
    <w:name w:val="WW8Num15z5"/>
    <w:rsid w:val="00F03928"/>
  </w:style>
  <w:style w:type="character" w:customStyle="1" w:styleId="WW8Num15z6">
    <w:name w:val="WW8Num15z6"/>
    <w:rsid w:val="00F03928"/>
  </w:style>
  <w:style w:type="character" w:customStyle="1" w:styleId="WW8Num15z7">
    <w:name w:val="WW8Num15z7"/>
    <w:rsid w:val="00F03928"/>
  </w:style>
  <w:style w:type="character" w:customStyle="1" w:styleId="WW8Num15z8">
    <w:name w:val="WW8Num15z8"/>
    <w:rsid w:val="00F03928"/>
  </w:style>
  <w:style w:type="character" w:customStyle="1" w:styleId="WW8Num16z1">
    <w:name w:val="WW8Num16z1"/>
    <w:rsid w:val="00F03928"/>
  </w:style>
  <w:style w:type="character" w:customStyle="1" w:styleId="WW8Num16z2">
    <w:name w:val="WW8Num16z2"/>
    <w:rsid w:val="00F03928"/>
  </w:style>
  <w:style w:type="character" w:customStyle="1" w:styleId="WW8Num16z3">
    <w:name w:val="WW8Num16z3"/>
    <w:rsid w:val="00F03928"/>
  </w:style>
  <w:style w:type="character" w:customStyle="1" w:styleId="WW8Num16z4">
    <w:name w:val="WW8Num16z4"/>
    <w:rsid w:val="00F03928"/>
  </w:style>
  <w:style w:type="character" w:customStyle="1" w:styleId="WW8Num16z5">
    <w:name w:val="WW8Num16z5"/>
    <w:rsid w:val="00F03928"/>
  </w:style>
  <w:style w:type="character" w:customStyle="1" w:styleId="WW8Num16z6">
    <w:name w:val="WW8Num16z6"/>
    <w:rsid w:val="00F03928"/>
  </w:style>
  <w:style w:type="character" w:customStyle="1" w:styleId="WW8Num16z7">
    <w:name w:val="WW8Num16z7"/>
    <w:rsid w:val="00F03928"/>
  </w:style>
  <w:style w:type="character" w:customStyle="1" w:styleId="WW8Num16z8">
    <w:name w:val="WW8Num16z8"/>
    <w:rsid w:val="00F03928"/>
  </w:style>
  <w:style w:type="character" w:customStyle="1" w:styleId="WW8Num17z0">
    <w:name w:val="WW8Num17z0"/>
    <w:rsid w:val="00F03928"/>
    <w:rPr>
      <w:rFonts w:ascii="Times New Roman" w:hAnsi="Times New Roman" w:cs="Times New Roman"/>
      <w:b w:val="0"/>
      <w:i w:val="0"/>
      <w:sz w:val="24"/>
      <w:szCs w:val="24"/>
    </w:rPr>
  </w:style>
  <w:style w:type="character" w:customStyle="1" w:styleId="WW8Num17z2">
    <w:name w:val="WW8Num17z2"/>
    <w:rsid w:val="00F03928"/>
  </w:style>
  <w:style w:type="character" w:customStyle="1" w:styleId="WW8Num17z3">
    <w:name w:val="WW8Num17z3"/>
    <w:rsid w:val="00F03928"/>
  </w:style>
  <w:style w:type="character" w:customStyle="1" w:styleId="WW8Num17z4">
    <w:name w:val="WW8Num17z4"/>
    <w:rsid w:val="00F03928"/>
  </w:style>
  <w:style w:type="character" w:customStyle="1" w:styleId="WW8Num17z5">
    <w:name w:val="WW8Num17z5"/>
    <w:rsid w:val="00F03928"/>
  </w:style>
  <w:style w:type="character" w:customStyle="1" w:styleId="WW8Num17z6">
    <w:name w:val="WW8Num17z6"/>
    <w:rsid w:val="00F03928"/>
  </w:style>
  <w:style w:type="character" w:customStyle="1" w:styleId="WW8Num17z7">
    <w:name w:val="WW8Num17z7"/>
    <w:rsid w:val="00F03928"/>
  </w:style>
  <w:style w:type="character" w:customStyle="1" w:styleId="WW8Num17z8">
    <w:name w:val="WW8Num17z8"/>
    <w:rsid w:val="00F03928"/>
  </w:style>
  <w:style w:type="character" w:customStyle="1" w:styleId="WW8Num18z1">
    <w:name w:val="WW8Num18z1"/>
    <w:rsid w:val="00F03928"/>
  </w:style>
  <w:style w:type="character" w:customStyle="1" w:styleId="WW8Num18z2">
    <w:name w:val="WW8Num18z2"/>
    <w:rsid w:val="00F03928"/>
  </w:style>
  <w:style w:type="character" w:customStyle="1" w:styleId="WW8Num18z3">
    <w:name w:val="WW8Num18z3"/>
    <w:rsid w:val="00F03928"/>
  </w:style>
  <w:style w:type="character" w:customStyle="1" w:styleId="WW8Num18z4">
    <w:name w:val="WW8Num18z4"/>
    <w:rsid w:val="00F03928"/>
  </w:style>
  <w:style w:type="character" w:customStyle="1" w:styleId="WW8Num18z5">
    <w:name w:val="WW8Num18z5"/>
    <w:rsid w:val="00F03928"/>
  </w:style>
  <w:style w:type="character" w:customStyle="1" w:styleId="WW8Num18z6">
    <w:name w:val="WW8Num18z6"/>
    <w:rsid w:val="00F03928"/>
  </w:style>
  <w:style w:type="character" w:customStyle="1" w:styleId="WW8Num18z7">
    <w:name w:val="WW8Num18z7"/>
    <w:rsid w:val="00F03928"/>
  </w:style>
  <w:style w:type="character" w:customStyle="1" w:styleId="WW8Num18z8">
    <w:name w:val="WW8Num18z8"/>
    <w:rsid w:val="00F03928"/>
  </w:style>
  <w:style w:type="character" w:customStyle="1" w:styleId="WW8Num19z0">
    <w:name w:val="WW8Num19z0"/>
    <w:rsid w:val="00F03928"/>
  </w:style>
  <w:style w:type="character" w:customStyle="1" w:styleId="WW8Num19z1">
    <w:name w:val="WW8Num19z1"/>
    <w:rsid w:val="00F03928"/>
  </w:style>
  <w:style w:type="character" w:customStyle="1" w:styleId="WW8Num19z2">
    <w:name w:val="WW8Num19z2"/>
    <w:rsid w:val="00F03928"/>
  </w:style>
  <w:style w:type="character" w:customStyle="1" w:styleId="WW8Num19z3">
    <w:name w:val="WW8Num19z3"/>
    <w:rsid w:val="00F03928"/>
  </w:style>
  <w:style w:type="character" w:customStyle="1" w:styleId="WW8Num19z4">
    <w:name w:val="WW8Num19z4"/>
    <w:rsid w:val="00F03928"/>
  </w:style>
  <w:style w:type="character" w:customStyle="1" w:styleId="WW8Num19z5">
    <w:name w:val="WW8Num19z5"/>
    <w:rsid w:val="00F03928"/>
  </w:style>
  <w:style w:type="character" w:customStyle="1" w:styleId="WW8Num19z6">
    <w:name w:val="WW8Num19z6"/>
    <w:rsid w:val="00F03928"/>
  </w:style>
  <w:style w:type="character" w:customStyle="1" w:styleId="WW8Num19z7">
    <w:name w:val="WW8Num19z7"/>
    <w:rsid w:val="00F03928"/>
  </w:style>
  <w:style w:type="character" w:customStyle="1" w:styleId="WW8Num19z8">
    <w:name w:val="WW8Num19z8"/>
    <w:rsid w:val="00F03928"/>
  </w:style>
  <w:style w:type="character" w:customStyle="1" w:styleId="WW8Num20z0">
    <w:name w:val="WW8Num20z0"/>
    <w:rsid w:val="00F03928"/>
  </w:style>
  <w:style w:type="character" w:customStyle="1" w:styleId="WW8Num21z0">
    <w:name w:val="WW8Num21z0"/>
    <w:rsid w:val="00F03928"/>
  </w:style>
  <w:style w:type="character" w:customStyle="1" w:styleId="WW8Num21z1">
    <w:name w:val="WW8Num21z1"/>
    <w:rsid w:val="00F03928"/>
  </w:style>
  <w:style w:type="character" w:customStyle="1" w:styleId="WW8Num21z2">
    <w:name w:val="WW8Num21z2"/>
    <w:rsid w:val="00F03928"/>
  </w:style>
  <w:style w:type="character" w:customStyle="1" w:styleId="WW8Num21z3">
    <w:name w:val="WW8Num21z3"/>
    <w:rsid w:val="00F03928"/>
  </w:style>
  <w:style w:type="character" w:customStyle="1" w:styleId="WW8Num21z4">
    <w:name w:val="WW8Num21z4"/>
    <w:rsid w:val="00F03928"/>
  </w:style>
  <w:style w:type="character" w:customStyle="1" w:styleId="WW8Num21z5">
    <w:name w:val="WW8Num21z5"/>
    <w:rsid w:val="00F03928"/>
  </w:style>
  <w:style w:type="character" w:customStyle="1" w:styleId="WW8Num21z6">
    <w:name w:val="WW8Num21z6"/>
    <w:rsid w:val="00F03928"/>
  </w:style>
  <w:style w:type="character" w:customStyle="1" w:styleId="WW8Num21z7">
    <w:name w:val="WW8Num21z7"/>
    <w:rsid w:val="00F03928"/>
  </w:style>
  <w:style w:type="character" w:customStyle="1" w:styleId="WW8Num21z8">
    <w:name w:val="WW8Num21z8"/>
    <w:rsid w:val="00F03928"/>
  </w:style>
  <w:style w:type="character" w:customStyle="1" w:styleId="WW8Num22z0">
    <w:name w:val="WW8Num22z0"/>
    <w:rsid w:val="00F03928"/>
    <w:rPr>
      <w:rFonts w:ascii="Symbol" w:hAnsi="Symbol" w:cs="Symbol"/>
    </w:rPr>
  </w:style>
  <w:style w:type="character" w:customStyle="1" w:styleId="WW8Num22z1">
    <w:name w:val="WW8Num22z1"/>
    <w:rsid w:val="00F03928"/>
    <w:rPr>
      <w:rFonts w:ascii="Courier New" w:hAnsi="Courier New" w:cs="Courier New"/>
    </w:rPr>
  </w:style>
  <w:style w:type="character" w:customStyle="1" w:styleId="WW8Num22z2">
    <w:name w:val="WW8Num22z2"/>
    <w:rsid w:val="00F03928"/>
    <w:rPr>
      <w:rFonts w:ascii="Wingdings" w:hAnsi="Wingdings" w:cs="Wingdings"/>
    </w:rPr>
  </w:style>
  <w:style w:type="character" w:customStyle="1" w:styleId="WW8Num23z0">
    <w:name w:val="WW8Num23z0"/>
    <w:rsid w:val="00F03928"/>
    <w:rPr>
      <w:b w:val="0"/>
      <w:bCs/>
    </w:rPr>
  </w:style>
  <w:style w:type="character" w:customStyle="1" w:styleId="WW8Num23z1">
    <w:name w:val="WW8Num23z1"/>
    <w:rsid w:val="00F03928"/>
  </w:style>
  <w:style w:type="character" w:customStyle="1" w:styleId="WW8Num23z2">
    <w:name w:val="WW8Num23z2"/>
    <w:rsid w:val="00F03928"/>
  </w:style>
  <w:style w:type="character" w:customStyle="1" w:styleId="WW8Num23z3">
    <w:name w:val="WW8Num23z3"/>
    <w:rsid w:val="00F03928"/>
  </w:style>
  <w:style w:type="character" w:customStyle="1" w:styleId="WW8Num23z4">
    <w:name w:val="WW8Num23z4"/>
    <w:rsid w:val="00F03928"/>
  </w:style>
  <w:style w:type="character" w:customStyle="1" w:styleId="WW8Num23z5">
    <w:name w:val="WW8Num23z5"/>
    <w:rsid w:val="00F03928"/>
  </w:style>
  <w:style w:type="character" w:customStyle="1" w:styleId="WW8Num23z6">
    <w:name w:val="WW8Num23z6"/>
    <w:rsid w:val="00F03928"/>
  </w:style>
  <w:style w:type="character" w:customStyle="1" w:styleId="WW8Num23z7">
    <w:name w:val="WW8Num23z7"/>
    <w:rsid w:val="00F03928"/>
  </w:style>
  <w:style w:type="character" w:customStyle="1" w:styleId="WW8Num23z8">
    <w:name w:val="WW8Num23z8"/>
    <w:rsid w:val="00F03928"/>
  </w:style>
  <w:style w:type="character" w:customStyle="1" w:styleId="WW8Num24z0">
    <w:name w:val="WW8Num24z0"/>
    <w:rsid w:val="00F03928"/>
    <w:rPr>
      <w:rFonts w:ascii="Symbol" w:hAnsi="Symbol" w:cs="Symbol"/>
      <w:sz w:val="24"/>
      <w:szCs w:val="24"/>
    </w:rPr>
  </w:style>
  <w:style w:type="character" w:customStyle="1" w:styleId="WW8Num24z1">
    <w:name w:val="WW8Num24z1"/>
    <w:rsid w:val="00F03928"/>
    <w:rPr>
      <w:rFonts w:ascii="Courier New" w:hAnsi="Courier New" w:cs="Courier New"/>
    </w:rPr>
  </w:style>
  <w:style w:type="character" w:customStyle="1" w:styleId="WW8Num24z2">
    <w:name w:val="WW8Num24z2"/>
    <w:rsid w:val="00F03928"/>
    <w:rPr>
      <w:rFonts w:ascii="Wingdings" w:hAnsi="Wingdings" w:cs="Wingdings"/>
    </w:rPr>
  </w:style>
  <w:style w:type="character" w:customStyle="1" w:styleId="WW8Num24z3">
    <w:name w:val="WW8Num24z3"/>
    <w:rsid w:val="00F03928"/>
    <w:rPr>
      <w:rFonts w:ascii="Symbol" w:hAnsi="Symbol" w:cs="Symbol"/>
    </w:rPr>
  </w:style>
  <w:style w:type="character" w:customStyle="1" w:styleId="WW8Num25z0">
    <w:name w:val="WW8Num25z0"/>
    <w:rsid w:val="00F03928"/>
    <w:rPr>
      <w:rFonts w:ascii="Symbol" w:hAnsi="Symbol" w:cs="Symbol"/>
      <w:color w:val="auto"/>
    </w:rPr>
  </w:style>
  <w:style w:type="character" w:customStyle="1" w:styleId="WW8Num25z1">
    <w:name w:val="WW8Num25z1"/>
    <w:rsid w:val="00F03928"/>
    <w:rPr>
      <w:rFonts w:ascii="Courier New" w:hAnsi="Courier New" w:cs="Courier New"/>
    </w:rPr>
  </w:style>
  <w:style w:type="character" w:customStyle="1" w:styleId="WW8Num25z2">
    <w:name w:val="WW8Num25z2"/>
    <w:rsid w:val="00F03928"/>
    <w:rPr>
      <w:rFonts w:ascii="Wingdings" w:hAnsi="Wingdings" w:cs="Wingdings"/>
    </w:rPr>
  </w:style>
  <w:style w:type="character" w:customStyle="1" w:styleId="WW8Num25z3">
    <w:name w:val="WW8Num25z3"/>
    <w:rsid w:val="00F03928"/>
    <w:rPr>
      <w:rFonts w:ascii="Symbol" w:hAnsi="Symbol" w:cs="Symbol"/>
    </w:rPr>
  </w:style>
  <w:style w:type="character" w:customStyle="1" w:styleId="WW8Num26z0">
    <w:name w:val="WW8Num26z0"/>
    <w:rsid w:val="00F03928"/>
    <w:rPr>
      <w:rFonts w:ascii="Symbol" w:hAnsi="Symbol" w:cs="Symbol"/>
    </w:rPr>
  </w:style>
  <w:style w:type="character" w:customStyle="1" w:styleId="WW8Num26z1">
    <w:name w:val="WW8Num26z1"/>
    <w:rsid w:val="00F03928"/>
    <w:rPr>
      <w:rFonts w:ascii="Courier New" w:hAnsi="Courier New" w:cs="Courier New"/>
    </w:rPr>
  </w:style>
  <w:style w:type="character" w:customStyle="1" w:styleId="WW8Num26z2">
    <w:name w:val="WW8Num26z2"/>
    <w:rsid w:val="00F03928"/>
    <w:rPr>
      <w:rFonts w:ascii="Wingdings" w:hAnsi="Wingdings" w:cs="Wingdings"/>
    </w:rPr>
  </w:style>
  <w:style w:type="character" w:customStyle="1" w:styleId="WW8Num27z0">
    <w:name w:val="WW8Num27z0"/>
    <w:rsid w:val="00F03928"/>
  </w:style>
  <w:style w:type="character" w:customStyle="1" w:styleId="WW8Num27z1">
    <w:name w:val="WW8Num27z1"/>
    <w:rsid w:val="00F03928"/>
  </w:style>
  <w:style w:type="character" w:customStyle="1" w:styleId="WW8Num27z2">
    <w:name w:val="WW8Num27z2"/>
    <w:rsid w:val="00F03928"/>
  </w:style>
  <w:style w:type="character" w:customStyle="1" w:styleId="WW8Num27z3">
    <w:name w:val="WW8Num27z3"/>
    <w:rsid w:val="00F03928"/>
  </w:style>
  <w:style w:type="character" w:customStyle="1" w:styleId="WW8Num27z4">
    <w:name w:val="WW8Num27z4"/>
    <w:rsid w:val="00F03928"/>
  </w:style>
  <w:style w:type="character" w:customStyle="1" w:styleId="WW8Num27z5">
    <w:name w:val="WW8Num27z5"/>
    <w:rsid w:val="00F03928"/>
  </w:style>
  <w:style w:type="character" w:customStyle="1" w:styleId="WW8Num27z6">
    <w:name w:val="WW8Num27z6"/>
    <w:rsid w:val="00F03928"/>
  </w:style>
  <w:style w:type="character" w:customStyle="1" w:styleId="WW8Num27z7">
    <w:name w:val="WW8Num27z7"/>
    <w:rsid w:val="00F03928"/>
  </w:style>
  <w:style w:type="character" w:customStyle="1" w:styleId="WW8Num27z8">
    <w:name w:val="WW8Num27z8"/>
    <w:rsid w:val="00F03928"/>
  </w:style>
  <w:style w:type="character" w:customStyle="1" w:styleId="WW8Num28z0">
    <w:name w:val="WW8Num28z0"/>
    <w:rsid w:val="00F03928"/>
  </w:style>
  <w:style w:type="character" w:customStyle="1" w:styleId="WW8Num28z1">
    <w:name w:val="WW8Num28z1"/>
    <w:rsid w:val="00F03928"/>
    <w:rPr>
      <w:rFonts w:ascii="Symbol" w:hAnsi="Symbol" w:cs="Symbol"/>
      <w:sz w:val="24"/>
      <w:szCs w:val="24"/>
    </w:rPr>
  </w:style>
  <w:style w:type="character" w:customStyle="1" w:styleId="WW8Num28z2">
    <w:name w:val="WW8Num28z2"/>
    <w:rsid w:val="00F03928"/>
  </w:style>
  <w:style w:type="character" w:customStyle="1" w:styleId="WW8Num28z3">
    <w:name w:val="WW8Num28z3"/>
    <w:rsid w:val="00F03928"/>
  </w:style>
  <w:style w:type="character" w:customStyle="1" w:styleId="WW8Num28z4">
    <w:name w:val="WW8Num28z4"/>
    <w:rsid w:val="00F03928"/>
  </w:style>
  <w:style w:type="character" w:customStyle="1" w:styleId="WW8Num28z5">
    <w:name w:val="WW8Num28z5"/>
    <w:rsid w:val="00F03928"/>
  </w:style>
  <w:style w:type="character" w:customStyle="1" w:styleId="WW8Num28z6">
    <w:name w:val="WW8Num28z6"/>
    <w:rsid w:val="00F03928"/>
  </w:style>
  <w:style w:type="character" w:customStyle="1" w:styleId="WW8Num28z7">
    <w:name w:val="WW8Num28z7"/>
    <w:rsid w:val="00F03928"/>
  </w:style>
  <w:style w:type="character" w:customStyle="1" w:styleId="WW8Num28z8">
    <w:name w:val="WW8Num28z8"/>
    <w:rsid w:val="00F03928"/>
  </w:style>
  <w:style w:type="character" w:customStyle="1" w:styleId="WW8Num29z0">
    <w:name w:val="WW8Num29z0"/>
    <w:rsid w:val="00F03928"/>
  </w:style>
  <w:style w:type="character" w:customStyle="1" w:styleId="WW8Num29z1">
    <w:name w:val="WW8Num29z1"/>
    <w:rsid w:val="00F03928"/>
  </w:style>
  <w:style w:type="character" w:customStyle="1" w:styleId="WW8Num29z2">
    <w:name w:val="WW8Num29z2"/>
    <w:rsid w:val="00F03928"/>
  </w:style>
  <w:style w:type="character" w:customStyle="1" w:styleId="WW8Num29z3">
    <w:name w:val="WW8Num29z3"/>
    <w:rsid w:val="00F03928"/>
  </w:style>
  <w:style w:type="character" w:customStyle="1" w:styleId="WW8Num29z4">
    <w:name w:val="WW8Num29z4"/>
    <w:rsid w:val="00F03928"/>
  </w:style>
  <w:style w:type="character" w:customStyle="1" w:styleId="WW8Num29z5">
    <w:name w:val="WW8Num29z5"/>
    <w:rsid w:val="00F03928"/>
  </w:style>
  <w:style w:type="character" w:customStyle="1" w:styleId="WW8Num29z6">
    <w:name w:val="WW8Num29z6"/>
    <w:rsid w:val="00F03928"/>
  </w:style>
  <w:style w:type="character" w:customStyle="1" w:styleId="WW8Num29z7">
    <w:name w:val="WW8Num29z7"/>
    <w:rsid w:val="00F03928"/>
  </w:style>
  <w:style w:type="character" w:customStyle="1" w:styleId="WW8Num29z8">
    <w:name w:val="WW8Num29z8"/>
    <w:rsid w:val="00F03928"/>
  </w:style>
  <w:style w:type="character" w:customStyle="1" w:styleId="WW8Num30z0">
    <w:name w:val="WW8Num30z0"/>
    <w:rsid w:val="00F03928"/>
    <w:rPr>
      <w:rFonts w:ascii="Wingdings" w:hAnsi="Wingdings" w:cs="Wingdings"/>
    </w:rPr>
  </w:style>
  <w:style w:type="character" w:customStyle="1" w:styleId="WW8Num30z1">
    <w:name w:val="WW8Num30z1"/>
    <w:rsid w:val="00F03928"/>
    <w:rPr>
      <w:rFonts w:ascii="Courier New" w:hAnsi="Courier New" w:cs="Courier New"/>
    </w:rPr>
  </w:style>
  <w:style w:type="character" w:customStyle="1" w:styleId="WW8Num30z3">
    <w:name w:val="WW8Num30z3"/>
    <w:rsid w:val="00F03928"/>
    <w:rPr>
      <w:rFonts w:ascii="Symbol" w:hAnsi="Symbol" w:cs="Symbol"/>
    </w:rPr>
  </w:style>
  <w:style w:type="character" w:customStyle="1" w:styleId="WW8Num31z0">
    <w:name w:val="WW8Num31z0"/>
    <w:rsid w:val="00F03928"/>
    <w:rPr>
      <w:rFonts w:ascii="Wingdings" w:hAnsi="Wingdings" w:cs="Wingdings"/>
    </w:rPr>
  </w:style>
  <w:style w:type="character" w:customStyle="1" w:styleId="WW8Num31z1">
    <w:name w:val="WW8Num31z1"/>
    <w:rsid w:val="00F03928"/>
    <w:rPr>
      <w:rFonts w:ascii="Courier New" w:hAnsi="Courier New" w:cs="Courier New"/>
    </w:rPr>
  </w:style>
  <w:style w:type="character" w:customStyle="1" w:styleId="WW8Num31z3">
    <w:name w:val="WW8Num31z3"/>
    <w:rsid w:val="00F03928"/>
    <w:rPr>
      <w:rFonts w:ascii="Symbol" w:hAnsi="Symbol" w:cs="Symbol"/>
    </w:rPr>
  </w:style>
  <w:style w:type="character" w:customStyle="1" w:styleId="WW8Num32z0">
    <w:name w:val="WW8Num32z0"/>
    <w:rsid w:val="00F03928"/>
  </w:style>
  <w:style w:type="character" w:customStyle="1" w:styleId="WW8Num32z1">
    <w:name w:val="WW8Num32z1"/>
    <w:rsid w:val="00F03928"/>
    <w:rPr>
      <w:rFonts w:ascii="Courier New" w:hAnsi="Courier New" w:cs="Courier New"/>
    </w:rPr>
  </w:style>
  <w:style w:type="character" w:customStyle="1" w:styleId="WW8Num32z2">
    <w:name w:val="WW8Num32z2"/>
    <w:rsid w:val="00F03928"/>
    <w:rPr>
      <w:rFonts w:ascii="Wingdings" w:hAnsi="Wingdings" w:cs="Wingdings"/>
    </w:rPr>
  </w:style>
  <w:style w:type="character" w:customStyle="1" w:styleId="WW8Num32z3">
    <w:name w:val="WW8Num32z3"/>
    <w:rsid w:val="00F03928"/>
    <w:rPr>
      <w:rFonts w:ascii="Symbol" w:hAnsi="Symbol" w:cs="Symbol"/>
    </w:rPr>
  </w:style>
  <w:style w:type="character" w:customStyle="1" w:styleId="FontStyle30">
    <w:name w:val="Font Style30"/>
    <w:rsid w:val="00F03928"/>
    <w:rPr>
      <w:rFonts w:ascii="Times New Roman" w:hAnsi="Times New Roman" w:cs="Times New Roman"/>
      <w:sz w:val="28"/>
      <w:szCs w:val="28"/>
    </w:rPr>
  </w:style>
  <w:style w:type="paragraph" w:customStyle="1" w:styleId="318">
    <w:name w:val="Основной текст 31"/>
    <w:basedOn w:val="a3"/>
    <w:rsid w:val="00F03928"/>
    <w:pPr>
      <w:suppressAutoHyphens/>
      <w:spacing w:after="120"/>
    </w:pPr>
    <w:rPr>
      <w:sz w:val="16"/>
      <w:szCs w:val="16"/>
      <w:lang w:eastAsia="zh-CN"/>
    </w:rPr>
  </w:style>
  <w:style w:type="paragraph" w:customStyle="1" w:styleId="219">
    <w:name w:val="Основной текст с отступом 21"/>
    <w:basedOn w:val="a3"/>
    <w:rsid w:val="00F03928"/>
    <w:pPr>
      <w:suppressAutoHyphens/>
      <w:spacing w:after="120" w:line="480" w:lineRule="auto"/>
      <w:ind w:left="283"/>
    </w:pPr>
    <w:rPr>
      <w:lang w:eastAsia="zh-CN"/>
    </w:rPr>
  </w:style>
  <w:style w:type="paragraph" w:customStyle="1" w:styleId="afffffff2">
    <w:name w:val="Содержимое врезки"/>
    <w:basedOn w:val="a3"/>
    <w:rsid w:val="00F03928"/>
    <w:pPr>
      <w:suppressAutoHyphens/>
    </w:pPr>
    <w:rPr>
      <w:lang w:eastAsia="zh-CN"/>
    </w:rPr>
  </w:style>
  <w:style w:type="paragraph" w:customStyle="1" w:styleId="text1">
    <w:name w:val="text1"/>
    <w:basedOn w:val="a3"/>
    <w:rsid w:val="00F03928"/>
    <w:pPr>
      <w:spacing w:after="300"/>
    </w:pPr>
  </w:style>
  <w:style w:type="paragraph" w:styleId="afffffff3">
    <w:name w:val="TOC Heading"/>
    <w:basedOn w:val="11"/>
    <w:next w:val="a3"/>
    <w:qFormat/>
    <w:rsid w:val="00F03928"/>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F03928"/>
    <w:rPr>
      <w:rFonts w:ascii="Times New Roman" w:hAnsi="Times New Roman" w:cs="Times New Roman"/>
      <w:sz w:val="18"/>
      <w:szCs w:val="18"/>
    </w:rPr>
  </w:style>
  <w:style w:type="paragraph" w:customStyle="1" w:styleId="afffffff4">
    <w:name w:val="Базовый"/>
    <w:rsid w:val="00F0392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F03928"/>
    <w:rPr>
      <w:rFonts w:cs="Times New Roman"/>
      <w:color w:val="0000FF"/>
      <w:u w:val="single"/>
    </w:rPr>
  </w:style>
  <w:style w:type="character" w:customStyle="1" w:styleId="textmaincenter">
    <w:name w:val="textmain_center"/>
    <w:rsid w:val="00F03928"/>
  </w:style>
  <w:style w:type="character" w:customStyle="1" w:styleId="WW8Num2z3">
    <w:name w:val="WW8Num2z3"/>
    <w:rsid w:val="00F03928"/>
  </w:style>
  <w:style w:type="character" w:customStyle="1" w:styleId="WW8Num2z4">
    <w:name w:val="WW8Num2z4"/>
    <w:rsid w:val="00F03928"/>
  </w:style>
  <w:style w:type="character" w:customStyle="1" w:styleId="WW8Num2z5">
    <w:name w:val="WW8Num2z5"/>
    <w:rsid w:val="00F03928"/>
  </w:style>
  <w:style w:type="character" w:customStyle="1" w:styleId="WW8Num2z6">
    <w:name w:val="WW8Num2z6"/>
    <w:rsid w:val="00F03928"/>
  </w:style>
  <w:style w:type="character" w:customStyle="1" w:styleId="WW8Num2z7">
    <w:name w:val="WW8Num2z7"/>
    <w:rsid w:val="00F03928"/>
  </w:style>
  <w:style w:type="character" w:customStyle="1" w:styleId="WW8Num2z8">
    <w:name w:val="WW8Num2z8"/>
    <w:rsid w:val="00F03928"/>
  </w:style>
  <w:style w:type="character" w:customStyle="1" w:styleId="WW8Num3z4">
    <w:name w:val="WW8Num3z4"/>
    <w:rsid w:val="00F03928"/>
  </w:style>
  <w:style w:type="character" w:customStyle="1" w:styleId="WW8Num3z5">
    <w:name w:val="WW8Num3z5"/>
    <w:rsid w:val="00F03928"/>
  </w:style>
  <w:style w:type="character" w:customStyle="1" w:styleId="WW8Num3z6">
    <w:name w:val="WW8Num3z6"/>
    <w:rsid w:val="00F03928"/>
  </w:style>
  <w:style w:type="character" w:customStyle="1" w:styleId="WW8Num3z7">
    <w:name w:val="WW8Num3z7"/>
    <w:rsid w:val="00F03928"/>
  </w:style>
  <w:style w:type="character" w:customStyle="1" w:styleId="WW8Num3z8">
    <w:name w:val="WW8Num3z8"/>
    <w:rsid w:val="00F03928"/>
  </w:style>
  <w:style w:type="paragraph" w:customStyle="1" w:styleId="LO-Normal">
    <w:name w:val="LO-Normal"/>
    <w:rsid w:val="00F03928"/>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F03928"/>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F03928"/>
  </w:style>
  <w:style w:type="character" w:customStyle="1" w:styleId="afffffff6">
    <w:name w:val="Стиль Обычный"/>
    <w:rsid w:val="00F03928"/>
    <w:rPr>
      <w:rFonts w:ascii="Times New Roman" w:hAnsi="Times New Roman"/>
      <w:sz w:val="24"/>
    </w:rPr>
  </w:style>
  <w:style w:type="paragraph" w:customStyle="1" w:styleId="2TimesNewRoman12">
    <w:name w:val="Стиль Заголовок 2 + Times New Roman 12 пт"/>
    <w:basedOn w:val="21"/>
    <w:rsid w:val="00F03928"/>
    <w:rPr>
      <w:i w:val="0"/>
      <w:sz w:val="24"/>
      <w:lang w:eastAsia="ru-RU"/>
    </w:rPr>
  </w:style>
  <w:style w:type="paragraph" w:customStyle="1" w:styleId="afffffff7">
    <w:name w:val="Стиль Основной текст"/>
    <w:basedOn w:val="a3"/>
    <w:rsid w:val="00F03928"/>
    <w:rPr>
      <w:szCs w:val="20"/>
    </w:rPr>
  </w:style>
  <w:style w:type="character" w:customStyle="1" w:styleId="1ffff2">
    <w:name w:val="Основной текст + Полужирный1"/>
    <w:rsid w:val="00F03928"/>
    <w:rPr>
      <w:rFonts w:ascii="Times New Roman" w:hAnsi="Times New Roman" w:cs="Times New Roman"/>
      <w:b/>
      <w:bCs/>
      <w:sz w:val="20"/>
      <w:szCs w:val="20"/>
    </w:rPr>
  </w:style>
  <w:style w:type="paragraph" w:customStyle="1" w:styleId="319">
    <w:name w:val="Основной текст (3)1"/>
    <w:basedOn w:val="a3"/>
    <w:rsid w:val="00F03928"/>
    <w:pPr>
      <w:shd w:val="clear" w:color="auto" w:fill="FFFFFF"/>
      <w:spacing w:before="300" w:after="180" w:line="240" w:lineRule="atLeast"/>
    </w:pPr>
    <w:rPr>
      <w:rFonts w:ascii="Garamond" w:hAnsi="Garamond"/>
    </w:rPr>
  </w:style>
  <w:style w:type="character" w:customStyle="1" w:styleId="48">
    <w:name w:val="Основной текст (4)"/>
    <w:link w:val="413"/>
    <w:rsid w:val="00F03928"/>
    <w:rPr>
      <w:rFonts w:ascii="Garamond" w:hAnsi="Garamond"/>
      <w:sz w:val="24"/>
      <w:szCs w:val="24"/>
      <w:shd w:val="clear" w:color="auto" w:fill="FFFFFF"/>
    </w:rPr>
  </w:style>
  <w:style w:type="paragraph" w:customStyle="1" w:styleId="413">
    <w:name w:val="Основной текст (4)1"/>
    <w:basedOn w:val="a3"/>
    <w:link w:val="48"/>
    <w:rsid w:val="00F03928"/>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F03928"/>
    <w:rPr>
      <w:rFonts w:ascii="Garamond" w:hAnsi="Garamond"/>
      <w:sz w:val="24"/>
      <w:szCs w:val="24"/>
      <w:shd w:val="clear" w:color="auto" w:fill="FFFFFF"/>
    </w:rPr>
  </w:style>
  <w:style w:type="paragraph" w:customStyle="1" w:styleId="21a">
    <w:name w:val="Подпись к картинке (2)1"/>
    <w:basedOn w:val="a3"/>
    <w:link w:val="2fb"/>
    <w:rsid w:val="00F03928"/>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F03928"/>
    <w:rPr>
      <w:rFonts w:ascii="Garamond" w:hAnsi="Garamond"/>
      <w:b/>
      <w:bCs/>
      <w:sz w:val="18"/>
      <w:szCs w:val="18"/>
      <w:shd w:val="clear" w:color="auto" w:fill="FFFFFF"/>
    </w:rPr>
  </w:style>
  <w:style w:type="paragraph" w:customStyle="1" w:styleId="261">
    <w:name w:val="Основной текст (26)1"/>
    <w:basedOn w:val="a3"/>
    <w:link w:val="260"/>
    <w:uiPriority w:val="99"/>
    <w:rsid w:val="00F03928"/>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F03928"/>
    <w:rPr>
      <w:rFonts w:ascii="Century Schoolbook" w:hAnsi="Century Schoolbook"/>
      <w:shd w:val="clear" w:color="auto" w:fill="FFFFFF"/>
    </w:rPr>
  </w:style>
  <w:style w:type="paragraph" w:customStyle="1" w:styleId="5310">
    <w:name w:val="Основной текст (53)1"/>
    <w:basedOn w:val="a3"/>
    <w:link w:val="531"/>
    <w:rsid w:val="00F03928"/>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F03928"/>
    <w:rPr>
      <w:rFonts w:ascii="Century Schoolbook" w:hAnsi="Century Schoolbook"/>
      <w:sz w:val="26"/>
      <w:szCs w:val="26"/>
      <w:shd w:val="clear" w:color="auto" w:fill="FFFFFF"/>
    </w:rPr>
  </w:style>
  <w:style w:type="paragraph" w:customStyle="1" w:styleId="711">
    <w:name w:val="Основной текст (7)1"/>
    <w:basedOn w:val="a3"/>
    <w:link w:val="74"/>
    <w:rsid w:val="00F03928"/>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F03928"/>
    <w:rPr>
      <w:rFonts w:ascii="Trebuchet MS" w:hAnsi="Trebuchet MS"/>
      <w:b/>
      <w:bCs/>
      <w:sz w:val="14"/>
      <w:szCs w:val="14"/>
      <w:shd w:val="clear" w:color="auto" w:fill="FFFFFF"/>
    </w:rPr>
  </w:style>
  <w:style w:type="paragraph" w:customStyle="1" w:styleId="811">
    <w:name w:val="Основной текст (81)1"/>
    <w:basedOn w:val="a3"/>
    <w:link w:val="810"/>
    <w:rsid w:val="00F03928"/>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F03928"/>
    <w:rPr>
      <w:sz w:val="10"/>
      <w:szCs w:val="10"/>
      <w:shd w:val="clear" w:color="auto" w:fill="FFFFFF"/>
      <w:lang w:val="ru-RU" w:eastAsia="ru-RU"/>
    </w:rPr>
  </w:style>
  <w:style w:type="paragraph" w:customStyle="1" w:styleId="741">
    <w:name w:val="Основной текст (74)1"/>
    <w:basedOn w:val="a3"/>
    <w:link w:val="740"/>
    <w:rsid w:val="00F03928"/>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F03928"/>
    <w:rPr>
      <w:rFonts w:ascii="Garamond" w:hAnsi="Garamond"/>
      <w:sz w:val="10"/>
      <w:szCs w:val="10"/>
      <w:shd w:val="clear" w:color="auto" w:fill="FFFFFF"/>
      <w:lang w:val="ru-RU" w:eastAsia="ru-RU"/>
    </w:rPr>
  </w:style>
  <w:style w:type="paragraph" w:customStyle="1" w:styleId="271">
    <w:name w:val="Основной текст (27)1"/>
    <w:basedOn w:val="a3"/>
    <w:link w:val="270"/>
    <w:rsid w:val="00F03928"/>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F03928"/>
    <w:pPr>
      <w:ind w:firstLine="709"/>
      <w:jc w:val="both"/>
    </w:pPr>
    <w:rPr>
      <w:rFonts w:ascii="Verdana" w:hAnsi="Verdana"/>
      <w:bCs/>
      <w:sz w:val="20"/>
      <w:szCs w:val="20"/>
    </w:rPr>
  </w:style>
  <w:style w:type="character" w:customStyle="1" w:styleId="3f2">
    <w:name w:val="Основной текст3"/>
    <w:rsid w:val="00F03928"/>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F03928"/>
    <w:pPr>
      <w:spacing w:line="360" w:lineRule="auto"/>
    </w:pPr>
    <w:rPr>
      <w:szCs w:val="20"/>
    </w:rPr>
  </w:style>
  <w:style w:type="paragraph" w:customStyle="1" w:styleId="21b">
    <w:name w:val="Красная строка 21"/>
    <w:basedOn w:val="aff9"/>
    <w:rsid w:val="00F0392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F03928"/>
    <w:rPr>
      <w:szCs w:val="20"/>
    </w:rPr>
  </w:style>
  <w:style w:type="paragraph" w:customStyle="1" w:styleId="Style100">
    <w:name w:val="Style10"/>
    <w:basedOn w:val="a3"/>
    <w:rsid w:val="00F03928"/>
    <w:pPr>
      <w:widowControl w:val="0"/>
      <w:autoSpaceDE w:val="0"/>
      <w:autoSpaceDN w:val="0"/>
      <w:adjustRightInd w:val="0"/>
      <w:spacing w:line="321" w:lineRule="exact"/>
      <w:ind w:firstLine="485"/>
      <w:jc w:val="both"/>
    </w:pPr>
  </w:style>
  <w:style w:type="paragraph" w:customStyle="1" w:styleId="u">
    <w:name w:val="u"/>
    <w:basedOn w:val="a3"/>
    <w:rsid w:val="00F03928"/>
    <w:pPr>
      <w:spacing w:before="100" w:beforeAutospacing="1" w:after="100" w:afterAutospacing="1"/>
    </w:pPr>
  </w:style>
  <w:style w:type="character" w:customStyle="1" w:styleId="FontStyle95">
    <w:name w:val="Font Style95"/>
    <w:rsid w:val="00F03928"/>
    <w:rPr>
      <w:rFonts w:ascii="Times New Roman" w:hAnsi="Times New Roman" w:cs="Times New Roman"/>
      <w:sz w:val="22"/>
      <w:szCs w:val="22"/>
    </w:rPr>
  </w:style>
  <w:style w:type="character" w:customStyle="1" w:styleId="FontStyle94">
    <w:name w:val="Font Style94"/>
    <w:rsid w:val="00F03928"/>
    <w:rPr>
      <w:rFonts w:ascii="Times New Roman" w:hAnsi="Times New Roman" w:cs="Times New Roman"/>
      <w:b/>
      <w:bCs/>
      <w:sz w:val="22"/>
      <w:szCs w:val="22"/>
    </w:rPr>
  </w:style>
  <w:style w:type="character" w:customStyle="1" w:styleId="FontStyle231">
    <w:name w:val="Font Style231"/>
    <w:rsid w:val="00F03928"/>
    <w:rPr>
      <w:rFonts w:ascii="Times New Roman" w:hAnsi="Times New Roman" w:cs="Times New Roman"/>
      <w:sz w:val="26"/>
      <w:szCs w:val="26"/>
    </w:rPr>
  </w:style>
  <w:style w:type="character" w:customStyle="1" w:styleId="Heading1Char1">
    <w:name w:val="Heading 1 Char1"/>
    <w:aliases w:val="Знак Char1"/>
    <w:locked/>
    <w:rsid w:val="00F03928"/>
    <w:rPr>
      <w:rFonts w:ascii="Times New Roman" w:hAnsi="Times New Roman" w:cs="Tahoma"/>
      <w:b/>
      <w:bCs/>
      <w:kern w:val="32"/>
      <w:sz w:val="32"/>
      <w:szCs w:val="32"/>
      <w:lang w:eastAsia="ru-RU"/>
    </w:rPr>
  </w:style>
  <w:style w:type="character" w:customStyle="1" w:styleId="news">
    <w:name w:val="news"/>
    <w:rsid w:val="00F03928"/>
    <w:rPr>
      <w:rFonts w:ascii="Times New Roman" w:hAnsi="Times New Roman" w:cs="Times New Roman"/>
    </w:rPr>
  </w:style>
  <w:style w:type="character" w:customStyle="1" w:styleId="hl">
    <w:name w:val="hl"/>
    <w:rsid w:val="00F03928"/>
    <w:rPr>
      <w:rFonts w:cs="Times New Roman"/>
    </w:rPr>
  </w:style>
  <w:style w:type="character" w:customStyle="1" w:styleId="DocumentMapChar">
    <w:name w:val="Document Map Char"/>
    <w:semiHidden/>
    <w:locked/>
    <w:rsid w:val="00F03928"/>
    <w:rPr>
      <w:rFonts w:ascii="Tahoma" w:hAnsi="Tahoma" w:cs="Tahoma"/>
      <w:lang w:val="ru-RU" w:eastAsia="ru-RU" w:bidi="ar-SA"/>
    </w:rPr>
  </w:style>
  <w:style w:type="character" w:customStyle="1" w:styleId="BodyText3Char">
    <w:name w:val="Body Text 3 Char"/>
    <w:aliases w:val="Знак5 Char"/>
    <w:locked/>
    <w:rsid w:val="00F03928"/>
    <w:rPr>
      <w:sz w:val="16"/>
      <w:szCs w:val="16"/>
      <w:lang w:val="ru-RU" w:eastAsia="ru-RU" w:bidi="ar-SA"/>
    </w:rPr>
  </w:style>
  <w:style w:type="character" w:customStyle="1" w:styleId="BalloonTextChar">
    <w:name w:val="Balloon Text Char"/>
    <w:locked/>
    <w:rsid w:val="00F03928"/>
    <w:rPr>
      <w:rFonts w:ascii="Tahoma" w:hAnsi="Tahoma" w:cs="Tahoma"/>
      <w:sz w:val="16"/>
      <w:szCs w:val="16"/>
      <w:lang w:val="ru-RU" w:eastAsia="ru-RU" w:bidi="ar-SA"/>
    </w:rPr>
  </w:style>
  <w:style w:type="character" w:customStyle="1" w:styleId="FontStyle145">
    <w:name w:val="Font Style145"/>
    <w:rsid w:val="00F03928"/>
    <w:rPr>
      <w:rFonts w:ascii="Times New Roman" w:hAnsi="Times New Roman" w:cs="Times New Roman"/>
      <w:color w:val="000000"/>
      <w:sz w:val="18"/>
      <w:szCs w:val="18"/>
    </w:rPr>
  </w:style>
  <w:style w:type="character" w:customStyle="1" w:styleId="FontStyle215">
    <w:name w:val="Font Style215"/>
    <w:rsid w:val="00F03928"/>
    <w:rPr>
      <w:rFonts w:ascii="Times New Roman" w:hAnsi="Times New Roman" w:cs="Times New Roman"/>
      <w:b/>
      <w:bCs/>
      <w:color w:val="000000"/>
      <w:sz w:val="18"/>
      <w:szCs w:val="18"/>
    </w:rPr>
  </w:style>
  <w:style w:type="character" w:customStyle="1" w:styleId="FontStyle153">
    <w:name w:val="Font Style153"/>
    <w:rsid w:val="00F03928"/>
    <w:rPr>
      <w:rFonts w:ascii="Times New Roman" w:hAnsi="Times New Roman" w:cs="Times New Roman"/>
      <w:i/>
      <w:iCs/>
      <w:color w:val="000000"/>
      <w:sz w:val="18"/>
      <w:szCs w:val="18"/>
    </w:rPr>
  </w:style>
  <w:style w:type="paragraph" w:customStyle="1" w:styleId="Style101">
    <w:name w:val="Style101"/>
    <w:basedOn w:val="a3"/>
    <w:rsid w:val="00F03928"/>
    <w:pPr>
      <w:widowControl w:val="0"/>
      <w:suppressAutoHyphens/>
      <w:autoSpaceDE w:val="0"/>
      <w:spacing w:line="240" w:lineRule="atLeast"/>
    </w:pPr>
    <w:rPr>
      <w:sz w:val="20"/>
      <w:szCs w:val="20"/>
      <w:lang w:eastAsia="ar-SA"/>
    </w:rPr>
  </w:style>
  <w:style w:type="character" w:customStyle="1" w:styleId="FontStyle173">
    <w:name w:val="Font Style173"/>
    <w:rsid w:val="00F03928"/>
    <w:rPr>
      <w:rFonts w:ascii="Times New Roman" w:hAnsi="Times New Roman" w:cs="Times New Roman"/>
      <w:i/>
      <w:iCs/>
      <w:color w:val="000000"/>
      <w:spacing w:val="20"/>
      <w:sz w:val="18"/>
      <w:szCs w:val="18"/>
    </w:rPr>
  </w:style>
  <w:style w:type="paragraph" w:customStyle="1" w:styleId="Style92">
    <w:name w:val="Style92"/>
    <w:basedOn w:val="a3"/>
    <w:rsid w:val="00F03928"/>
    <w:pPr>
      <w:widowControl w:val="0"/>
      <w:suppressAutoHyphens/>
      <w:autoSpaceDE w:val="0"/>
      <w:spacing w:line="240" w:lineRule="atLeast"/>
    </w:pPr>
    <w:rPr>
      <w:sz w:val="20"/>
      <w:szCs w:val="20"/>
      <w:lang w:eastAsia="ar-SA"/>
    </w:rPr>
  </w:style>
  <w:style w:type="paragraph" w:customStyle="1" w:styleId="Style87">
    <w:name w:val="Style87"/>
    <w:basedOn w:val="a3"/>
    <w:rsid w:val="00F03928"/>
    <w:pPr>
      <w:widowControl w:val="0"/>
      <w:suppressAutoHyphens/>
      <w:autoSpaceDE w:val="0"/>
      <w:spacing w:line="240" w:lineRule="atLeast"/>
    </w:pPr>
    <w:rPr>
      <w:sz w:val="20"/>
      <w:szCs w:val="20"/>
      <w:lang w:eastAsia="ar-SA"/>
    </w:rPr>
  </w:style>
  <w:style w:type="paragraph" w:customStyle="1" w:styleId="Style44">
    <w:name w:val="Style44"/>
    <w:basedOn w:val="a3"/>
    <w:rsid w:val="00F03928"/>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F03928"/>
    <w:rPr>
      <w:rFonts w:ascii="Arial" w:hAnsi="Arial" w:cs="Arial"/>
      <w:b/>
      <w:bCs/>
      <w:sz w:val="18"/>
      <w:szCs w:val="18"/>
    </w:rPr>
  </w:style>
  <w:style w:type="character" w:customStyle="1" w:styleId="FontStyle255">
    <w:name w:val="Font Style255"/>
    <w:rsid w:val="00F03928"/>
    <w:rPr>
      <w:rFonts w:ascii="Times New Roman" w:hAnsi="Times New Roman" w:cs="Times New Roman"/>
      <w:b/>
      <w:bCs/>
      <w:i/>
      <w:iCs/>
      <w:sz w:val="20"/>
      <w:szCs w:val="20"/>
    </w:rPr>
  </w:style>
  <w:style w:type="character" w:customStyle="1" w:styleId="FontStyle256">
    <w:name w:val="Font Style256"/>
    <w:rsid w:val="00F03928"/>
    <w:rPr>
      <w:rFonts w:ascii="Times New Roman" w:hAnsi="Times New Roman" w:cs="Times New Roman"/>
      <w:b/>
      <w:bCs/>
      <w:sz w:val="20"/>
      <w:szCs w:val="20"/>
    </w:rPr>
  </w:style>
  <w:style w:type="character" w:customStyle="1" w:styleId="FontStyle240">
    <w:name w:val="Font Style240"/>
    <w:rsid w:val="00F03928"/>
    <w:rPr>
      <w:rFonts w:ascii="Times New Roman" w:hAnsi="Times New Roman" w:cs="Times New Roman"/>
      <w:sz w:val="18"/>
      <w:szCs w:val="18"/>
    </w:rPr>
  </w:style>
  <w:style w:type="character" w:customStyle="1" w:styleId="FontStyle253">
    <w:name w:val="Font Style253"/>
    <w:rsid w:val="00F03928"/>
    <w:rPr>
      <w:rFonts w:ascii="Times New Roman" w:hAnsi="Times New Roman" w:cs="Times New Roman"/>
      <w:i/>
      <w:iCs/>
      <w:sz w:val="18"/>
      <w:szCs w:val="18"/>
    </w:rPr>
  </w:style>
  <w:style w:type="character" w:customStyle="1" w:styleId="FontStyle234">
    <w:name w:val="Font Style234"/>
    <w:rsid w:val="00F03928"/>
    <w:rPr>
      <w:rFonts w:ascii="Arial" w:hAnsi="Arial" w:cs="Arial"/>
      <w:b/>
      <w:bCs/>
      <w:sz w:val="16"/>
      <w:szCs w:val="16"/>
    </w:rPr>
  </w:style>
  <w:style w:type="paragraph" w:customStyle="1" w:styleId="Style55">
    <w:name w:val="Style55"/>
    <w:basedOn w:val="a3"/>
    <w:rsid w:val="00F03928"/>
    <w:pPr>
      <w:widowControl w:val="0"/>
      <w:autoSpaceDE w:val="0"/>
      <w:autoSpaceDN w:val="0"/>
      <w:adjustRightInd w:val="0"/>
    </w:pPr>
    <w:rPr>
      <w:rFonts w:ascii="Segoe UI" w:hAnsi="Segoe UI" w:cs="Segoe UI"/>
    </w:rPr>
  </w:style>
  <w:style w:type="paragraph" w:customStyle="1" w:styleId="Style69">
    <w:name w:val="Style69"/>
    <w:basedOn w:val="a3"/>
    <w:rsid w:val="00F03928"/>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F03928"/>
    <w:pPr>
      <w:widowControl w:val="0"/>
      <w:autoSpaceDE w:val="0"/>
      <w:autoSpaceDN w:val="0"/>
      <w:adjustRightInd w:val="0"/>
    </w:pPr>
    <w:rPr>
      <w:rFonts w:ascii="Segoe UI" w:hAnsi="Segoe UI" w:cs="Segoe UI"/>
    </w:rPr>
  </w:style>
  <w:style w:type="character" w:customStyle="1" w:styleId="FontStyle271">
    <w:name w:val="Font Style271"/>
    <w:rsid w:val="00F03928"/>
    <w:rPr>
      <w:rFonts w:ascii="Arial" w:hAnsi="Arial" w:cs="Arial"/>
      <w:b/>
      <w:bCs/>
      <w:spacing w:val="-10"/>
      <w:sz w:val="18"/>
      <w:szCs w:val="18"/>
    </w:rPr>
  </w:style>
  <w:style w:type="character" w:customStyle="1" w:styleId="FontStyle38">
    <w:name w:val="Font Style38"/>
    <w:rsid w:val="00F03928"/>
    <w:rPr>
      <w:rFonts w:ascii="Times New Roman" w:hAnsi="Times New Roman" w:cs="Times New Roman"/>
      <w:sz w:val="28"/>
      <w:szCs w:val="28"/>
    </w:rPr>
  </w:style>
  <w:style w:type="character" w:customStyle="1" w:styleId="FontStyle35">
    <w:name w:val="Font Style35"/>
    <w:rsid w:val="00F03928"/>
    <w:rPr>
      <w:rFonts w:ascii="Times New Roman" w:hAnsi="Times New Roman" w:cs="Times New Roman"/>
      <w:sz w:val="26"/>
      <w:szCs w:val="26"/>
    </w:rPr>
  </w:style>
  <w:style w:type="paragraph" w:customStyle="1" w:styleId="Style15">
    <w:name w:val="Style15"/>
    <w:basedOn w:val="a3"/>
    <w:rsid w:val="00F03928"/>
    <w:pPr>
      <w:widowControl w:val="0"/>
      <w:autoSpaceDE w:val="0"/>
      <w:autoSpaceDN w:val="0"/>
      <w:adjustRightInd w:val="0"/>
      <w:spacing w:line="482" w:lineRule="exact"/>
      <w:ind w:firstLine="701"/>
      <w:jc w:val="both"/>
    </w:pPr>
  </w:style>
  <w:style w:type="paragraph" w:customStyle="1" w:styleId="Style22">
    <w:name w:val="Style22"/>
    <w:basedOn w:val="a3"/>
    <w:rsid w:val="00F03928"/>
    <w:pPr>
      <w:widowControl w:val="0"/>
      <w:autoSpaceDE w:val="0"/>
      <w:autoSpaceDN w:val="0"/>
      <w:adjustRightInd w:val="0"/>
      <w:spacing w:line="274" w:lineRule="exact"/>
    </w:pPr>
  </w:style>
  <w:style w:type="character" w:customStyle="1" w:styleId="citation">
    <w:name w:val="citation"/>
    <w:rsid w:val="00F03928"/>
  </w:style>
  <w:style w:type="character" w:customStyle="1" w:styleId="xmlemitalic10">
    <w:name w:val="xmlemitalic1"/>
    <w:rsid w:val="00F03928"/>
  </w:style>
  <w:style w:type="paragraph" w:customStyle="1" w:styleId="nospacing">
    <w:name w:val="nospacing"/>
    <w:basedOn w:val="a3"/>
    <w:rsid w:val="00F03928"/>
    <w:pPr>
      <w:spacing w:before="100" w:beforeAutospacing="1" w:after="100" w:afterAutospacing="1"/>
    </w:pPr>
  </w:style>
  <w:style w:type="paragraph" w:customStyle="1" w:styleId="afffffff9">
    <w:name w:val="...... . ......."/>
    <w:basedOn w:val="Default"/>
    <w:next w:val="Default"/>
    <w:rsid w:val="00F03928"/>
    <w:rPr>
      <w:color w:val="auto"/>
    </w:rPr>
  </w:style>
  <w:style w:type="paragraph" w:customStyle="1" w:styleId="PrilogRazd">
    <w:name w:val="Prilog Razd"/>
    <w:rsid w:val="00F03928"/>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F03928"/>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F03928"/>
    <w:rPr>
      <w:rFonts w:ascii="Calibri" w:hAnsi="Calibri"/>
      <w:i/>
      <w:iCs/>
      <w:sz w:val="24"/>
      <w:szCs w:val="24"/>
      <w:lang w:val="ru-RU" w:eastAsia="en-US" w:bidi="ar-SA"/>
    </w:rPr>
  </w:style>
  <w:style w:type="character" w:customStyle="1" w:styleId="640">
    <w:name w:val="Знак Знак64"/>
    <w:locked/>
    <w:rsid w:val="00F03928"/>
    <w:rPr>
      <w:b/>
      <w:bCs/>
      <w:sz w:val="28"/>
      <w:szCs w:val="28"/>
      <w:lang w:val="ru-RU" w:eastAsia="ru-RU" w:bidi="ar-SA"/>
    </w:rPr>
  </w:style>
  <w:style w:type="character" w:customStyle="1" w:styleId="FontStyle133">
    <w:name w:val="Font Style133"/>
    <w:rsid w:val="00F03928"/>
    <w:rPr>
      <w:rFonts w:ascii="Times New Roman" w:hAnsi="Times New Roman" w:cs="Times New Roman"/>
      <w:i/>
      <w:iCs/>
      <w:sz w:val="18"/>
      <w:szCs w:val="18"/>
    </w:rPr>
  </w:style>
  <w:style w:type="character" w:customStyle="1" w:styleId="blk3">
    <w:name w:val="blk3"/>
    <w:rsid w:val="00F03928"/>
    <w:rPr>
      <w:vanish w:val="0"/>
    </w:rPr>
  </w:style>
  <w:style w:type="paragraph" w:customStyle="1" w:styleId="afffffffa">
    <w:name w:val="Словарная статья"/>
    <w:basedOn w:val="a3"/>
    <w:next w:val="a3"/>
    <w:rsid w:val="00F03928"/>
    <w:pPr>
      <w:autoSpaceDE w:val="0"/>
      <w:autoSpaceDN w:val="0"/>
      <w:adjustRightInd w:val="0"/>
      <w:ind w:left="170" w:right="118"/>
      <w:jc w:val="both"/>
    </w:pPr>
    <w:rPr>
      <w:rFonts w:ascii="Arial" w:hAnsi="Arial"/>
      <w:sz w:val="20"/>
      <w:szCs w:val="20"/>
    </w:rPr>
  </w:style>
  <w:style w:type="character" w:customStyle="1" w:styleId="FontStyle214">
    <w:name w:val="Font Style214"/>
    <w:rsid w:val="00F03928"/>
    <w:rPr>
      <w:rFonts w:ascii="Trebuchet MS" w:hAnsi="Trebuchet MS" w:cs="Trebuchet MS"/>
      <w:b/>
      <w:bCs/>
      <w:color w:val="000000"/>
      <w:sz w:val="22"/>
      <w:szCs w:val="22"/>
    </w:rPr>
  </w:style>
  <w:style w:type="character" w:customStyle="1" w:styleId="afffffffb">
    <w:name w:val="Цветовое выделение"/>
    <w:rsid w:val="00F03928"/>
    <w:rPr>
      <w:b/>
      <w:bCs/>
      <w:color w:val="000080"/>
      <w:sz w:val="22"/>
      <w:szCs w:val="22"/>
    </w:rPr>
  </w:style>
  <w:style w:type="character" w:customStyle="1" w:styleId="afffffffc">
    <w:name w:val="Гипертекстовая ссылка"/>
    <w:rsid w:val="00F03928"/>
    <w:rPr>
      <w:b/>
      <w:bCs/>
      <w:color w:val="008000"/>
      <w:sz w:val="22"/>
      <w:szCs w:val="22"/>
      <w:u w:val="single"/>
    </w:rPr>
  </w:style>
  <w:style w:type="paragraph" w:customStyle="1" w:styleId="Tst1">
    <w:name w:val="Tst1"/>
    <w:basedOn w:val="a3"/>
    <w:rsid w:val="00F03928"/>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F03928"/>
    <w:rPr>
      <w:sz w:val="24"/>
      <w:lang w:val="ru-RU" w:eastAsia="ru-RU" w:bidi="ar-SA"/>
    </w:rPr>
  </w:style>
  <w:style w:type="character" w:customStyle="1" w:styleId="FontStyle816">
    <w:name w:val="Font Style816"/>
    <w:rsid w:val="00F03928"/>
    <w:rPr>
      <w:rFonts w:ascii="Times New Roman" w:hAnsi="Times New Roman" w:cs="Times New Roman"/>
      <w:sz w:val="20"/>
      <w:szCs w:val="20"/>
    </w:rPr>
  </w:style>
  <w:style w:type="paragraph" w:customStyle="1" w:styleId="opredelenie">
    <w:name w:val="opredelenie"/>
    <w:basedOn w:val="a3"/>
    <w:rsid w:val="00F03928"/>
    <w:pPr>
      <w:spacing w:before="100" w:beforeAutospacing="1" w:after="100" w:afterAutospacing="1"/>
    </w:pPr>
  </w:style>
  <w:style w:type="paragraph" w:customStyle="1" w:styleId="afffffffd">
    <w:name w:val="НУМ"/>
    <w:basedOn w:val="afff3"/>
    <w:next w:val="afff3"/>
    <w:rsid w:val="00F03928"/>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F03928"/>
    <w:rPr>
      <w:rFonts w:ascii="Cambria" w:eastAsia="Times New Roman" w:hAnsi="Cambria" w:cs="Times New Roman" w:hint="default"/>
      <w:b/>
      <w:bCs/>
      <w:color w:val="4F81BD"/>
      <w:sz w:val="26"/>
      <w:szCs w:val="26"/>
    </w:rPr>
  </w:style>
  <w:style w:type="character" w:customStyle="1" w:styleId="280">
    <w:name w:val="Знак Знак28"/>
    <w:locked/>
    <w:rsid w:val="00F03928"/>
    <w:rPr>
      <w:b/>
      <w:bCs/>
      <w:lang w:val="ru-RU" w:eastAsia="ru-RU" w:bidi="ar-SA"/>
    </w:rPr>
  </w:style>
  <w:style w:type="paragraph" w:customStyle="1" w:styleId="afffffffe">
    <w:name w:val="ТЕМА"/>
    <w:basedOn w:val="a3"/>
    <w:rsid w:val="00F03928"/>
    <w:pPr>
      <w:spacing w:after="60" w:line="264" w:lineRule="auto"/>
      <w:jc w:val="both"/>
    </w:pPr>
    <w:rPr>
      <w:rFonts w:ascii="Arial" w:hAnsi="Arial"/>
      <w:b/>
      <w:sz w:val="30"/>
    </w:rPr>
  </w:style>
  <w:style w:type="character" w:customStyle="1" w:styleId="3f3">
    <w:name w:val="Гиперссылка3"/>
    <w:rsid w:val="00F03928"/>
    <w:rPr>
      <w:strike w:val="0"/>
      <w:dstrike w:val="0"/>
      <w:color w:val="2C437A"/>
      <w:u w:val="none"/>
    </w:rPr>
  </w:style>
  <w:style w:type="paragraph" w:customStyle="1" w:styleId="affffffff">
    <w:name w:val="Список М"/>
    <w:basedOn w:val="afff3"/>
    <w:rsid w:val="00F03928"/>
    <w:pPr>
      <w:spacing w:before="0" w:beforeAutospacing="0" w:after="0" w:afterAutospacing="0" w:line="288" w:lineRule="auto"/>
      <w:jc w:val="both"/>
    </w:pPr>
    <w:rPr>
      <w:sz w:val="30"/>
      <w:szCs w:val="30"/>
      <w:lang w:bidi="ar-SA"/>
    </w:rPr>
  </w:style>
  <w:style w:type="character" w:customStyle="1" w:styleId="FontStyle31">
    <w:name w:val="Font Style31"/>
    <w:rsid w:val="00F03928"/>
    <w:rPr>
      <w:rFonts w:ascii="Times New Roman" w:hAnsi="Times New Roman" w:cs="Times New Roman"/>
      <w:b/>
      <w:bCs/>
      <w:sz w:val="28"/>
      <w:szCs w:val="28"/>
    </w:rPr>
  </w:style>
  <w:style w:type="character" w:customStyle="1" w:styleId="480">
    <w:name w:val="Знак Знак48"/>
    <w:locked/>
    <w:rsid w:val="00F03928"/>
    <w:rPr>
      <w:b/>
      <w:bCs/>
      <w:sz w:val="27"/>
      <w:szCs w:val="27"/>
      <w:lang w:val="ru-RU" w:eastAsia="ru-RU" w:bidi="ar-SA"/>
    </w:rPr>
  </w:style>
  <w:style w:type="character" w:customStyle="1" w:styleId="511">
    <w:name w:val="Знак5 Знак Знак1"/>
    <w:locked/>
    <w:rsid w:val="00F03928"/>
    <w:rPr>
      <w:sz w:val="16"/>
      <w:szCs w:val="16"/>
      <w:lang w:val="ru-RU" w:eastAsia="ru-RU" w:bidi="ar-SA"/>
    </w:rPr>
  </w:style>
  <w:style w:type="table" w:customStyle="1" w:styleId="1ffff3">
    <w:name w:val="Сетка таблицы1"/>
    <w:basedOn w:val="a5"/>
    <w:rsid w:val="00F0392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F03928"/>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F03928"/>
    <w:rPr>
      <w:b/>
      <w:bCs/>
      <w:sz w:val="28"/>
      <w:szCs w:val="28"/>
      <w:lang w:val="ru-RU" w:eastAsia="ru-RU" w:bidi="ar-SA"/>
    </w:rPr>
  </w:style>
  <w:style w:type="character" w:customStyle="1" w:styleId="hl1">
    <w:name w:val="hl1"/>
    <w:rsid w:val="00F03928"/>
    <w:rPr>
      <w:color w:val="4682B4"/>
    </w:rPr>
  </w:style>
  <w:style w:type="character" w:customStyle="1" w:styleId="font23">
    <w:name w:val="font23"/>
    <w:rsid w:val="00F03928"/>
  </w:style>
  <w:style w:type="character" w:customStyle="1" w:styleId="texttext1">
    <w:name w:val="texttext1"/>
    <w:rsid w:val="00F03928"/>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F03928"/>
    <w:rPr>
      <w:rFonts w:ascii="Times New Roman" w:hAnsi="Times New Roman" w:cs="Times New Roman" w:hint="default"/>
      <w:b/>
      <w:bCs/>
      <w:sz w:val="24"/>
      <w:szCs w:val="24"/>
    </w:rPr>
  </w:style>
  <w:style w:type="character" w:customStyle="1" w:styleId="authorabout1">
    <w:name w:val="authorabout1"/>
    <w:rsid w:val="00F03928"/>
    <w:rPr>
      <w:vanish w:val="0"/>
      <w:sz w:val="26"/>
      <w:szCs w:val="26"/>
    </w:rPr>
  </w:style>
  <w:style w:type="character" w:customStyle="1" w:styleId="authorabout">
    <w:name w:val="authorabout"/>
    <w:rsid w:val="00F03928"/>
    <w:rPr>
      <w:rFonts w:ascii="Times New Roman" w:hAnsi="Times New Roman" w:cs="Times New Roman" w:hint="default"/>
    </w:rPr>
  </w:style>
  <w:style w:type="character" w:customStyle="1" w:styleId="textbf">
    <w:name w:val="textbf"/>
    <w:rsid w:val="00F03928"/>
    <w:rPr>
      <w:rFonts w:cs="Times New Roman"/>
    </w:rPr>
  </w:style>
  <w:style w:type="character" w:customStyle="1" w:styleId="textit">
    <w:name w:val="textit"/>
    <w:rsid w:val="00F03928"/>
    <w:rPr>
      <w:rFonts w:cs="Times New Roman"/>
    </w:rPr>
  </w:style>
  <w:style w:type="character" w:customStyle="1" w:styleId="textdoc1">
    <w:name w:val="textdoc1"/>
    <w:rsid w:val="00F03928"/>
    <w:rPr>
      <w:rFonts w:cs="Times New Roman"/>
    </w:rPr>
  </w:style>
  <w:style w:type="paragraph" w:customStyle="1" w:styleId="textdoc">
    <w:name w:val="textdoc"/>
    <w:basedOn w:val="a3"/>
    <w:rsid w:val="00F03928"/>
    <w:pPr>
      <w:spacing w:before="100" w:beforeAutospacing="1" w:after="100" w:afterAutospacing="1"/>
    </w:pPr>
  </w:style>
  <w:style w:type="paragraph" w:customStyle="1" w:styleId="msonormalcxsplast">
    <w:name w:val="msonormalcxsplast"/>
    <w:basedOn w:val="a3"/>
    <w:rsid w:val="00F03928"/>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F03928"/>
    <w:pPr>
      <w:spacing w:before="100" w:beforeAutospacing="1" w:after="100" w:afterAutospacing="1"/>
    </w:pPr>
    <w:rPr>
      <w:rFonts w:ascii="Arial" w:hAnsi="Arial" w:cs="Arial"/>
      <w:color w:val="000000"/>
      <w:sz w:val="20"/>
      <w:szCs w:val="20"/>
    </w:rPr>
  </w:style>
  <w:style w:type="character" w:customStyle="1" w:styleId="FontStyle52">
    <w:name w:val="Font Style52"/>
    <w:rsid w:val="00F03928"/>
    <w:rPr>
      <w:rFonts w:ascii="Times New Roman" w:hAnsi="Times New Roman" w:cs="Times New Roman"/>
      <w:sz w:val="20"/>
      <w:szCs w:val="20"/>
    </w:rPr>
  </w:style>
  <w:style w:type="character" w:customStyle="1" w:styleId="t9">
    <w:name w:val="t9"/>
    <w:rsid w:val="00F03928"/>
  </w:style>
  <w:style w:type="character" w:customStyle="1" w:styleId="t10">
    <w:name w:val="t10"/>
    <w:rsid w:val="00F03928"/>
  </w:style>
  <w:style w:type="character" w:customStyle="1" w:styleId="snsep">
    <w:name w:val="snsep"/>
    <w:rsid w:val="00F03928"/>
  </w:style>
  <w:style w:type="character" w:customStyle="1" w:styleId="FontStyle56">
    <w:name w:val="Font Style56"/>
    <w:rsid w:val="00F03928"/>
    <w:rPr>
      <w:rFonts w:ascii="Times New Roman" w:hAnsi="Times New Roman" w:cs="Times New Roman"/>
      <w:sz w:val="22"/>
      <w:szCs w:val="22"/>
    </w:rPr>
  </w:style>
  <w:style w:type="paragraph" w:customStyle="1" w:styleId="normalrus">
    <w:name w:val="normalrus"/>
    <w:basedOn w:val="a3"/>
    <w:rsid w:val="00F03928"/>
    <w:pPr>
      <w:spacing w:before="100" w:beforeAutospacing="1" w:after="100" w:afterAutospacing="1"/>
    </w:pPr>
  </w:style>
  <w:style w:type="paragraph" w:customStyle="1" w:styleId="listnum">
    <w:name w:val="listnum"/>
    <w:basedOn w:val="a3"/>
    <w:rsid w:val="00F03928"/>
    <w:pPr>
      <w:spacing w:before="100" w:beforeAutospacing="1" w:after="100" w:afterAutospacing="1"/>
    </w:pPr>
  </w:style>
  <w:style w:type="character" w:customStyle="1" w:styleId="bold">
    <w:name w:val="bold"/>
    <w:rsid w:val="00F03928"/>
    <w:rPr>
      <w:rFonts w:cs="Times New Roman"/>
    </w:rPr>
  </w:style>
  <w:style w:type="character" w:customStyle="1" w:styleId="133">
    <w:name w:val="табл_заголовок_13 Знак"/>
    <w:link w:val="134"/>
    <w:locked/>
    <w:rsid w:val="00F03928"/>
    <w:rPr>
      <w:b/>
      <w:bCs/>
      <w:sz w:val="26"/>
      <w:lang w:eastAsia="ru-RU"/>
    </w:rPr>
  </w:style>
  <w:style w:type="paragraph" w:customStyle="1" w:styleId="134">
    <w:name w:val="табл_заголовок_13"/>
    <w:basedOn w:val="a3"/>
    <w:link w:val="133"/>
    <w:rsid w:val="00F03928"/>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F03928"/>
    <w:rPr>
      <w:rFonts w:ascii="Courier New" w:eastAsia="Calibri" w:hAnsi="Courier New"/>
      <w:sz w:val="20"/>
      <w:szCs w:val="20"/>
    </w:rPr>
  </w:style>
  <w:style w:type="paragraph" w:customStyle="1" w:styleId="a0cxspmiddle">
    <w:name w:val="a0cxspmiddle"/>
    <w:basedOn w:val="a3"/>
    <w:rsid w:val="00F03928"/>
    <w:pPr>
      <w:spacing w:before="100" w:beforeAutospacing="1" w:after="100" w:afterAutospacing="1"/>
    </w:pPr>
  </w:style>
  <w:style w:type="character" w:customStyle="1" w:styleId="wrc131">
    <w:name w:val="wrc131"/>
    <w:rsid w:val="00F03928"/>
    <w:rPr>
      <w:vanish/>
    </w:rPr>
  </w:style>
  <w:style w:type="character" w:customStyle="1" w:styleId="mw-editsection">
    <w:name w:val="mw-editsection"/>
    <w:rsid w:val="00F03928"/>
  </w:style>
  <w:style w:type="character" w:customStyle="1" w:styleId="num0">
    <w:name w:val="num0"/>
    <w:rsid w:val="00F03928"/>
  </w:style>
  <w:style w:type="paragraph" w:customStyle="1" w:styleId="c3">
    <w:name w:val="c3"/>
    <w:basedOn w:val="a3"/>
    <w:rsid w:val="00F03928"/>
    <w:pPr>
      <w:spacing w:before="100" w:beforeAutospacing="1" w:after="100" w:afterAutospacing="1"/>
    </w:pPr>
  </w:style>
  <w:style w:type="character" w:customStyle="1" w:styleId="c4">
    <w:name w:val="c4"/>
    <w:rsid w:val="00F03928"/>
  </w:style>
  <w:style w:type="paragraph" w:customStyle="1" w:styleId="HTML12">
    <w:name w:val="Стандартный HTML1"/>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F03928"/>
    <w:rPr>
      <w:rFonts w:cs="Times New Roman"/>
    </w:rPr>
  </w:style>
  <w:style w:type="character" w:customStyle="1" w:styleId="BalloonTextChar1">
    <w:name w:val="Balloon Text Char1"/>
    <w:locked/>
    <w:rsid w:val="00F03928"/>
    <w:rPr>
      <w:rFonts w:cs="Times New Roman"/>
      <w:sz w:val="2"/>
    </w:rPr>
  </w:style>
  <w:style w:type="character" w:customStyle="1" w:styleId="highlight">
    <w:name w:val="highlight"/>
    <w:rsid w:val="00F03928"/>
    <w:rPr>
      <w:rFonts w:cs="Times New Roman"/>
    </w:rPr>
  </w:style>
  <w:style w:type="character" w:customStyle="1" w:styleId="style80">
    <w:name w:val="style8"/>
    <w:rsid w:val="00F03928"/>
    <w:rPr>
      <w:rFonts w:cs="Times New Roman"/>
    </w:rPr>
  </w:style>
  <w:style w:type="character" w:customStyle="1" w:styleId="b-serp-itemtextpassage">
    <w:name w:val="b-serp-item__text_passage"/>
    <w:rsid w:val="00F03928"/>
    <w:rPr>
      <w:rFonts w:cs="Times New Roman"/>
    </w:rPr>
  </w:style>
  <w:style w:type="character" w:customStyle="1" w:styleId="postbody">
    <w:name w:val="postbody"/>
    <w:rsid w:val="00F03928"/>
    <w:rPr>
      <w:rFonts w:cs="Times New Roman"/>
    </w:rPr>
  </w:style>
  <w:style w:type="paragraph" w:customStyle="1" w:styleId="ptx2">
    <w:name w:val="ptx2"/>
    <w:basedOn w:val="a3"/>
    <w:rsid w:val="00F03928"/>
    <w:pPr>
      <w:spacing w:before="100" w:beforeAutospacing="1" w:after="100" w:afterAutospacing="1"/>
    </w:pPr>
  </w:style>
  <w:style w:type="character" w:customStyle="1" w:styleId="512">
    <w:name w:val="Заголовок 5 Знак1"/>
    <w:locked/>
    <w:rsid w:val="00F03928"/>
    <w:rPr>
      <w:b/>
      <w:bCs/>
      <w:i/>
      <w:iCs/>
      <w:sz w:val="26"/>
      <w:szCs w:val="26"/>
    </w:rPr>
  </w:style>
  <w:style w:type="character" w:customStyle="1" w:styleId="affffffff0">
    <w:name w:val="Выделение жирным"/>
    <w:rsid w:val="00F03928"/>
    <w:rPr>
      <w:b/>
    </w:rPr>
  </w:style>
  <w:style w:type="character" w:customStyle="1" w:styleId="ListLabel1">
    <w:name w:val="ListLabel 1"/>
    <w:rsid w:val="00F03928"/>
    <w:rPr>
      <w:color w:val="000000"/>
      <w:spacing w:val="0"/>
      <w:position w:val="0"/>
      <w:sz w:val="20"/>
      <w:u w:val="none"/>
      <w:vertAlign w:val="baseline"/>
    </w:rPr>
  </w:style>
  <w:style w:type="character" w:customStyle="1" w:styleId="ListLabel2">
    <w:name w:val="ListLabel 2"/>
    <w:rsid w:val="00F03928"/>
  </w:style>
  <w:style w:type="character" w:customStyle="1" w:styleId="ListLabel3">
    <w:name w:val="ListLabel 3"/>
    <w:rsid w:val="00F03928"/>
    <w:rPr>
      <w:b/>
    </w:rPr>
  </w:style>
  <w:style w:type="character" w:customStyle="1" w:styleId="ListLabel4">
    <w:name w:val="ListLabel 4"/>
    <w:rsid w:val="00F03928"/>
  </w:style>
  <w:style w:type="character" w:customStyle="1" w:styleId="ListLabel5">
    <w:name w:val="ListLabel 5"/>
    <w:rsid w:val="00F03928"/>
    <w:rPr>
      <w:color w:val="00000A"/>
    </w:rPr>
  </w:style>
  <w:style w:type="character" w:customStyle="1" w:styleId="ListLabel6">
    <w:name w:val="ListLabel 6"/>
    <w:rsid w:val="00F03928"/>
    <w:rPr>
      <w:sz w:val="20"/>
    </w:rPr>
  </w:style>
  <w:style w:type="character" w:customStyle="1" w:styleId="2fe">
    <w:name w:val="Название Знак2"/>
    <w:locked/>
    <w:rsid w:val="00F03928"/>
    <w:rPr>
      <w:rFonts w:cs="Mangal"/>
      <w:i/>
      <w:iCs/>
      <w:color w:val="00000A"/>
      <w:sz w:val="24"/>
      <w:szCs w:val="24"/>
    </w:rPr>
  </w:style>
  <w:style w:type="character" w:customStyle="1" w:styleId="2ff">
    <w:name w:val="Схема документа Знак2"/>
    <w:locked/>
    <w:rsid w:val="00F03928"/>
    <w:rPr>
      <w:rFonts w:ascii="Tahoma" w:hAnsi="Tahoma" w:cs="Tahoma"/>
      <w:color w:val="00000A"/>
      <w:shd w:val="clear" w:color="auto" w:fill="000080"/>
    </w:rPr>
  </w:style>
  <w:style w:type="character" w:customStyle="1" w:styleId="322">
    <w:name w:val="Основной текст с отступом 3 Знак2"/>
    <w:semiHidden/>
    <w:locked/>
    <w:rsid w:val="00F03928"/>
    <w:rPr>
      <w:color w:val="00000A"/>
      <w:sz w:val="16"/>
      <w:szCs w:val="16"/>
      <w:lang w:val="ru-RU" w:eastAsia="ru-RU" w:bidi="ar-SA"/>
    </w:rPr>
  </w:style>
  <w:style w:type="character" w:customStyle="1" w:styleId="2ff0">
    <w:name w:val="Нижний колонтитул Знак2"/>
    <w:locked/>
    <w:rsid w:val="00F03928"/>
    <w:rPr>
      <w:sz w:val="24"/>
      <w:szCs w:val="24"/>
    </w:rPr>
  </w:style>
  <w:style w:type="character" w:customStyle="1" w:styleId="2ff1">
    <w:name w:val="Текст выноски Знак2"/>
    <w:locked/>
    <w:rsid w:val="00F03928"/>
    <w:rPr>
      <w:rFonts w:ascii="Tahoma" w:hAnsi="Tahoma"/>
      <w:color w:val="00000A"/>
      <w:sz w:val="16"/>
      <w:szCs w:val="16"/>
    </w:rPr>
  </w:style>
  <w:style w:type="character" w:customStyle="1" w:styleId="HTML20">
    <w:name w:val="Стандартный HTML Знак2"/>
    <w:locked/>
    <w:rsid w:val="00F03928"/>
    <w:rPr>
      <w:rFonts w:ascii="Courier New" w:hAnsi="Courier New" w:cs="Courier New"/>
      <w:color w:val="00000A"/>
    </w:rPr>
  </w:style>
  <w:style w:type="character" w:customStyle="1" w:styleId="226">
    <w:name w:val="Основной текст 2 Знак2"/>
    <w:locked/>
    <w:rsid w:val="00F03928"/>
    <w:rPr>
      <w:sz w:val="24"/>
      <w:szCs w:val="24"/>
    </w:rPr>
  </w:style>
  <w:style w:type="paragraph" w:customStyle="1" w:styleId="affffffff1">
    <w:name w:val="Заглавие"/>
    <w:basedOn w:val="afffffff4"/>
    <w:rsid w:val="00F03928"/>
    <w:pPr>
      <w:jc w:val="center"/>
    </w:pPr>
    <w:rPr>
      <w:sz w:val="20"/>
      <w:szCs w:val="20"/>
    </w:rPr>
  </w:style>
  <w:style w:type="table" w:customStyle="1" w:styleId="119">
    <w:name w:val="Сетка таблицы11"/>
    <w:basedOn w:val="a5"/>
    <w:rsid w:val="00F0392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F03928"/>
    <w:rPr>
      <w:b/>
      <w:bCs/>
      <w:sz w:val="22"/>
      <w:szCs w:val="22"/>
      <w:lang w:val="ru-RU" w:eastAsia="ru-RU" w:bidi="ar-SA"/>
    </w:rPr>
  </w:style>
  <w:style w:type="character" w:customStyle="1" w:styleId="420">
    <w:name w:val="Знак Знак42"/>
    <w:rsid w:val="00F03928"/>
    <w:rPr>
      <w:sz w:val="24"/>
      <w:szCs w:val="24"/>
      <w:lang w:val="ru-RU" w:eastAsia="ru-RU" w:bidi="ar-SA"/>
    </w:rPr>
  </w:style>
  <w:style w:type="character" w:customStyle="1" w:styleId="ft1834">
    <w:name w:val="ft1834"/>
    <w:rsid w:val="00F03928"/>
  </w:style>
  <w:style w:type="character" w:customStyle="1" w:styleId="ft1846">
    <w:name w:val="ft1846"/>
    <w:rsid w:val="00F03928"/>
  </w:style>
  <w:style w:type="character" w:customStyle="1" w:styleId="ft1850">
    <w:name w:val="ft1850"/>
    <w:rsid w:val="00F03928"/>
  </w:style>
  <w:style w:type="character" w:customStyle="1" w:styleId="ft1994">
    <w:name w:val="ft1994"/>
    <w:rsid w:val="00F03928"/>
  </w:style>
  <w:style w:type="character" w:customStyle="1" w:styleId="ft2006">
    <w:name w:val="ft2006"/>
    <w:rsid w:val="00F03928"/>
  </w:style>
  <w:style w:type="character" w:customStyle="1" w:styleId="ft2181">
    <w:name w:val="ft2181"/>
    <w:rsid w:val="00F03928"/>
  </w:style>
  <w:style w:type="character" w:customStyle="1" w:styleId="ft2193">
    <w:name w:val="ft2193"/>
    <w:rsid w:val="00F03928"/>
  </w:style>
  <w:style w:type="character" w:customStyle="1" w:styleId="ft2205">
    <w:name w:val="ft2205"/>
    <w:rsid w:val="00F03928"/>
  </w:style>
  <w:style w:type="character" w:customStyle="1" w:styleId="ft2213">
    <w:name w:val="ft2213"/>
    <w:rsid w:val="00F03928"/>
  </w:style>
  <w:style w:type="paragraph" w:customStyle="1" w:styleId="-10-11">
    <w:name w:val="А-10-11"/>
    <w:basedOn w:val="a3"/>
    <w:rsid w:val="00F03928"/>
    <w:pPr>
      <w:spacing w:line="233" w:lineRule="exact"/>
      <w:ind w:firstLine="397"/>
      <w:jc w:val="both"/>
    </w:pPr>
    <w:rPr>
      <w:sz w:val="20"/>
      <w:szCs w:val="20"/>
    </w:rPr>
  </w:style>
  <w:style w:type="paragraph" w:customStyle="1" w:styleId="Lang">
    <w:name w:val="Lang"/>
    <w:basedOn w:val="a3"/>
    <w:rsid w:val="00F03928"/>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F03928"/>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F03928"/>
    <w:pPr>
      <w:suppressAutoHyphens/>
      <w:jc w:val="center"/>
    </w:pPr>
    <w:rPr>
      <w:sz w:val="26"/>
      <w:lang w:eastAsia="ar-SA"/>
    </w:rPr>
  </w:style>
  <w:style w:type="paragraph" w:customStyle="1" w:styleId="2ff2">
    <w:name w:val="Заголовок_2"/>
    <w:basedOn w:val="a3"/>
    <w:rsid w:val="00F03928"/>
    <w:pPr>
      <w:spacing w:line="360" w:lineRule="auto"/>
      <w:jc w:val="both"/>
    </w:pPr>
    <w:rPr>
      <w:rFonts w:ascii="Arial" w:hAnsi="Arial"/>
      <w:b/>
      <w:i/>
      <w:sz w:val="28"/>
      <w:szCs w:val="20"/>
    </w:rPr>
  </w:style>
  <w:style w:type="paragraph" w:customStyle="1" w:styleId="affffffff2">
    <w:name w:val="Абзац_СУБД"/>
    <w:basedOn w:val="a3"/>
    <w:rsid w:val="00F03928"/>
    <w:pPr>
      <w:spacing w:line="360" w:lineRule="auto"/>
      <w:ind w:firstLine="720"/>
      <w:jc w:val="both"/>
    </w:pPr>
    <w:rPr>
      <w:rFonts w:ascii="Arial" w:hAnsi="Arial"/>
      <w:sz w:val="28"/>
      <w:szCs w:val="20"/>
    </w:rPr>
  </w:style>
  <w:style w:type="character" w:customStyle="1" w:styleId="f1">
    <w:name w:val="f1"/>
    <w:rsid w:val="00F03928"/>
    <w:rPr>
      <w:rFonts w:cs="Times New Roman"/>
    </w:rPr>
  </w:style>
  <w:style w:type="paragraph" w:customStyle="1" w:styleId="075">
    <w:name w:val="Стиль Нумерованный список + сверху: (одинарная Авто  075 пт лини..."/>
    <w:basedOn w:val="a2"/>
    <w:rsid w:val="00F03928"/>
    <w:pPr>
      <w:numPr>
        <w:numId w:val="0"/>
      </w:numPr>
      <w:tabs>
        <w:tab w:val="left" w:pos="720"/>
        <w:tab w:val="left" w:pos="1354"/>
      </w:tabs>
      <w:ind w:left="360" w:hanging="360"/>
    </w:pPr>
    <w:rPr>
      <w:sz w:val="24"/>
      <w:lang w:eastAsia="ru-RU"/>
    </w:rPr>
  </w:style>
  <w:style w:type="paragraph" w:customStyle="1" w:styleId="4a">
    <w:name w:val="Обычный4"/>
    <w:rsid w:val="00F03928"/>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F03928"/>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F0392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F03928"/>
  </w:style>
  <w:style w:type="character" w:customStyle="1" w:styleId="ft776">
    <w:name w:val="ft776"/>
    <w:rsid w:val="00F03928"/>
  </w:style>
  <w:style w:type="character" w:customStyle="1" w:styleId="ft431">
    <w:name w:val="ft431"/>
    <w:rsid w:val="00F03928"/>
  </w:style>
  <w:style w:type="character" w:customStyle="1" w:styleId="ft793">
    <w:name w:val="ft793"/>
    <w:rsid w:val="00F03928"/>
  </w:style>
  <w:style w:type="character" w:customStyle="1" w:styleId="ft802">
    <w:name w:val="ft802"/>
    <w:rsid w:val="00F03928"/>
  </w:style>
  <w:style w:type="character" w:customStyle="1" w:styleId="ft890">
    <w:name w:val="ft890"/>
    <w:rsid w:val="00F03928"/>
  </w:style>
  <w:style w:type="character" w:customStyle="1" w:styleId="ft904">
    <w:name w:val="ft904"/>
    <w:rsid w:val="00F03928"/>
  </w:style>
  <w:style w:type="character" w:customStyle="1" w:styleId="ft914">
    <w:name w:val="ft914"/>
    <w:rsid w:val="00F03928"/>
  </w:style>
  <w:style w:type="character" w:customStyle="1" w:styleId="HTMLPreformattedChar">
    <w:name w:val="HTML Preformatted Char"/>
    <w:locked/>
    <w:rsid w:val="00F03928"/>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F03928"/>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F03928"/>
    <w:pPr>
      <w:keepNext/>
      <w:outlineLvl w:val="2"/>
    </w:pPr>
    <w:rPr>
      <w:rFonts w:eastAsia="Calibri"/>
      <w:szCs w:val="20"/>
    </w:rPr>
  </w:style>
  <w:style w:type="character" w:customStyle="1" w:styleId="review-h52">
    <w:name w:val="review-h52"/>
    <w:rsid w:val="00F03928"/>
    <w:rPr>
      <w:rFonts w:cs="Times New Roman"/>
      <w:b/>
      <w:bCs/>
      <w:color w:val="004080"/>
      <w:sz w:val="18"/>
      <w:szCs w:val="18"/>
      <w:u w:val="none"/>
    </w:rPr>
  </w:style>
  <w:style w:type="character" w:customStyle="1" w:styleId="BodyText2Char">
    <w:name w:val="Body Text 2 Char"/>
    <w:locked/>
    <w:rsid w:val="00F03928"/>
    <w:rPr>
      <w:rFonts w:ascii="Calibri" w:hAnsi="Calibri"/>
      <w:sz w:val="22"/>
      <w:szCs w:val="22"/>
      <w:lang w:val="ru-RU" w:eastAsia="ru-RU" w:bidi="ar-SA"/>
    </w:rPr>
  </w:style>
  <w:style w:type="paragraph" w:customStyle="1" w:styleId="1TimesNewRoman12">
    <w:name w:val="Стиль Загол. 1 ур. + Times New Roman 12 пт"/>
    <w:basedOn w:val="a3"/>
    <w:rsid w:val="00F03928"/>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F03928"/>
    <w:rPr>
      <w:sz w:val="24"/>
      <w:szCs w:val="24"/>
      <w:lang w:val="ru-RU" w:eastAsia="ru-RU" w:bidi="ar-SA"/>
    </w:rPr>
  </w:style>
  <w:style w:type="character" w:customStyle="1" w:styleId="BodyText2Char1">
    <w:name w:val="Body Text 2 Char1"/>
    <w:semiHidden/>
    <w:locked/>
    <w:rsid w:val="00F03928"/>
    <w:rPr>
      <w:rFonts w:ascii="Calibri" w:hAnsi="Calibri"/>
      <w:lang w:val="ru-RU" w:eastAsia="ru-RU" w:bidi="ar-SA"/>
    </w:rPr>
  </w:style>
  <w:style w:type="paragraph" w:customStyle="1" w:styleId="affffffff3">
    <w:name w:val="НаКурсач"/>
    <w:basedOn w:val="a3"/>
    <w:rsid w:val="00F03928"/>
    <w:pPr>
      <w:spacing w:line="312" w:lineRule="auto"/>
      <w:jc w:val="both"/>
    </w:pPr>
    <w:rPr>
      <w:sz w:val="28"/>
    </w:rPr>
  </w:style>
  <w:style w:type="character" w:customStyle="1" w:styleId="Heading8Char">
    <w:name w:val="Heading 8 Char"/>
    <w:semiHidden/>
    <w:locked/>
    <w:rsid w:val="00F03928"/>
    <w:rPr>
      <w:rFonts w:ascii="Cambria" w:hAnsi="Cambria"/>
      <w:color w:val="404040"/>
      <w:lang w:val="ru-RU" w:eastAsia="ru-RU" w:bidi="ar-SA"/>
    </w:rPr>
  </w:style>
  <w:style w:type="character" w:customStyle="1" w:styleId="a10">
    <w:name w:val="a1"/>
    <w:rsid w:val="00F03928"/>
    <w:rPr>
      <w:rFonts w:cs="Times New Roman"/>
    </w:rPr>
  </w:style>
  <w:style w:type="character" w:customStyle="1" w:styleId="94">
    <w:name w:val="Знак Знак9"/>
    <w:locked/>
    <w:rsid w:val="00F03928"/>
    <w:rPr>
      <w:sz w:val="16"/>
      <w:szCs w:val="16"/>
      <w:lang w:val="ru-RU" w:eastAsia="ar-SA" w:bidi="ar-SA"/>
    </w:rPr>
  </w:style>
  <w:style w:type="character" w:customStyle="1" w:styleId="136">
    <w:name w:val="Знак Знак13"/>
    <w:locked/>
    <w:rsid w:val="00F03928"/>
    <w:rPr>
      <w:b/>
      <w:bCs/>
      <w:sz w:val="27"/>
      <w:szCs w:val="27"/>
      <w:lang w:val="ru-RU" w:eastAsia="ru-RU" w:bidi="ar-SA"/>
    </w:rPr>
  </w:style>
  <w:style w:type="character" w:customStyle="1" w:styleId="1ffff5">
    <w:name w:val="Сильное выделение1"/>
    <w:rsid w:val="00F03928"/>
    <w:rPr>
      <w:b/>
    </w:rPr>
  </w:style>
  <w:style w:type="paragraph" w:customStyle="1" w:styleId="HTML13">
    <w:name w:val="Стандартный HTML1"/>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F03928"/>
    <w:rPr>
      <w:rFonts w:ascii="Arial" w:hAnsi="Arial" w:cs="Arial"/>
      <w:b/>
      <w:bCs/>
      <w:kern w:val="32"/>
      <w:sz w:val="32"/>
      <w:szCs w:val="32"/>
    </w:rPr>
  </w:style>
  <w:style w:type="character" w:customStyle="1" w:styleId="31a">
    <w:name w:val="Знак Знак31"/>
    <w:rsid w:val="00F03928"/>
    <w:rPr>
      <w:rFonts w:ascii="Arial" w:hAnsi="Arial" w:cs="Arial"/>
      <w:b/>
      <w:bCs/>
      <w:sz w:val="26"/>
      <w:szCs w:val="26"/>
    </w:rPr>
  </w:style>
  <w:style w:type="character" w:customStyle="1" w:styleId="227">
    <w:name w:val="Знак Знак22"/>
    <w:rsid w:val="00F03928"/>
    <w:rPr>
      <w:sz w:val="24"/>
      <w:szCs w:val="24"/>
    </w:rPr>
  </w:style>
  <w:style w:type="character" w:customStyle="1" w:styleId="300">
    <w:name w:val="Знак Знак30"/>
    <w:rsid w:val="00F03928"/>
    <w:rPr>
      <w:b/>
      <w:bCs/>
      <w:sz w:val="28"/>
      <w:szCs w:val="28"/>
    </w:rPr>
  </w:style>
  <w:style w:type="character" w:customStyle="1" w:styleId="262">
    <w:name w:val="Знак Знак26"/>
    <w:rsid w:val="00F03928"/>
    <w:rPr>
      <w:rFonts w:ascii="Calibri" w:hAnsi="Calibri"/>
      <w:i/>
      <w:iCs/>
      <w:sz w:val="24"/>
      <w:szCs w:val="24"/>
      <w:lang w:eastAsia="en-US"/>
    </w:rPr>
  </w:style>
  <w:style w:type="character" w:customStyle="1" w:styleId="200">
    <w:name w:val="Знак Знак20"/>
    <w:rsid w:val="00F03928"/>
    <w:rPr>
      <w:sz w:val="16"/>
      <w:szCs w:val="16"/>
    </w:rPr>
  </w:style>
  <w:style w:type="character" w:customStyle="1" w:styleId="190">
    <w:name w:val="Знак Знак19"/>
    <w:rsid w:val="00F03928"/>
    <w:rPr>
      <w:sz w:val="16"/>
      <w:szCs w:val="16"/>
    </w:rPr>
  </w:style>
  <w:style w:type="character" w:customStyle="1" w:styleId="250">
    <w:name w:val="Знак Знак25"/>
    <w:rsid w:val="00F03928"/>
    <w:rPr>
      <w:sz w:val="24"/>
    </w:rPr>
  </w:style>
  <w:style w:type="paragraph" w:customStyle="1" w:styleId="324">
    <w:name w:val="Основной текст 32"/>
    <w:basedOn w:val="a3"/>
    <w:rsid w:val="00F03928"/>
    <w:pPr>
      <w:overflowPunct w:val="0"/>
      <w:autoSpaceDE w:val="0"/>
      <w:autoSpaceDN w:val="0"/>
      <w:adjustRightInd w:val="0"/>
      <w:jc w:val="center"/>
      <w:textAlignment w:val="baseline"/>
    </w:pPr>
    <w:rPr>
      <w:b/>
      <w:sz w:val="32"/>
      <w:szCs w:val="20"/>
    </w:rPr>
  </w:style>
  <w:style w:type="character" w:customStyle="1" w:styleId="82">
    <w:name w:val="Знак Знак8"/>
    <w:rsid w:val="00F03928"/>
    <w:rPr>
      <w:rFonts w:ascii="Arial" w:hAnsi="Arial" w:cs="Arial"/>
      <w:b/>
      <w:bCs/>
      <w:i/>
      <w:iCs/>
      <w:sz w:val="28"/>
      <w:szCs w:val="28"/>
      <w:lang w:val="ru-RU" w:eastAsia="en-US" w:bidi="ar-SA"/>
    </w:rPr>
  </w:style>
  <w:style w:type="character" w:customStyle="1" w:styleId="field-content">
    <w:name w:val="field-content"/>
    <w:rsid w:val="00F03928"/>
  </w:style>
  <w:style w:type="character" w:customStyle="1" w:styleId="reference-text">
    <w:name w:val="reference-text"/>
    <w:rsid w:val="00F03928"/>
  </w:style>
  <w:style w:type="paragraph" w:customStyle="1" w:styleId="snip1">
    <w:name w:val="snip1"/>
    <w:basedOn w:val="a3"/>
    <w:rsid w:val="00F03928"/>
    <w:pPr>
      <w:spacing w:before="49" w:line="300" w:lineRule="atLeast"/>
    </w:pPr>
    <w:rPr>
      <w:color w:val="000000"/>
    </w:rPr>
  </w:style>
  <w:style w:type="paragraph" w:customStyle="1" w:styleId="Style74">
    <w:name w:val="Style74"/>
    <w:basedOn w:val="a3"/>
    <w:rsid w:val="00F03928"/>
    <w:pPr>
      <w:widowControl w:val="0"/>
      <w:autoSpaceDE w:val="0"/>
      <w:autoSpaceDN w:val="0"/>
      <w:adjustRightInd w:val="0"/>
      <w:spacing w:line="274" w:lineRule="exact"/>
      <w:ind w:firstLine="293"/>
      <w:jc w:val="both"/>
    </w:pPr>
  </w:style>
  <w:style w:type="character" w:customStyle="1" w:styleId="513">
    <w:name w:val="Знак Знак51"/>
    <w:locked/>
    <w:rsid w:val="00F03928"/>
    <w:rPr>
      <w:b/>
      <w:caps/>
      <w:sz w:val="24"/>
      <w:szCs w:val="24"/>
      <w:lang w:val="ru-RU" w:eastAsia="ru-RU" w:bidi="ar-SA"/>
    </w:rPr>
  </w:style>
  <w:style w:type="paragraph" w:customStyle="1" w:styleId="affffffff4">
    <w:name w:val="Основной текст с отступо"/>
    <w:basedOn w:val="a3"/>
    <w:rsid w:val="00F03928"/>
    <w:pPr>
      <w:ind w:left="-340" w:firstLine="720"/>
    </w:pPr>
    <w:rPr>
      <w:sz w:val="36"/>
      <w:szCs w:val="20"/>
    </w:rPr>
  </w:style>
  <w:style w:type="paragraph" w:customStyle="1" w:styleId="Standard">
    <w:name w:val="Standard"/>
    <w:rsid w:val="00F0392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F03928"/>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F03928"/>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F03928"/>
    <w:rPr>
      <w:rFonts w:ascii="Sylfaen" w:hAnsi="Sylfaen" w:cs="Sylfaen"/>
      <w:sz w:val="19"/>
      <w:szCs w:val="19"/>
      <w:u w:val="none"/>
    </w:rPr>
  </w:style>
  <w:style w:type="character" w:customStyle="1" w:styleId="520">
    <w:name w:val="Знак Знак52"/>
    <w:rsid w:val="00F03928"/>
    <w:rPr>
      <w:rFonts w:ascii="Arial" w:eastAsia="Times New Roman" w:hAnsi="Arial" w:cs="Arial"/>
      <w:b/>
      <w:bCs/>
      <w:i/>
      <w:iCs/>
      <w:sz w:val="28"/>
      <w:szCs w:val="28"/>
    </w:rPr>
  </w:style>
  <w:style w:type="paragraph" w:customStyle="1" w:styleId="a3cxspmiddle">
    <w:name w:val="a3cxspmiddle"/>
    <w:basedOn w:val="a3"/>
    <w:rsid w:val="00F03928"/>
    <w:pPr>
      <w:spacing w:before="100" w:beforeAutospacing="1" w:after="100" w:afterAutospacing="1"/>
    </w:pPr>
    <w:rPr>
      <w:color w:val="000000"/>
    </w:rPr>
  </w:style>
  <w:style w:type="paragraph" w:customStyle="1" w:styleId="a3cxsplast">
    <w:name w:val="a3cxsplast"/>
    <w:basedOn w:val="a3"/>
    <w:rsid w:val="00F03928"/>
    <w:pPr>
      <w:spacing w:before="100" w:beforeAutospacing="1" w:after="100" w:afterAutospacing="1"/>
    </w:pPr>
    <w:rPr>
      <w:color w:val="000000"/>
    </w:rPr>
  </w:style>
  <w:style w:type="character" w:customStyle="1" w:styleId="ft1786">
    <w:name w:val="ft1786"/>
    <w:uiPriority w:val="99"/>
    <w:rsid w:val="00F03928"/>
  </w:style>
  <w:style w:type="character" w:customStyle="1" w:styleId="c16">
    <w:name w:val="c16"/>
    <w:rsid w:val="00F03928"/>
  </w:style>
  <w:style w:type="character" w:customStyle="1" w:styleId="BodyTextChar1">
    <w:name w:val="Body Text Char1"/>
    <w:aliases w:val="Знак1 Char"/>
    <w:locked/>
    <w:rsid w:val="00F03928"/>
    <w:rPr>
      <w:sz w:val="24"/>
      <w:lang w:val="ru-RU" w:eastAsia="ru-RU"/>
    </w:rPr>
  </w:style>
  <w:style w:type="character" w:customStyle="1" w:styleId="font7">
    <w:name w:val="font7"/>
    <w:rsid w:val="00F03928"/>
  </w:style>
  <w:style w:type="paragraph" w:customStyle="1" w:styleId="affffffff5">
    <w:name w:val="Знак Знак Знак Знак Знак Знак Знак Знак Знак Знак"/>
    <w:basedOn w:val="a3"/>
    <w:rsid w:val="00F03928"/>
    <w:pPr>
      <w:spacing w:after="160" w:line="240" w:lineRule="exact"/>
    </w:pPr>
    <w:rPr>
      <w:rFonts w:ascii="Verdana" w:hAnsi="Verdana" w:cs="Verdana"/>
      <w:sz w:val="20"/>
      <w:szCs w:val="20"/>
      <w:lang w:val="en-US" w:eastAsia="en-US"/>
    </w:rPr>
  </w:style>
  <w:style w:type="character" w:customStyle="1" w:styleId="FontStyle79">
    <w:name w:val="Font Style79"/>
    <w:rsid w:val="00F03928"/>
    <w:rPr>
      <w:rFonts w:ascii="Times New Roman" w:hAnsi="Times New Roman" w:cs="Times New Roman"/>
      <w:sz w:val="16"/>
      <w:szCs w:val="16"/>
    </w:rPr>
  </w:style>
  <w:style w:type="character" w:customStyle="1" w:styleId="FontStyle57">
    <w:name w:val="Font Style57"/>
    <w:rsid w:val="00F03928"/>
    <w:rPr>
      <w:rFonts w:ascii="Times New Roman" w:hAnsi="Times New Roman" w:cs="Times New Roman"/>
      <w:b/>
      <w:bCs/>
      <w:sz w:val="16"/>
      <w:szCs w:val="16"/>
    </w:rPr>
  </w:style>
  <w:style w:type="character" w:customStyle="1" w:styleId="FontStyle32">
    <w:name w:val="Font Style32"/>
    <w:rsid w:val="00F03928"/>
    <w:rPr>
      <w:rFonts w:ascii="Times New Roman" w:hAnsi="Times New Roman" w:cs="Times New Roman"/>
      <w:i/>
      <w:iCs/>
      <w:sz w:val="26"/>
      <w:szCs w:val="26"/>
    </w:rPr>
  </w:style>
  <w:style w:type="paragraph" w:customStyle="1" w:styleId="iditems">
    <w:name w:val="iditems"/>
    <w:basedOn w:val="a3"/>
    <w:rsid w:val="00F03928"/>
    <w:pPr>
      <w:spacing w:before="75" w:after="150"/>
    </w:pPr>
  </w:style>
  <w:style w:type="character" w:customStyle="1" w:styleId="pseudo-href5">
    <w:name w:val="pseudo-href5"/>
    <w:rsid w:val="00F03928"/>
  </w:style>
  <w:style w:type="character" w:customStyle="1" w:styleId="title1">
    <w:name w:val="title1"/>
    <w:rsid w:val="00F03928"/>
    <w:rPr>
      <w:rFonts w:ascii="Verdana" w:hAnsi="Verdana" w:hint="default"/>
      <w:color w:val="301007"/>
      <w:sz w:val="30"/>
      <w:szCs w:val="30"/>
    </w:rPr>
  </w:style>
  <w:style w:type="paragraph" w:customStyle="1" w:styleId="325">
    <w:name w:val="Заголовок 32"/>
    <w:basedOn w:val="a3"/>
    <w:next w:val="a3"/>
    <w:rsid w:val="00F03928"/>
    <w:pPr>
      <w:keepNext/>
      <w:snapToGrid w:val="0"/>
      <w:spacing w:before="240" w:after="60"/>
    </w:pPr>
    <w:rPr>
      <w:rFonts w:ascii="Arial" w:hAnsi="Arial"/>
      <w:szCs w:val="20"/>
    </w:rPr>
  </w:style>
  <w:style w:type="character" w:customStyle="1" w:styleId="2ff3">
    <w:name w:val="Заголовок 2 Знак Знак Знак"/>
    <w:rsid w:val="00F03928"/>
    <w:rPr>
      <w:rFonts w:ascii="Arial" w:hAnsi="Arial" w:cs="Arial"/>
      <w:b/>
      <w:bCs/>
      <w:i/>
      <w:iCs/>
      <w:sz w:val="28"/>
      <w:szCs w:val="28"/>
      <w:lang w:val="en-US" w:eastAsia="en-US" w:bidi="ar-SA"/>
    </w:rPr>
  </w:style>
  <w:style w:type="character" w:customStyle="1" w:styleId="ft21391">
    <w:name w:val="ft21391"/>
    <w:rsid w:val="00F03928"/>
    <w:rPr>
      <w:rFonts w:ascii="Times" w:hAnsi="Times" w:hint="default"/>
      <w:color w:val="000000"/>
      <w:spacing w:val="13"/>
      <w:sz w:val="24"/>
      <w:szCs w:val="24"/>
    </w:rPr>
  </w:style>
  <w:style w:type="character" w:customStyle="1" w:styleId="ft21791">
    <w:name w:val="ft21791"/>
    <w:rsid w:val="00F03928"/>
    <w:rPr>
      <w:rFonts w:ascii="Times" w:hAnsi="Times" w:hint="default"/>
      <w:color w:val="000000"/>
      <w:spacing w:val="13"/>
      <w:sz w:val="24"/>
      <w:szCs w:val="24"/>
    </w:rPr>
  </w:style>
  <w:style w:type="character" w:customStyle="1" w:styleId="ft23581">
    <w:name w:val="ft23581"/>
    <w:rsid w:val="00F03928"/>
    <w:rPr>
      <w:rFonts w:ascii="Times" w:hAnsi="Times" w:hint="default"/>
      <w:color w:val="000000"/>
      <w:spacing w:val="13"/>
      <w:sz w:val="24"/>
      <w:szCs w:val="24"/>
    </w:rPr>
  </w:style>
  <w:style w:type="character" w:customStyle="1" w:styleId="ft22941">
    <w:name w:val="ft22941"/>
    <w:rsid w:val="00F03928"/>
    <w:rPr>
      <w:rFonts w:ascii="Times" w:hAnsi="Times" w:hint="default"/>
      <w:color w:val="000000"/>
      <w:spacing w:val="13"/>
      <w:sz w:val="24"/>
      <w:szCs w:val="24"/>
    </w:rPr>
  </w:style>
  <w:style w:type="character" w:customStyle="1" w:styleId="garantcommenttitle1">
    <w:name w:val="garantcommenttitle1"/>
    <w:rsid w:val="00F03928"/>
    <w:rPr>
      <w:sz w:val="22"/>
      <w:szCs w:val="22"/>
    </w:rPr>
  </w:style>
  <w:style w:type="paragraph" w:customStyle="1" w:styleId="affffffff6">
    <w:name w:val="Текст диссертации"/>
    <w:basedOn w:val="a3"/>
    <w:rsid w:val="00F03928"/>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F03928"/>
    <w:rPr>
      <w:rFonts w:ascii="Times New Roman" w:hAnsi="Times New Roman"/>
      <w:b/>
      <w:i/>
      <w:spacing w:val="0"/>
      <w:sz w:val="23"/>
    </w:rPr>
  </w:style>
  <w:style w:type="paragraph" w:customStyle="1" w:styleId="src">
    <w:name w:val="src"/>
    <w:basedOn w:val="a3"/>
    <w:rsid w:val="00F03928"/>
    <w:pPr>
      <w:spacing w:after="225"/>
    </w:pPr>
    <w:rPr>
      <w:i/>
      <w:iCs/>
      <w:color w:val="939756"/>
      <w:sz w:val="17"/>
      <w:szCs w:val="17"/>
    </w:rPr>
  </w:style>
  <w:style w:type="paragraph" w:customStyle="1" w:styleId="3f4">
    <w:name w:val="Обычный3"/>
    <w:rsid w:val="00F03928"/>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F03928"/>
    <w:pPr>
      <w:widowControl w:val="0"/>
      <w:autoSpaceDE w:val="0"/>
      <w:autoSpaceDN w:val="0"/>
      <w:adjustRightInd w:val="0"/>
      <w:spacing w:line="317" w:lineRule="exact"/>
      <w:ind w:firstLine="355"/>
      <w:jc w:val="both"/>
    </w:pPr>
  </w:style>
  <w:style w:type="character" w:customStyle="1" w:styleId="FontStyle924">
    <w:name w:val="Font Style924"/>
    <w:rsid w:val="00F03928"/>
    <w:rPr>
      <w:rFonts w:ascii="Times New Roman" w:hAnsi="Times New Roman" w:cs="Times New Roman"/>
      <w:b/>
      <w:bCs/>
      <w:i/>
      <w:iCs/>
      <w:sz w:val="12"/>
      <w:szCs w:val="12"/>
    </w:rPr>
  </w:style>
  <w:style w:type="paragraph" w:customStyle="1" w:styleId="Style451">
    <w:name w:val="Style451"/>
    <w:basedOn w:val="a3"/>
    <w:rsid w:val="00F03928"/>
    <w:pPr>
      <w:widowControl w:val="0"/>
      <w:autoSpaceDE w:val="0"/>
      <w:autoSpaceDN w:val="0"/>
      <w:adjustRightInd w:val="0"/>
    </w:pPr>
  </w:style>
  <w:style w:type="character" w:customStyle="1" w:styleId="FontStyle818">
    <w:name w:val="Font Style818"/>
    <w:rsid w:val="00F03928"/>
    <w:rPr>
      <w:rFonts w:ascii="Times New Roman" w:hAnsi="Times New Roman" w:cs="Times New Roman"/>
      <w:b/>
      <w:bCs/>
      <w:sz w:val="16"/>
      <w:szCs w:val="16"/>
    </w:rPr>
  </w:style>
  <w:style w:type="character" w:customStyle="1" w:styleId="FontStyle998">
    <w:name w:val="Font Style998"/>
    <w:rsid w:val="00F03928"/>
    <w:rPr>
      <w:rFonts w:ascii="Times New Roman" w:hAnsi="Times New Roman" w:cs="Times New Roman"/>
      <w:b/>
      <w:bCs/>
      <w:spacing w:val="-10"/>
      <w:sz w:val="22"/>
      <w:szCs w:val="22"/>
    </w:rPr>
  </w:style>
  <w:style w:type="paragraph" w:customStyle="1" w:styleId="Style411">
    <w:name w:val="Style411"/>
    <w:basedOn w:val="a3"/>
    <w:rsid w:val="00F03928"/>
    <w:pPr>
      <w:widowControl w:val="0"/>
      <w:autoSpaceDE w:val="0"/>
      <w:autoSpaceDN w:val="0"/>
      <w:adjustRightInd w:val="0"/>
    </w:pPr>
  </w:style>
  <w:style w:type="character" w:customStyle="1" w:styleId="FontStyle812">
    <w:name w:val="Font Style812"/>
    <w:rsid w:val="00F03928"/>
    <w:rPr>
      <w:rFonts w:ascii="Times New Roman" w:hAnsi="Times New Roman" w:cs="Times New Roman"/>
      <w:b/>
      <w:bCs/>
      <w:spacing w:val="-10"/>
      <w:sz w:val="30"/>
      <w:szCs w:val="30"/>
    </w:rPr>
  </w:style>
  <w:style w:type="character" w:customStyle="1" w:styleId="FontStyle947">
    <w:name w:val="Font Style947"/>
    <w:rsid w:val="00F03928"/>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F03928"/>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F03928"/>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F03928"/>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F03928"/>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F03928"/>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F03928"/>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F03928"/>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F03928"/>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F03928"/>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F03928"/>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F03928"/>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F03928"/>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F03928"/>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F03928"/>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F03928"/>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F03928"/>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F03928"/>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F03928"/>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F03928"/>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F03928"/>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F03928"/>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F03928"/>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F03928"/>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F03928"/>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F03928"/>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F03928"/>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F03928"/>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F03928"/>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F03928"/>
    <w:rPr>
      <w:rFonts w:ascii="Times New Roman" w:hAnsi="Times New Roman"/>
      <w:bCs w:val="0"/>
      <w:i w:val="0"/>
      <w:sz w:val="24"/>
      <w:lang w:eastAsia="ru-RU"/>
    </w:rPr>
  </w:style>
  <w:style w:type="paragraph" w:customStyle="1" w:styleId="FR5">
    <w:name w:val="FR5"/>
    <w:rsid w:val="00F03928"/>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F03928"/>
    <w:pPr>
      <w:spacing w:before="100" w:beforeAutospacing="1" w:after="100" w:afterAutospacing="1"/>
    </w:pPr>
  </w:style>
  <w:style w:type="paragraph" w:customStyle="1" w:styleId="unip">
    <w:name w:val="unip"/>
    <w:basedOn w:val="a3"/>
    <w:rsid w:val="00F03928"/>
    <w:pPr>
      <w:spacing w:before="100" w:beforeAutospacing="1" w:after="100" w:afterAutospacing="1"/>
    </w:pPr>
  </w:style>
  <w:style w:type="character" w:customStyle="1" w:styleId="modinfo">
    <w:name w:val="modinfo"/>
    <w:rsid w:val="00F03928"/>
  </w:style>
  <w:style w:type="character" w:customStyle="1" w:styleId="style81">
    <w:name w:val="style81"/>
    <w:rsid w:val="00F03928"/>
    <w:rPr>
      <w:b/>
      <w:bCs/>
      <w:color w:val="333333"/>
      <w:sz w:val="31"/>
      <w:szCs w:val="31"/>
    </w:rPr>
  </w:style>
  <w:style w:type="character" w:customStyle="1" w:styleId="affffffff7">
    <w:name w:val="Разрядка"/>
    <w:rsid w:val="00F03928"/>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F03928"/>
    <w:rPr>
      <w:sz w:val="24"/>
      <w:szCs w:val="24"/>
      <w:lang w:val="ru-RU" w:eastAsia="ru-RU" w:bidi="hi-IN"/>
    </w:rPr>
  </w:style>
  <w:style w:type="character" w:customStyle="1" w:styleId="401">
    <w:name w:val="Знак Знак40"/>
    <w:locked/>
    <w:rsid w:val="00F03928"/>
    <w:rPr>
      <w:rFonts w:ascii="Arial" w:hAnsi="Arial"/>
      <w:b/>
      <w:sz w:val="26"/>
    </w:rPr>
  </w:style>
  <w:style w:type="character" w:customStyle="1" w:styleId="290">
    <w:name w:val="Знак Знак29"/>
    <w:locked/>
    <w:rsid w:val="00F03928"/>
    <w:rPr>
      <w:sz w:val="24"/>
    </w:rPr>
  </w:style>
  <w:style w:type="character" w:customStyle="1" w:styleId="21c">
    <w:name w:val="Красная строка 2 Знак1"/>
    <w:rsid w:val="00F03928"/>
    <w:rPr>
      <w:sz w:val="24"/>
      <w:lang w:val="ru-RU" w:eastAsia="ru-RU"/>
    </w:rPr>
  </w:style>
  <w:style w:type="character" w:customStyle="1" w:styleId="3231Heading121">
    <w:name w:val="Знак Знак3;Текст Знак2;Знак3 Знак1;Heading 12 Знак1 Знак Знак"/>
    <w:locked/>
    <w:rsid w:val="00F03928"/>
    <w:rPr>
      <w:sz w:val="24"/>
      <w:lang w:val="ru-RU" w:eastAsia="ru-RU"/>
    </w:rPr>
  </w:style>
  <w:style w:type="character" w:customStyle="1" w:styleId="391">
    <w:name w:val="Знак Знак39"/>
    <w:locked/>
    <w:rsid w:val="00F03928"/>
    <w:rPr>
      <w:b/>
      <w:sz w:val="28"/>
    </w:rPr>
  </w:style>
  <w:style w:type="character" w:customStyle="1" w:styleId="381">
    <w:name w:val="Знак Знак38"/>
    <w:locked/>
    <w:rsid w:val="00F03928"/>
    <w:rPr>
      <w:b/>
      <w:i/>
      <w:sz w:val="26"/>
    </w:rPr>
  </w:style>
  <w:style w:type="character" w:customStyle="1" w:styleId="371">
    <w:name w:val="Знак Знак37"/>
    <w:locked/>
    <w:rsid w:val="00F03928"/>
    <w:rPr>
      <w:b/>
      <w:sz w:val="22"/>
      <w:lang w:val="ru-RU" w:eastAsia="ru-RU"/>
    </w:rPr>
  </w:style>
  <w:style w:type="character" w:customStyle="1" w:styleId="361">
    <w:name w:val="Знак Знак36"/>
    <w:locked/>
    <w:rsid w:val="00F03928"/>
    <w:rPr>
      <w:sz w:val="24"/>
      <w:lang w:val="ru-RU" w:eastAsia="ru-RU"/>
    </w:rPr>
  </w:style>
  <w:style w:type="character" w:customStyle="1" w:styleId="351">
    <w:name w:val="Знак Знак35"/>
    <w:uiPriority w:val="99"/>
    <w:locked/>
    <w:rsid w:val="00F03928"/>
    <w:rPr>
      <w:rFonts w:ascii="Calibri" w:hAnsi="Calibri"/>
      <w:i/>
      <w:sz w:val="24"/>
      <w:lang w:eastAsia="en-US"/>
    </w:rPr>
  </w:style>
  <w:style w:type="character" w:customStyle="1" w:styleId="342">
    <w:name w:val="Знак Знак34"/>
    <w:locked/>
    <w:rsid w:val="00F03928"/>
    <w:rPr>
      <w:rFonts w:ascii="Arial" w:hAnsi="Arial"/>
      <w:sz w:val="22"/>
      <w:lang w:val="ru-RU" w:eastAsia="ru-RU"/>
    </w:rPr>
  </w:style>
  <w:style w:type="character" w:customStyle="1" w:styleId="301">
    <w:name w:val="Знак Знак301"/>
    <w:locked/>
    <w:rsid w:val="00F03928"/>
    <w:rPr>
      <w:sz w:val="24"/>
    </w:rPr>
  </w:style>
  <w:style w:type="character" w:customStyle="1" w:styleId="272">
    <w:name w:val="Знак Знак27"/>
    <w:locked/>
    <w:rsid w:val="00F03928"/>
    <w:rPr>
      <w:sz w:val="24"/>
    </w:rPr>
  </w:style>
  <w:style w:type="paragraph" w:customStyle="1" w:styleId="affffffff8">
    <w:name w:val="Об"/>
    <w:rsid w:val="00F0392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F03928"/>
    <w:rPr>
      <w:sz w:val="24"/>
      <w:lang w:val="en-US"/>
    </w:rPr>
  </w:style>
  <w:style w:type="paragraph" w:customStyle="1" w:styleId="stepanov">
    <w:name w:val="stepanov"/>
    <w:basedOn w:val="af3"/>
    <w:rsid w:val="00F03928"/>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F03928"/>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F03928"/>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F03928"/>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F03928"/>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F03928"/>
    <w:rPr>
      <w:iCs/>
    </w:rPr>
  </w:style>
  <w:style w:type="character" w:customStyle="1" w:styleId="720">
    <w:name w:val="Знак Знак72"/>
    <w:rsid w:val="00F03928"/>
    <w:rPr>
      <w:sz w:val="16"/>
      <w:lang w:val="ru-RU" w:eastAsia="ru-RU"/>
    </w:rPr>
  </w:style>
  <w:style w:type="paragraph" w:customStyle="1" w:styleId="08">
    <w:name w:val="Стиль По ширине Первая строка:  08 см"/>
    <w:basedOn w:val="a3"/>
    <w:rsid w:val="00F03928"/>
    <w:pPr>
      <w:ind w:firstLine="454"/>
      <w:jc w:val="both"/>
    </w:pPr>
  </w:style>
  <w:style w:type="character" w:customStyle="1" w:styleId="orange">
    <w:name w:val="orange"/>
    <w:rsid w:val="00F03928"/>
  </w:style>
  <w:style w:type="character" w:customStyle="1" w:styleId="gray">
    <w:name w:val="gray"/>
    <w:rsid w:val="00F03928"/>
  </w:style>
  <w:style w:type="paragraph" w:customStyle="1" w:styleId="affffffff9">
    <w:name w:val="Основной тект"/>
    <w:basedOn w:val="a3"/>
    <w:link w:val="affffffffa"/>
    <w:rsid w:val="00F03928"/>
    <w:pPr>
      <w:ind w:firstLine="454"/>
      <w:jc w:val="both"/>
    </w:pPr>
  </w:style>
  <w:style w:type="character" w:customStyle="1" w:styleId="affffffffa">
    <w:name w:val="Основной тект Знак"/>
    <w:link w:val="affffffff9"/>
    <w:locked/>
    <w:rsid w:val="00F03928"/>
    <w:rPr>
      <w:rFonts w:ascii="Times New Roman" w:eastAsia="Times New Roman" w:hAnsi="Times New Roman" w:cs="Times New Roman"/>
      <w:sz w:val="24"/>
      <w:szCs w:val="24"/>
      <w:lang w:eastAsia="ru-RU"/>
    </w:rPr>
  </w:style>
  <w:style w:type="paragraph" w:customStyle="1" w:styleId="affffffffb">
    <w:name w:val="Примечание"/>
    <w:basedOn w:val="a3"/>
    <w:rsid w:val="00F03928"/>
    <w:pPr>
      <w:ind w:firstLine="454"/>
      <w:jc w:val="both"/>
    </w:pPr>
    <w:rPr>
      <w:i/>
    </w:rPr>
  </w:style>
  <w:style w:type="character" w:customStyle="1" w:styleId="nameautor3">
    <w:name w:val="name_autor3"/>
    <w:rsid w:val="00F03928"/>
    <w:rPr>
      <w:rFonts w:cs="Times New Roman"/>
    </w:rPr>
  </w:style>
  <w:style w:type="paragraph" w:customStyle="1" w:styleId="affffffffc">
    <w:name w:val="Прижатый влево"/>
    <w:basedOn w:val="a3"/>
    <w:next w:val="a3"/>
    <w:rsid w:val="00F03928"/>
    <w:pPr>
      <w:autoSpaceDE w:val="0"/>
      <w:autoSpaceDN w:val="0"/>
      <w:adjustRightInd w:val="0"/>
    </w:pPr>
    <w:rPr>
      <w:rFonts w:ascii="Arial" w:hAnsi="Arial"/>
      <w:sz w:val="20"/>
      <w:szCs w:val="20"/>
    </w:rPr>
  </w:style>
  <w:style w:type="paragraph" w:customStyle="1" w:styleId="11a">
    <w:name w:val="Обычный11"/>
    <w:rsid w:val="00F0392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F03928"/>
    <w:pPr>
      <w:spacing w:before="100" w:beforeAutospacing="1" w:after="100" w:afterAutospacing="1"/>
    </w:pPr>
  </w:style>
  <w:style w:type="paragraph" w:customStyle="1" w:styleId="affffffffd">
    <w:name w:val="Нормальный (таблица)"/>
    <w:basedOn w:val="a3"/>
    <w:next w:val="a3"/>
    <w:rsid w:val="00F03928"/>
    <w:pPr>
      <w:widowControl w:val="0"/>
      <w:autoSpaceDE w:val="0"/>
      <w:autoSpaceDN w:val="0"/>
      <w:adjustRightInd w:val="0"/>
      <w:jc w:val="both"/>
    </w:pPr>
    <w:rPr>
      <w:rFonts w:ascii="Arial" w:hAnsi="Arial" w:cs="Arial"/>
    </w:rPr>
  </w:style>
  <w:style w:type="character" w:customStyle="1" w:styleId="ft523">
    <w:name w:val="ft523"/>
    <w:rsid w:val="00F03928"/>
    <w:rPr>
      <w:rFonts w:cs="Times New Roman"/>
    </w:rPr>
  </w:style>
  <w:style w:type="character" w:customStyle="1" w:styleId="ft553">
    <w:name w:val="ft553"/>
    <w:rsid w:val="00F03928"/>
    <w:rPr>
      <w:rFonts w:cs="Times New Roman"/>
    </w:rPr>
  </w:style>
  <w:style w:type="character" w:customStyle="1" w:styleId="ft672">
    <w:name w:val="ft672"/>
    <w:rsid w:val="00F03928"/>
    <w:rPr>
      <w:rFonts w:cs="Times New Roman"/>
    </w:rPr>
  </w:style>
  <w:style w:type="character" w:customStyle="1" w:styleId="formlabels1">
    <w:name w:val="form_labels1"/>
    <w:rsid w:val="00F03928"/>
    <w:rPr>
      <w:rFonts w:ascii="Verdana" w:hAnsi="Verdana"/>
      <w:sz w:val="16"/>
    </w:rPr>
  </w:style>
  <w:style w:type="paragraph" w:customStyle="1" w:styleId="2ff4">
    <w:name w:val="Знак Знак2 Знак Знак Знак Знак Знак Знак Знак Знак Знак Знак"/>
    <w:basedOn w:val="a3"/>
    <w:rsid w:val="00F03928"/>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F03928"/>
    <w:rPr>
      <w:rFonts w:ascii="Verdana" w:hAnsi="Verdana"/>
      <w:b/>
      <w:color w:val="7C9DC0"/>
      <w:sz w:val="22"/>
      <w:shd w:val="clear" w:color="auto" w:fill="FAF0E6"/>
    </w:rPr>
  </w:style>
  <w:style w:type="paragraph" w:customStyle="1" w:styleId="cjk">
    <w:name w:val="cjk"/>
    <w:basedOn w:val="a3"/>
    <w:rsid w:val="00F03928"/>
    <w:pPr>
      <w:spacing w:before="100" w:beforeAutospacing="1" w:after="115"/>
    </w:pPr>
    <w:rPr>
      <w:color w:val="000000"/>
      <w:sz w:val="20"/>
      <w:szCs w:val="20"/>
    </w:rPr>
  </w:style>
  <w:style w:type="paragraph" w:customStyle="1" w:styleId="ctl">
    <w:name w:val="ctl"/>
    <w:basedOn w:val="a3"/>
    <w:rsid w:val="00F03928"/>
    <w:pPr>
      <w:spacing w:before="100" w:beforeAutospacing="1" w:after="115"/>
    </w:pPr>
    <w:rPr>
      <w:rFonts w:ascii="Calibri" w:hAnsi="Calibri"/>
      <w:color w:val="000000"/>
      <w:sz w:val="20"/>
      <w:szCs w:val="20"/>
    </w:rPr>
  </w:style>
  <w:style w:type="character" w:customStyle="1" w:styleId="ft1100">
    <w:name w:val="ft1100"/>
    <w:rsid w:val="00F03928"/>
    <w:rPr>
      <w:rFonts w:cs="Times New Roman"/>
    </w:rPr>
  </w:style>
  <w:style w:type="character" w:customStyle="1" w:styleId="ft1168">
    <w:name w:val="ft1168"/>
    <w:rsid w:val="00F03928"/>
    <w:rPr>
      <w:rFonts w:cs="Times New Roman"/>
    </w:rPr>
  </w:style>
  <w:style w:type="character" w:customStyle="1" w:styleId="ft1237">
    <w:name w:val="ft1237"/>
    <w:rsid w:val="00F03928"/>
    <w:rPr>
      <w:rFonts w:cs="Times New Roman"/>
    </w:rPr>
  </w:style>
  <w:style w:type="character" w:customStyle="1" w:styleId="ft1245">
    <w:name w:val="ft1245"/>
    <w:rsid w:val="00F03928"/>
    <w:rPr>
      <w:rFonts w:cs="Times New Roman"/>
    </w:rPr>
  </w:style>
  <w:style w:type="paragraph" w:customStyle="1" w:styleId="2ff5">
    <w:name w:val="[О] Загол. 2 ур."/>
    <w:rsid w:val="00F0392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F03928"/>
    <w:rPr>
      <w:b/>
      <w:caps/>
      <w:sz w:val="24"/>
      <w:lang w:val="ru-RU" w:eastAsia="ru-RU"/>
    </w:rPr>
  </w:style>
  <w:style w:type="character" w:customStyle="1" w:styleId="162">
    <w:name w:val="Знак Знак162"/>
    <w:rsid w:val="00F03928"/>
    <w:rPr>
      <w:rFonts w:ascii="Cambria" w:eastAsia="Times New Roman" w:hAnsi="Cambria"/>
      <w:b/>
      <w:kern w:val="32"/>
      <w:sz w:val="32"/>
    </w:rPr>
  </w:style>
  <w:style w:type="paragraph" w:customStyle="1" w:styleId="BodyText22">
    <w:name w:val="Body Text 22"/>
    <w:basedOn w:val="a3"/>
    <w:rsid w:val="00F03928"/>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F03928"/>
    <w:pPr>
      <w:ind w:left="600" w:hanging="600"/>
      <w:jc w:val="both"/>
    </w:pPr>
    <w:rPr>
      <w:rFonts w:eastAsia="MS Mincho"/>
      <w:sz w:val="28"/>
      <w:szCs w:val="28"/>
      <w:lang w:eastAsia="ja-JP"/>
    </w:rPr>
  </w:style>
  <w:style w:type="paragraph" w:customStyle="1" w:styleId="affffffffe">
    <w:name w:val="Îñíîâíîé"/>
    <w:basedOn w:val="a3"/>
    <w:rsid w:val="00F03928"/>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F03928"/>
    <w:pPr>
      <w:overflowPunct w:val="0"/>
      <w:autoSpaceDE w:val="0"/>
      <w:autoSpaceDN w:val="0"/>
      <w:adjustRightInd w:val="0"/>
      <w:jc w:val="center"/>
      <w:textAlignment w:val="baseline"/>
    </w:pPr>
    <w:rPr>
      <w:sz w:val="28"/>
      <w:szCs w:val="20"/>
    </w:rPr>
  </w:style>
  <w:style w:type="character" w:customStyle="1" w:styleId="name">
    <w:name w:val="name"/>
    <w:rsid w:val="00F03928"/>
    <w:rPr>
      <w:rFonts w:cs="Times New Roman"/>
    </w:rPr>
  </w:style>
  <w:style w:type="paragraph" w:customStyle="1" w:styleId="acaae">
    <w:name w:val="?acaae"/>
    <w:basedOn w:val="a3"/>
    <w:rsid w:val="00F03928"/>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F03928"/>
    <w:pPr>
      <w:widowControl w:val="0"/>
      <w:ind w:left="720" w:firstLine="400"/>
      <w:jc w:val="both"/>
    </w:pPr>
  </w:style>
  <w:style w:type="paragraph" w:customStyle="1" w:styleId="326">
    <w:name w:val="Основной текст с отступом 32"/>
    <w:basedOn w:val="a3"/>
    <w:rsid w:val="00F03928"/>
    <w:pPr>
      <w:overflowPunct w:val="0"/>
      <w:autoSpaceDE w:val="0"/>
      <w:autoSpaceDN w:val="0"/>
      <w:adjustRightInd w:val="0"/>
      <w:spacing w:after="120"/>
      <w:ind w:left="283"/>
      <w:textAlignment w:val="baseline"/>
    </w:pPr>
    <w:rPr>
      <w:sz w:val="16"/>
      <w:szCs w:val="20"/>
    </w:rPr>
  </w:style>
  <w:style w:type="character" w:customStyle="1" w:styleId="ft3087">
    <w:name w:val="ft3087"/>
    <w:rsid w:val="00F03928"/>
    <w:rPr>
      <w:rFonts w:cs="Times New Roman"/>
    </w:rPr>
  </w:style>
  <w:style w:type="character" w:customStyle="1" w:styleId="ft3162">
    <w:name w:val="ft3162"/>
    <w:rsid w:val="00F03928"/>
    <w:rPr>
      <w:rFonts w:cs="Times New Roman"/>
    </w:rPr>
  </w:style>
  <w:style w:type="character" w:customStyle="1" w:styleId="ft1373">
    <w:name w:val="ft1373"/>
    <w:rsid w:val="00F03928"/>
    <w:rPr>
      <w:rFonts w:cs="Times New Roman"/>
    </w:rPr>
  </w:style>
  <w:style w:type="character" w:customStyle="1" w:styleId="ft32">
    <w:name w:val="ft32"/>
    <w:rsid w:val="00F03928"/>
    <w:rPr>
      <w:rFonts w:cs="Times New Roman"/>
    </w:rPr>
  </w:style>
  <w:style w:type="character" w:customStyle="1" w:styleId="ft1433">
    <w:name w:val="ft1433"/>
    <w:rsid w:val="00F03928"/>
    <w:rPr>
      <w:rFonts w:cs="Times New Roman"/>
    </w:rPr>
  </w:style>
  <w:style w:type="character" w:customStyle="1" w:styleId="ft1481">
    <w:name w:val="ft1481"/>
    <w:rsid w:val="00F03928"/>
    <w:rPr>
      <w:rFonts w:cs="Times New Roman"/>
    </w:rPr>
  </w:style>
  <w:style w:type="character" w:customStyle="1" w:styleId="ft1536">
    <w:name w:val="ft1536"/>
    <w:rsid w:val="00F03928"/>
    <w:rPr>
      <w:rFonts w:cs="Times New Roman"/>
    </w:rPr>
  </w:style>
  <w:style w:type="character" w:customStyle="1" w:styleId="ft1543">
    <w:name w:val="ft1543"/>
    <w:rsid w:val="00F03928"/>
    <w:rPr>
      <w:rFonts w:cs="Times New Roman"/>
    </w:rPr>
  </w:style>
  <w:style w:type="character" w:customStyle="1" w:styleId="ft1">
    <w:name w:val="ft1"/>
    <w:rsid w:val="00F03928"/>
    <w:rPr>
      <w:rFonts w:cs="Times New Roman"/>
    </w:rPr>
  </w:style>
  <w:style w:type="character" w:customStyle="1" w:styleId="ft1546">
    <w:name w:val="ft1546"/>
    <w:rsid w:val="00F03928"/>
    <w:rPr>
      <w:rFonts w:cs="Times New Roman"/>
    </w:rPr>
  </w:style>
  <w:style w:type="character" w:customStyle="1" w:styleId="ft1550">
    <w:name w:val="ft1550"/>
    <w:rsid w:val="00F03928"/>
    <w:rPr>
      <w:rFonts w:cs="Times New Roman"/>
    </w:rPr>
  </w:style>
  <w:style w:type="character" w:customStyle="1" w:styleId="ft1571">
    <w:name w:val="ft1571"/>
    <w:rsid w:val="00F03928"/>
    <w:rPr>
      <w:rFonts w:cs="Times New Roman"/>
    </w:rPr>
  </w:style>
  <w:style w:type="character" w:customStyle="1" w:styleId="ft1577">
    <w:name w:val="ft1577"/>
    <w:rsid w:val="00F03928"/>
    <w:rPr>
      <w:rFonts w:cs="Times New Roman"/>
    </w:rPr>
  </w:style>
  <w:style w:type="character" w:customStyle="1" w:styleId="ft1583">
    <w:name w:val="ft1583"/>
    <w:rsid w:val="00F03928"/>
    <w:rPr>
      <w:rFonts w:cs="Times New Roman"/>
    </w:rPr>
  </w:style>
  <w:style w:type="character" w:customStyle="1" w:styleId="ft1593">
    <w:name w:val="ft1593"/>
    <w:rsid w:val="00F03928"/>
    <w:rPr>
      <w:rFonts w:cs="Times New Roman"/>
    </w:rPr>
  </w:style>
  <w:style w:type="character" w:customStyle="1" w:styleId="ft1641">
    <w:name w:val="ft1641"/>
    <w:rsid w:val="00F03928"/>
    <w:rPr>
      <w:rFonts w:cs="Times New Roman"/>
    </w:rPr>
  </w:style>
  <w:style w:type="character" w:customStyle="1" w:styleId="ft1671">
    <w:name w:val="ft1671"/>
    <w:rsid w:val="00F03928"/>
    <w:rPr>
      <w:rFonts w:cs="Times New Roman"/>
    </w:rPr>
  </w:style>
  <w:style w:type="character" w:customStyle="1" w:styleId="ft1723">
    <w:name w:val="ft1723"/>
    <w:rsid w:val="00F03928"/>
    <w:rPr>
      <w:rFonts w:cs="Times New Roman"/>
    </w:rPr>
  </w:style>
  <w:style w:type="character" w:customStyle="1" w:styleId="ft1809">
    <w:name w:val="ft1809"/>
    <w:rsid w:val="00F03928"/>
    <w:rPr>
      <w:rFonts w:cs="Times New Roman"/>
    </w:rPr>
  </w:style>
  <w:style w:type="character" w:customStyle="1" w:styleId="ft1814">
    <w:name w:val="ft1814"/>
    <w:rsid w:val="00F03928"/>
    <w:rPr>
      <w:rFonts w:cs="Times New Roman"/>
    </w:rPr>
  </w:style>
  <w:style w:type="character" w:customStyle="1" w:styleId="ft1827">
    <w:name w:val="ft1827"/>
    <w:rsid w:val="00F03928"/>
    <w:rPr>
      <w:rFonts w:cs="Times New Roman"/>
    </w:rPr>
  </w:style>
  <w:style w:type="character" w:customStyle="1" w:styleId="ft1831">
    <w:name w:val="ft1831"/>
    <w:rsid w:val="00F03928"/>
    <w:rPr>
      <w:rFonts w:cs="Times New Roman"/>
    </w:rPr>
  </w:style>
  <w:style w:type="character" w:customStyle="1" w:styleId="ft1837">
    <w:name w:val="ft1837"/>
    <w:rsid w:val="00F03928"/>
    <w:rPr>
      <w:rFonts w:cs="Times New Roman"/>
    </w:rPr>
  </w:style>
  <w:style w:type="character" w:customStyle="1" w:styleId="ft1857">
    <w:name w:val="ft1857"/>
    <w:rsid w:val="00F03928"/>
    <w:rPr>
      <w:rFonts w:cs="Times New Roman"/>
    </w:rPr>
  </w:style>
  <w:style w:type="character" w:customStyle="1" w:styleId="ft1873">
    <w:name w:val="ft1873"/>
    <w:rsid w:val="00F03928"/>
    <w:rPr>
      <w:rFonts w:cs="Times New Roman"/>
    </w:rPr>
  </w:style>
  <w:style w:type="character" w:customStyle="1" w:styleId="ft1932">
    <w:name w:val="ft1932"/>
    <w:rsid w:val="00F03928"/>
    <w:rPr>
      <w:rFonts w:cs="Times New Roman"/>
    </w:rPr>
  </w:style>
  <w:style w:type="character" w:customStyle="1" w:styleId="ft1995">
    <w:name w:val="ft1995"/>
    <w:rsid w:val="00F03928"/>
    <w:rPr>
      <w:rFonts w:cs="Times New Roman"/>
    </w:rPr>
  </w:style>
  <w:style w:type="character" w:customStyle="1" w:styleId="ft2033">
    <w:name w:val="ft2033"/>
    <w:rsid w:val="00F03928"/>
    <w:rPr>
      <w:rFonts w:cs="Times New Roman"/>
    </w:rPr>
  </w:style>
  <w:style w:type="character" w:customStyle="1" w:styleId="ft11943">
    <w:name w:val="ft11943"/>
    <w:rsid w:val="00F03928"/>
    <w:rPr>
      <w:rFonts w:cs="Times New Roman"/>
    </w:rPr>
  </w:style>
  <w:style w:type="character" w:customStyle="1" w:styleId="ft12010">
    <w:name w:val="ft12010"/>
    <w:rsid w:val="00F03928"/>
    <w:rPr>
      <w:rFonts w:cs="Times New Roman"/>
    </w:rPr>
  </w:style>
  <w:style w:type="character" w:customStyle="1" w:styleId="ft12050">
    <w:name w:val="ft12050"/>
    <w:rsid w:val="00F03928"/>
    <w:rPr>
      <w:rFonts w:cs="Times New Roman"/>
    </w:rPr>
  </w:style>
  <w:style w:type="character" w:customStyle="1" w:styleId="ft12104">
    <w:name w:val="ft12104"/>
    <w:rsid w:val="00F03928"/>
    <w:rPr>
      <w:rFonts w:cs="Times New Roman"/>
    </w:rPr>
  </w:style>
  <w:style w:type="character" w:customStyle="1" w:styleId="ft12139">
    <w:name w:val="ft12139"/>
    <w:rsid w:val="00F03928"/>
    <w:rPr>
      <w:rFonts w:cs="Times New Roman"/>
    </w:rPr>
  </w:style>
  <w:style w:type="character" w:customStyle="1" w:styleId="ft12166">
    <w:name w:val="ft12166"/>
    <w:rsid w:val="00F03928"/>
    <w:rPr>
      <w:rFonts w:cs="Times New Roman"/>
    </w:rPr>
  </w:style>
  <w:style w:type="character" w:customStyle="1" w:styleId="ft12184">
    <w:name w:val="ft12184"/>
    <w:rsid w:val="00F03928"/>
    <w:rPr>
      <w:rFonts w:cs="Times New Roman"/>
    </w:rPr>
  </w:style>
  <w:style w:type="character" w:customStyle="1" w:styleId="ft12250">
    <w:name w:val="ft12250"/>
    <w:rsid w:val="00F03928"/>
    <w:rPr>
      <w:rFonts w:cs="Times New Roman"/>
    </w:rPr>
  </w:style>
  <w:style w:type="character" w:customStyle="1" w:styleId="ft12278">
    <w:name w:val="ft12278"/>
    <w:rsid w:val="00F03928"/>
    <w:rPr>
      <w:rFonts w:cs="Times New Roman"/>
    </w:rPr>
  </w:style>
  <w:style w:type="character" w:customStyle="1" w:styleId="ft12329">
    <w:name w:val="ft12329"/>
    <w:rsid w:val="00F03928"/>
    <w:rPr>
      <w:rFonts w:cs="Times New Roman"/>
    </w:rPr>
  </w:style>
  <w:style w:type="character" w:customStyle="1" w:styleId="ft12373">
    <w:name w:val="ft12373"/>
    <w:rsid w:val="00F03928"/>
    <w:rPr>
      <w:rFonts w:cs="Times New Roman"/>
    </w:rPr>
  </w:style>
  <w:style w:type="character" w:customStyle="1" w:styleId="ft12374">
    <w:name w:val="ft12374"/>
    <w:rsid w:val="00F03928"/>
    <w:rPr>
      <w:rFonts w:cs="Times New Roman"/>
    </w:rPr>
  </w:style>
  <w:style w:type="character" w:customStyle="1" w:styleId="ft12429">
    <w:name w:val="ft12429"/>
    <w:rsid w:val="00F03928"/>
    <w:rPr>
      <w:rFonts w:cs="Times New Roman"/>
    </w:rPr>
  </w:style>
  <w:style w:type="character" w:customStyle="1" w:styleId="ft12471">
    <w:name w:val="ft12471"/>
    <w:rsid w:val="00F03928"/>
    <w:rPr>
      <w:rFonts w:cs="Times New Roman"/>
    </w:rPr>
  </w:style>
  <w:style w:type="character" w:customStyle="1" w:styleId="ft12500">
    <w:name w:val="ft12500"/>
    <w:rsid w:val="00F03928"/>
    <w:rPr>
      <w:rFonts w:cs="Times New Roman"/>
    </w:rPr>
  </w:style>
  <w:style w:type="character" w:customStyle="1" w:styleId="ft12501">
    <w:name w:val="ft12501"/>
    <w:rsid w:val="00F03928"/>
    <w:rPr>
      <w:rFonts w:cs="Times New Roman"/>
    </w:rPr>
  </w:style>
  <w:style w:type="character" w:customStyle="1" w:styleId="ft12561">
    <w:name w:val="ft12561"/>
    <w:rsid w:val="00F03928"/>
    <w:rPr>
      <w:rFonts w:cs="Times New Roman"/>
    </w:rPr>
  </w:style>
  <w:style w:type="character" w:customStyle="1" w:styleId="ft12562">
    <w:name w:val="ft12562"/>
    <w:rsid w:val="00F03928"/>
    <w:rPr>
      <w:rFonts w:cs="Times New Roman"/>
    </w:rPr>
  </w:style>
  <w:style w:type="character" w:customStyle="1" w:styleId="ft12589">
    <w:name w:val="ft12589"/>
    <w:rsid w:val="00F03928"/>
    <w:rPr>
      <w:rFonts w:cs="Times New Roman"/>
    </w:rPr>
  </w:style>
  <w:style w:type="character" w:customStyle="1" w:styleId="ft12609">
    <w:name w:val="ft12609"/>
    <w:rsid w:val="00F03928"/>
    <w:rPr>
      <w:rFonts w:cs="Times New Roman"/>
    </w:rPr>
  </w:style>
  <w:style w:type="character" w:customStyle="1" w:styleId="ft12670">
    <w:name w:val="ft12670"/>
    <w:rsid w:val="00F03928"/>
    <w:rPr>
      <w:rFonts w:cs="Times New Roman"/>
    </w:rPr>
  </w:style>
  <w:style w:type="character" w:customStyle="1" w:styleId="ft12676">
    <w:name w:val="ft12676"/>
    <w:rsid w:val="00F03928"/>
    <w:rPr>
      <w:rFonts w:cs="Times New Roman"/>
    </w:rPr>
  </w:style>
  <w:style w:type="character" w:customStyle="1" w:styleId="ft12686">
    <w:name w:val="ft12686"/>
    <w:rsid w:val="00F03928"/>
    <w:rPr>
      <w:rFonts w:cs="Times New Roman"/>
    </w:rPr>
  </w:style>
  <w:style w:type="character" w:customStyle="1" w:styleId="ft12696">
    <w:name w:val="ft12696"/>
    <w:rsid w:val="00F03928"/>
    <w:rPr>
      <w:rFonts w:cs="Times New Roman"/>
    </w:rPr>
  </w:style>
  <w:style w:type="character" w:customStyle="1" w:styleId="ft12701">
    <w:name w:val="ft12701"/>
    <w:rsid w:val="00F03928"/>
    <w:rPr>
      <w:rFonts w:cs="Times New Roman"/>
    </w:rPr>
  </w:style>
  <w:style w:type="character" w:customStyle="1" w:styleId="ft12708">
    <w:name w:val="ft12708"/>
    <w:rsid w:val="00F03928"/>
    <w:rPr>
      <w:rFonts w:cs="Times New Roman"/>
    </w:rPr>
  </w:style>
  <w:style w:type="character" w:customStyle="1" w:styleId="ft12715">
    <w:name w:val="ft12715"/>
    <w:rsid w:val="00F03928"/>
    <w:rPr>
      <w:rFonts w:cs="Times New Roman"/>
    </w:rPr>
  </w:style>
  <w:style w:type="character" w:customStyle="1" w:styleId="ft12722">
    <w:name w:val="ft12722"/>
    <w:rsid w:val="00F03928"/>
    <w:rPr>
      <w:rFonts w:cs="Times New Roman"/>
    </w:rPr>
  </w:style>
  <w:style w:type="character" w:customStyle="1" w:styleId="ft12787">
    <w:name w:val="ft12787"/>
    <w:rsid w:val="00F03928"/>
    <w:rPr>
      <w:rFonts w:cs="Times New Roman"/>
    </w:rPr>
  </w:style>
  <w:style w:type="character" w:customStyle="1" w:styleId="ft12790">
    <w:name w:val="ft12790"/>
    <w:rsid w:val="00F03928"/>
    <w:rPr>
      <w:rFonts w:cs="Times New Roman"/>
    </w:rPr>
  </w:style>
  <w:style w:type="character" w:customStyle="1" w:styleId="ft12850">
    <w:name w:val="ft12850"/>
    <w:rsid w:val="00F03928"/>
    <w:rPr>
      <w:rFonts w:cs="Times New Roman"/>
    </w:rPr>
  </w:style>
  <w:style w:type="character" w:customStyle="1" w:styleId="ft12896">
    <w:name w:val="ft12896"/>
    <w:rsid w:val="00F03928"/>
    <w:rPr>
      <w:rFonts w:cs="Times New Roman"/>
    </w:rPr>
  </w:style>
  <w:style w:type="character" w:customStyle="1" w:styleId="ft12942">
    <w:name w:val="ft12942"/>
    <w:rsid w:val="00F03928"/>
    <w:rPr>
      <w:rFonts w:cs="Times New Roman"/>
    </w:rPr>
  </w:style>
  <w:style w:type="character" w:customStyle="1" w:styleId="ft12991">
    <w:name w:val="ft12991"/>
    <w:rsid w:val="00F03928"/>
    <w:rPr>
      <w:rFonts w:cs="Times New Roman"/>
    </w:rPr>
  </w:style>
  <w:style w:type="character" w:customStyle="1" w:styleId="ft13046">
    <w:name w:val="ft13046"/>
    <w:rsid w:val="00F03928"/>
    <w:rPr>
      <w:rFonts w:cs="Times New Roman"/>
    </w:rPr>
  </w:style>
  <w:style w:type="character" w:customStyle="1" w:styleId="ft13079">
    <w:name w:val="ft13079"/>
    <w:rsid w:val="00F03928"/>
    <w:rPr>
      <w:rFonts w:cs="Times New Roman"/>
    </w:rPr>
  </w:style>
  <w:style w:type="character" w:customStyle="1" w:styleId="ft13129">
    <w:name w:val="ft13129"/>
    <w:rsid w:val="00F03928"/>
    <w:rPr>
      <w:rFonts w:cs="Times New Roman"/>
    </w:rPr>
  </w:style>
  <w:style w:type="character" w:customStyle="1" w:styleId="ft13186">
    <w:name w:val="ft13186"/>
    <w:rsid w:val="00F03928"/>
    <w:rPr>
      <w:rFonts w:cs="Times New Roman"/>
    </w:rPr>
  </w:style>
  <w:style w:type="character" w:customStyle="1" w:styleId="ft13226">
    <w:name w:val="ft13226"/>
    <w:rsid w:val="00F03928"/>
    <w:rPr>
      <w:rFonts w:cs="Times New Roman"/>
    </w:rPr>
  </w:style>
  <w:style w:type="character" w:customStyle="1" w:styleId="ft13271">
    <w:name w:val="ft13271"/>
    <w:rsid w:val="00F03928"/>
    <w:rPr>
      <w:rFonts w:cs="Times New Roman"/>
    </w:rPr>
  </w:style>
  <w:style w:type="character" w:customStyle="1" w:styleId="ft13309">
    <w:name w:val="ft13309"/>
    <w:rsid w:val="00F03928"/>
    <w:rPr>
      <w:rFonts w:cs="Times New Roman"/>
    </w:rPr>
  </w:style>
  <w:style w:type="character" w:customStyle="1" w:styleId="ft13366">
    <w:name w:val="ft13366"/>
    <w:rsid w:val="00F03928"/>
    <w:rPr>
      <w:rFonts w:cs="Times New Roman"/>
    </w:rPr>
  </w:style>
  <w:style w:type="character" w:customStyle="1" w:styleId="ft13418">
    <w:name w:val="ft13418"/>
    <w:rsid w:val="00F03928"/>
    <w:rPr>
      <w:rFonts w:cs="Times New Roman"/>
    </w:rPr>
  </w:style>
  <w:style w:type="character" w:customStyle="1" w:styleId="ft13441">
    <w:name w:val="ft13441"/>
    <w:rsid w:val="00F03928"/>
    <w:rPr>
      <w:rFonts w:cs="Times New Roman"/>
    </w:rPr>
  </w:style>
  <w:style w:type="character" w:customStyle="1" w:styleId="ft13487">
    <w:name w:val="ft13487"/>
    <w:rsid w:val="00F03928"/>
    <w:rPr>
      <w:rFonts w:cs="Times New Roman"/>
    </w:rPr>
  </w:style>
  <w:style w:type="character" w:customStyle="1" w:styleId="ft13488">
    <w:name w:val="ft13488"/>
    <w:rsid w:val="00F03928"/>
    <w:rPr>
      <w:rFonts w:cs="Times New Roman"/>
    </w:rPr>
  </w:style>
  <w:style w:type="character" w:customStyle="1" w:styleId="ft13494">
    <w:name w:val="ft13494"/>
    <w:rsid w:val="00F03928"/>
    <w:rPr>
      <w:rFonts w:cs="Times New Roman"/>
    </w:rPr>
  </w:style>
  <w:style w:type="character" w:customStyle="1" w:styleId="ft13500">
    <w:name w:val="ft13500"/>
    <w:rsid w:val="00F03928"/>
    <w:rPr>
      <w:rFonts w:cs="Times New Roman"/>
    </w:rPr>
  </w:style>
  <w:style w:type="character" w:customStyle="1" w:styleId="ft13505">
    <w:name w:val="ft13505"/>
    <w:rsid w:val="00F03928"/>
    <w:rPr>
      <w:rFonts w:cs="Times New Roman"/>
    </w:rPr>
  </w:style>
  <w:style w:type="character" w:customStyle="1" w:styleId="ft13518">
    <w:name w:val="ft13518"/>
    <w:rsid w:val="00F03928"/>
    <w:rPr>
      <w:rFonts w:cs="Times New Roman"/>
    </w:rPr>
  </w:style>
  <w:style w:type="character" w:customStyle="1" w:styleId="ft13525">
    <w:name w:val="ft13525"/>
    <w:rsid w:val="00F03928"/>
    <w:rPr>
      <w:rFonts w:cs="Times New Roman"/>
    </w:rPr>
  </w:style>
  <w:style w:type="character" w:customStyle="1" w:styleId="ft13537">
    <w:name w:val="ft13537"/>
    <w:rsid w:val="00F03928"/>
    <w:rPr>
      <w:rFonts w:cs="Times New Roman"/>
    </w:rPr>
  </w:style>
  <w:style w:type="character" w:customStyle="1" w:styleId="ft13542">
    <w:name w:val="ft13542"/>
    <w:rsid w:val="00F03928"/>
    <w:rPr>
      <w:rFonts w:cs="Times New Roman"/>
    </w:rPr>
  </w:style>
  <w:style w:type="character" w:customStyle="1" w:styleId="ft13555">
    <w:name w:val="ft13555"/>
    <w:rsid w:val="00F03928"/>
    <w:rPr>
      <w:rFonts w:cs="Times New Roman"/>
    </w:rPr>
  </w:style>
  <w:style w:type="character" w:customStyle="1" w:styleId="ft13563">
    <w:name w:val="ft13563"/>
    <w:rsid w:val="00F03928"/>
    <w:rPr>
      <w:rFonts w:cs="Times New Roman"/>
    </w:rPr>
  </w:style>
  <w:style w:type="character" w:customStyle="1" w:styleId="ft13566">
    <w:name w:val="ft13566"/>
    <w:rsid w:val="00F03928"/>
    <w:rPr>
      <w:rFonts w:cs="Times New Roman"/>
    </w:rPr>
  </w:style>
  <w:style w:type="character" w:customStyle="1" w:styleId="ft13578">
    <w:name w:val="ft13578"/>
    <w:rsid w:val="00F03928"/>
    <w:rPr>
      <w:rFonts w:cs="Times New Roman"/>
    </w:rPr>
  </w:style>
  <w:style w:type="character" w:customStyle="1" w:styleId="ft13580">
    <w:name w:val="ft13580"/>
    <w:rsid w:val="00F03928"/>
    <w:rPr>
      <w:rFonts w:cs="Times New Roman"/>
    </w:rPr>
  </w:style>
  <w:style w:type="character" w:customStyle="1" w:styleId="ft13588">
    <w:name w:val="ft13588"/>
    <w:rsid w:val="00F03928"/>
    <w:rPr>
      <w:rFonts w:cs="Times New Roman"/>
    </w:rPr>
  </w:style>
  <w:style w:type="character" w:customStyle="1" w:styleId="ft13644">
    <w:name w:val="ft13644"/>
    <w:rsid w:val="00F03928"/>
    <w:rPr>
      <w:rFonts w:cs="Times New Roman"/>
    </w:rPr>
  </w:style>
  <w:style w:type="character" w:customStyle="1" w:styleId="ft13668">
    <w:name w:val="ft13668"/>
    <w:rsid w:val="00F03928"/>
    <w:rPr>
      <w:rFonts w:cs="Times New Roman"/>
    </w:rPr>
  </w:style>
  <w:style w:type="character" w:customStyle="1" w:styleId="ft13712">
    <w:name w:val="ft13712"/>
    <w:rsid w:val="00F03928"/>
    <w:rPr>
      <w:rFonts w:cs="Times New Roman"/>
    </w:rPr>
  </w:style>
  <w:style w:type="character" w:customStyle="1" w:styleId="ft13768">
    <w:name w:val="ft13768"/>
    <w:rsid w:val="00F03928"/>
    <w:rPr>
      <w:rFonts w:cs="Times New Roman"/>
    </w:rPr>
  </w:style>
  <w:style w:type="character" w:customStyle="1" w:styleId="ft13810">
    <w:name w:val="ft13810"/>
    <w:rsid w:val="00F03928"/>
    <w:rPr>
      <w:rFonts w:cs="Times New Roman"/>
    </w:rPr>
  </w:style>
  <w:style w:type="character" w:customStyle="1" w:styleId="ft13834">
    <w:name w:val="ft13834"/>
    <w:rsid w:val="00F03928"/>
    <w:rPr>
      <w:rFonts w:cs="Times New Roman"/>
    </w:rPr>
  </w:style>
  <w:style w:type="character" w:customStyle="1" w:styleId="ft13885">
    <w:name w:val="ft13885"/>
    <w:rsid w:val="00F03928"/>
    <w:rPr>
      <w:rFonts w:cs="Times New Roman"/>
    </w:rPr>
  </w:style>
  <w:style w:type="paragraph" w:customStyle="1" w:styleId="TimesNewRoman">
    <w:name w:val="Стиль Основной текст + Times New Roman по ширине Первая строка:  ..."/>
    <w:basedOn w:val="aff2"/>
    <w:rsid w:val="00F03928"/>
    <w:pPr>
      <w:spacing w:after="0"/>
      <w:ind w:firstLine="720"/>
      <w:jc w:val="both"/>
    </w:pPr>
    <w:rPr>
      <w:szCs w:val="20"/>
    </w:rPr>
  </w:style>
  <w:style w:type="character" w:customStyle="1" w:styleId="afffffffff">
    <w:name w:val="Оглавление"/>
    <w:rsid w:val="00F03928"/>
    <w:rPr>
      <w:rFonts w:ascii="Times New Roman" w:hAnsi="Times New Roman"/>
      <w:b/>
      <w:i/>
      <w:sz w:val="28"/>
    </w:rPr>
  </w:style>
  <w:style w:type="character" w:customStyle="1" w:styleId="Heading5Char">
    <w:name w:val="Heading 5 Char"/>
    <w:locked/>
    <w:rsid w:val="00F03928"/>
    <w:rPr>
      <w:sz w:val="22"/>
      <w:lang w:val="ru-RU" w:eastAsia="en-US"/>
    </w:rPr>
  </w:style>
  <w:style w:type="character" w:customStyle="1" w:styleId="Heading6Char">
    <w:name w:val="Heading 6 Char"/>
    <w:locked/>
    <w:rsid w:val="00F03928"/>
    <w:rPr>
      <w:i/>
      <w:sz w:val="22"/>
      <w:lang w:val="ru-RU" w:eastAsia="en-US"/>
    </w:rPr>
  </w:style>
  <w:style w:type="paragraph" w:customStyle="1" w:styleId="1ffff8">
    <w:name w:val="Стиль Заголовок 1 + все прописные"/>
    <w:basedOn w:val="11"/>
    <w:rsid w:val="00F03928"/>
    <w:pPr>
      <w:keepNext/>
      <w:keepLines/>
      <w:spacing w:before="240" w:after="60"/>
      <w:ind w:left="360" w:hanging="360"/>
    </w:pPr>
    <w:rPr>
      <w:rFonts w:ascii="Arial" w:hAnsi="Arial"/>
      <w:bCs/>
      <w:caps w:val="0"/>
      <w:sz w:val="32"/>
      <w:szCs w:val="32"/>
    </w:rPr>
  </w:style>
  <w:style w:type="character" w:customStyle="1" w:styleId="FontStyle75">
    <w:name w:val="Font Style75"/>
    <w:rsid w:val="00F03928"/>
    <w:rPr>
      <w:rFonts w:ascii="Times New Roman" w:hAnsi="Times New Roman"/>
      <w:b/>
      <w:sz w:val="16"/>
    </w:rPr>
  </w:style>
  <w:style w:type="paragraph" w:customStyle="1" w:styleId="2Arial1">
    <w:name w:val="Стиль Заголовок 2 + Arial"/>
    <w:basedOn w:val="21"/>
    <w:rsid w:val="00F03928"/>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F03928"/>
    <w:pPr>
      <w:shd w:val="clear" w:color="auto" w:fill="FFFFFF"/>
      <w:spacing w:before="240" w:after="60"/>
    </w:pPr>
    <w:rPr>
      <w:rFonts w:ascii="Arial" w:hAnsi="Arial"/>
      <w:b/>
      <w:bCs/>
      <w:sz w:val="32"/>
      <w:szCs w:val="20"/>
    </w:rPr>
  </w:style>
  <w:style w:type="character" w:customStyle="1" w:styleId="style21">
    <w:name w:val="style21"/>
    <w:rsid w:val="00F03928"/>
  </w:style>
  <w:style w:type="paragraph" w:customStyle="1" w:styleId="justify2">
    <w:name w:val="justify2"/>
    <w:basedOn w:val="a3"/>
    <w:rsid w:val="00F03928"/>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F03928"/>
    <w:pPr>
      <w:keepNext/>
      <w:snapToGrid w:val="0"/>
      <w:spacing w:before="100" w:after="100"/>
      <w:outlineLvl w:val="5"/>
    </w:pPr>
    <w:rPr>
      <w:b/>
      <w:sz w:val="20"/>
      <w:szCs w:val="20"/>
    </w:rPr>
  </w:style>
  <w:style w:type="character" w:customStyle="1" w:styleId="3f5">
    <w:name w:val="Знак Знак Знак3"/>
    <w:rsid w:val="00F03928"/>
    <w:rPr>
      <w:rFonts w:ascii="Times New Roman" w:eastAsia="Times New Roman" w:hAnsi="Times New Roman"/>
      <w:b/>
      <w:caps/>
      <w:sz w:val="28"/>
    </w:rPr>
  </w:style>
  <w:style w:type="character" w:customStyle="1" w:styleId="FontStyle185">
    <w:name w:val="Font Style185"/>
    <w:rsid w:val="00F03928"/>
    <w:rPr>
      <w:rFonts w:ascii="Times New Roman" w:hAnsi="Times New Roman"/>
      <w:sz w:val="18"/>
    </w:rPr>
  </w:style>
  <w:style w:type="character" w:customStyle="1" w:styleId="FontStyle179">
    <w:name w:val="Font Style179"/>
    <w:rsid w:val="00F03928"/>
    <w:rPr>
      <w:rFonts w:ascii="Times New Roman" w:hAnsi="Times New Roman"/>
      <w:i/>
      <w:sz w:val="18"/>
    </w:rPr>
  </w:style>
  <w:style w:type="paragraph" w:customStyle="1" w:styleId="Style66">
    <w:name w:val="Style66"/>
    <w:basedOn w:val="a3"/>
    <w:rsid w:val="00F03928"/>
    <w:pPr>
      <w:widowControl w:val="0"/>
      <w:autoSpaceDE w:val="0"/>
      <w:autoSpaceDN w:val="0"/>
      <w:adjustRightInd w:val="0"/>
    </w:pPr>
  </w:style>
  <w:style w:type="paragraph" w:customStyle="1" w:styleId="Style71">
    <w:name w:val="Style71"/>
    <w:basedOn w:val="a3"/>
    <w:rsid w:val="00F03928"/>
    <w:pPr>
      <w:widowControl w:val="0"/>
      <w:autoSpaceDE w:val="0"/>
      <w:autoSpaceDN w:val="0"/>
      <w:adjustRightInd w:val="0"/>
      <w:spacing w:line="250" w:lineRule="exact"/>
      <w:ind w:firstLine="302"/>
      <w:jc w:val="both"/>
    </w:pPr>
  </w:style>
  <w:style w:type="character" w:customStyle="1" w:styleId="FontStyle266">
    <w:name w:val="Font Style266"/>
    <w:rsid w:val="00F03928"/>
    <w:rPr>
      <w:rFonts w:ascii="Times New Roman" w:hAnsi="Times New Roman"/>
      <w:sz w:val="18"/>
    </w:rPr>
  </w:style>
  <w:style w:type="character" w:customStyle="1" w:styleId="FontStyle267">
    <w:name w:val="Font Style267"/>
    <w:rsid w:val="00F03928"/>
    <w:rPr>
      <w:rFonts w:ascii="Times New Roman" w:hAnsi="Times New Roman"/>
      <w:i/>
      <w:sz w:val="18"/>
    </w:rPr>
  </w:style>
  <w:style w:type="character" w:customStyle="1" w:styleId="FontStyle202">
    <w:name w:val="Font Style202"/>
    <w:rsid w:val="00F03928"/>
    <w:rPr>
      <w:rFonts w:ascii="Times New Roman" w:hAnsi="Times New Roman"/>
      <w:sz w:val="18"/>
    </w:rPr>
  </w:style>
  <w:style w:type="character" w:customStyle="1" w:styleId="FontStyle563">
    <w:name w:val="Font Style563"/>
    <w:rsid w:val="00F03928"/>
    <w:rPr>
      <w:rFonts w:ascii="Times New Roman" w:hAnsi="Times New Roman"/>
      <w:b/>
      <w:sz w:val="20"/>
    </w:rPr>
  </w:style>
  <w:style w:type="paragraph" w:customStyle="1" w:styleId="Style113">
    <w:name w:val="Style113"/>
    <w:basedOn w:val="a3"/>
    <w:rsid w:val="00F03928"/>
    <w:pPr>
      <w:widowControl w:val="0"/>
      <w:autoSpaceDE w:val="0"/>
      <w:autoSpaceDN w:val="0"/>
      <w:adjustRightInd w:val="0"/>
    </w:pPr>
  </w:style>
  <w:style w:type="character" w:customStyle="1" w:styleId="FontStyle134">
    <w:name w:val="Font Style134"/>
    <w:rsid w:val="00F03928"/>
    <w:rPr>
      <w:rFonts w:ascii="Times New Roman" w:hAnsi="Times New Roman"/>
      <w:b/>
      <w:sz w:val="18"/>
    </w:rPr>
  </w:style>
  <w:style w:type="character" w:customStyle="1" w:styleId="textcop1">
    <w:name w:val="textcop1"/>
    <w:rsid w:val="00F03928"/>
    <w:rPr>
      <w:rFonts w:ascii="Arial" w:hAnsi="Arial"/>
      <w:color w:val="000000"/>
      <w:sz w:val="20"/>
    </w:rPr>
  </w:style>
  <w:style w:type="character" w:customStyle="1" w:styleId="b1">
    <w:name w:val="b1"/>
    <w:rsid w:val="00F03928"/>
    <w:rPr>
      <w:b/>
    </w:rPr>
  </w:style>
  <w:style w:type="character" w:customStyle="1" w:styleId="FontStyle201">
    <w:name w:val="Font Style201"/>
    <w:rsid w:val="00F03928"/>
    <w:rPr>
      <w:rFonts w:ascii="Times New Roman" w:hAnsi="Times New Roman"/>
      <w:sz w:val="26"/>
    </w:rPr>
  </w:style>
  <w:style w:type="paragraph" w:customStyle="1" w:styleId="Style12">
    <w:name w:val="Style12"/>
    <w:basedOn w:val="a3"/>
    <w:rsid w:val="00F03928"/>
    <w:pPr>
      <w:widowControl w:val="0"/>
      <w:autoSpaceDE w:val="0"/>
      <w:autoSpaceDN w:val="0"/>
      <w:adjustRightInd w:val="0"/>
    </w:pPr>
  </w:style>
  <w:style w:type="character" w:customStyle="1" w:styleId="180">
    <w:name w:val="Знак Знак18"/>
    <w:rsid w:val="00F03928"/>
    <w:rPr>
      <w:rFonts w:ascii="Courier New" w:eastAsia="Times New Roman" w:hAnsi="Courier New"/>
    </w:rPr>
  </w:style>
  <w:style w:type="character" w:customStyle="1" w:styleId="170">
    <w:name w:val="Знак Знак17"/>
    <w:rsid w:val="00F03928"/>
    <w:rPr>
      <w:rFonts w:ascii="Times New Roman" w:eastAsia="Times New Roman" w:hAnsi="Times New Roman"/>
      <w:sz w:val="24"/>
    </w:rPr>
  </w:style>
  <w:style w:type="character" w:customStyle="1" w:styleId="812">
    <w:name w:val="Знак Знак81"/>
    <w:locked/>
    <w:rsid w:val="00F03928"/>
    <w:rPr>
      <w:sz w:val="24"/>
    </w:rPr>
  </w:style>
  <w:style w:type="paragraph" w:customStyle="1" w:styleId="en">
    <w:name w:val="?en"/>
    <w:basedOn w:val="a3"/>
    <w:rsid w:val="00F03928"/>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F03928"/>
    <w:rPr>
      <w:rFonts w:ascii="Tahoma" w:hAnsi="Tahoma"/>
      <w:sz w:val="16"/>
      <w:lang w:val="ru-RU" w:eastAsia="ru-RU"/>
    </w:rPr>
  </w:style>
  <w:style w:type="paragraph" w:customStyle="1" w:styleId="75">
    <w:name w:val="Стиль7"/>
    <w:basedOn w:val="11"/>
    <w:rsid w:val="00F03928"/>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F03928"/>
    <w:rPr>
      <w:rFonts w:ascii="Verdana" w:hAnsi="Verdana" w:cs="Verdana"/>
      <w:sz w:val="20"/>
      <w:szCs w:val="20"/>
      <w:lang w:val="en-US" w:eastAsia="en-US"/>
    </w:rPr>
  </w:style>
  <w:style w:type="paragraph" w:customStyle="1" w:styleId="Style38">
    <w:name w:val="Style38"/>
    <w:basedOn w:val="a3"/>
    <w:rsid w:val="00F03928"/>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F03928"/>
    <w:rPr>
      <w:rFonts w:ascii="Times New Roman" w:hAnsi="Times New Roman"/>
      <w:i/>
      <w:sz w:val="20"/>
    </w:rPr>
  </w:style>
  <w:style w:type="character" w:customStyle="1" w:styleId="FontStyle293">
    <w:name w:val="Font Style293"/>
    <w:rsid w:val="00F03928"/>
    <w:rPr>
      <w:rFonts w:ascii="Times New Roman" w:hAnsi="Times New Roman"/>
      <w:sz w:val="20"/>
    </w:rPr>
  </w:style>
  <w:style w:type="character" w:customStyle="1" w:styleId="FontStyle325">
    <w:name w:val="Font Style325"/>
    <w:rsid w:val="00F03928"/>
    <w:rPr>
      <w:rFonts w:ascii="Times New Roman" w:hAnsi="Times New Roman"/>
      <w:sz w:val="26"/>
    </w:rPr>
  </w:style>
  <w:style w:type="character" w:customStyle="1" w:styleId="FontStyle219">
    <w:name w:val="Font Style219"/>
    <w:rsid w:val="00F03928"/>
    <w:rPr>
      <w:rFonts w:ascii="Times New Roman" w:hAnsi="Times New Roman"/>
      <w:b/>
      <w:sz w:val="18"/>
    </w:rPr>
  </w:style>
  <w:style w:type="character" w:customStyle="1" w:styleId="FontStyle207">
    <w:name w:val="Font Style207"/>
    <w:rsid w:val="00F03928"/>
    <w:rPr>
      <w:rFonts w:ascii="Times New Roman" w:hAnsi="Times New Roman"/>
      <w:i/>
      <w:sz w:val="18"/>
    </w:rPr>
  </w:style>
  <w:style w:type="character" w:customStyle="1" w:styleId="FontStyle574">
    <w:name w:val="Font Style574"/>
    <w:rsid w:val="00F03928"/>
    <w:rPr>
      <w:rFonts w:ascii="Times New Roman" w:hAnsi="Times New Roman"/>
      <w:b/>
      <w:i/>
      <w:sz w:val="20"/>
    </w:rPr>
  </w:style>
  <w:style w:type="character" w:customStyle="1" w:styleId="FontStyle588">
    <w:name w:val="Font Style588"/>
    <w:rsid w:val="00F03928"/>
    <w:rPr>
      <w:rFonts w:ascii="Times New Roman" w:hAnsi="Times New Roman"/>
      <w:sz w:val="20"/>
    </w:rPr>
  </w:style>
  <w:style w:type="character" w:customStyle="1" w:styleId="402">
    <w:name w:val="Основной текст (40)"/>
    <w:link w:val="4010"/>
    <w:locked/>
    <w:rsid w:val="00F03928"/>
    <w:rPr>
      <w:b/>
      <w:sz w:val="14"/>
      <w:shd w:val="clear" w:color="auto" w:fill="FFFFFF"/>
    </w:rPr>
  </w:style>
  <w:style w:type="paragraph" w:customStyle="1" w:styleId="4010">
    <w:name w:val="Основной текст (40)1"/>
    <w:basedOn w:val="a3"/>
    <w:link w:val="402"/>
    <w:rsid w:val="00F03928"/>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F03928"/>
    <w:rPr>
      <w:b/>
      <w:sz w:val="16"/>
      <w:shd w:val="clear" w:color="auto" w:fill="FFFFFF"/>
    </w:rPr>
  </w:style>
  <w:style w:type="paragraph" w:customStyle="1" w:styleId="1410">
    <w:name w:val="Основной текст (14)1"/>
    <w:basedOn w:val="a3"/>
    <w:link w:val="145"/>
    <w:rsid w:val="00F03928"/>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F03928"/>
    <w:pPr>
      <w:tabs>
        <w:tab w:val="left" w:pos="369"/>
        <w:tab w:val="left" w:pos="643"/>
      </w:tabs>
      <w:spacing w:after="40"/>
      <w:ind w:left="697" w:hanging="357"/>
      <w:jc w:val="both"/>
    </w:pPr>
    <w:rPr>
      <w:sz w:val="20"/>
      <w:szCs w:val="20"/>
    </w:rPr>
  </w:style>
  <w:style w:type="paragraph" w:customStyle="1" w:styleId="2ff7">
    <w:name w:val="обычный2"/>
    <w:basedOn w:val="a3"/>
    <w:rsid w:val="00F03928"/>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F03928"/>
    <w:pPr>
      <w:ind w:firstLine="720"/>
      <w:jc w:val="both"/>
    </w:pPr>
    <w:rPr>
      <w:szCs w:val="20"/>
    </w:rPr>
  </w:style>
  <w:style w:type="paragraph" w:customStyle="1" w:styleId="3000">
    <w:name w:val="Стиль Заголовок 3 + Перед:  0 пт После:  0 пт"/>
    <w:basedOn w:val="32"/>
    <w:rsid w:val="00F03928"/>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F03928"/>
    <w:pPr>
      <w:keepNext/>
      <w:spacing w:before="520" w:after="260"/>
      <w:jc w:val="center"/>
      <w:outlineLvl w:val="0"/>
    </w:pPr>
    <w:rPr>
      <w:b/>
    </w:rPr>
  </w:style>
  <w:style w:type="paragraph" w:customStyle="1" w:styleId="Heading">
    <w:name w:val="Heading"/>
    <w:rsid w:val="00F0392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F03928"/>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F03928"/>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F03928"/>
    <w:pPr>
      <w:keepNext w:val="0"/>
      <w:widowControl w:val="0"/>
    </w:pPr>
    <w:rPr>
      <w:rFonts w:cs="Times New Roman"/>
      <w:bCs w:val="0"/>
      <w:i w:val="0"/>
      <w:iCs w:val="0"/>
      <w:kern w:val="32"/>
      <w:sz w:val="24"/>
      <w:szCs w:val="20"/>
    </w:rPr>
  </w:style>
  <w:style w:type="paragraph" w:customStyle="1" w:styleId="1ffffc">
    <w:name w:val="маркирован_1"/>
    <w:basedOn w:val="a3"/>
    <w:rsid w:val="00F03928"/>
    <w:pPr>
      <w:widowControl w:val="0"/>
      <w:adjustRightInd w:val="0"/>
      <w:spacing w:line="360" w:lineRule="auto"/>
      <w:jc w:val="both"/>
      <w:textAlignment w:val="baseline"/>
    </w:pPr>
    <w:rPr>
      <w:sz w:val="28"/>
      <w:szCs w:val="28"/>
    </w:rPr>
  </w:style>
  <w:style w:type="paragraph" w:customStyle="1" w:styleId="1ffffd">
    <w:name w:val="Нумерован_1"/>
    <w:basedOn w:val="a3"/>
    <w:rsid w:val="00F03928"/>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F03928"/>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F03928"/>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F03928"/>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F03928"/>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F03928"/>
    <w:pPr>
      <w:spacing w:line="360" w:lineRule="auto"/>
      <w:ind w:firstLine="720"/>
    </w:pPr>
    <w:rPr>
      <w:szCs w:val="20"/>
    </w:rPr>
  </w:style>
  <w:style w:type="character" w:customStyle="1" w:styleId="331">
    <w:name w:val="Знак3 Знак Знак3"/>
    <w:rsid w:val="00F03928"/>
    <w:rPr>
      <w:rFonts w:ascii="Times New Roman" w:eastAsia="Times New Roman" w:hAnsi="Times New Roman"/>
      <w:lang w:eastAsia="en-US"/>
    </w:rPr>
  </w:style>
  <w:style w:type="character" w:customStyle="1" w:styleId="FontStyle278">
    <w:name w:val="Font Style278"/>
    <w:rsid w:val="00F03928"/>
    <w:rPr>
      <w:rFonts w:ascii="Times New Roman" w:hAnsi="Times New Roman"/>
      <w:color w:val="000000"/>
      <w:sz w:val="22"/>
    </w:rPr>
  </w:style>
  <w:style w:type="character" w:customStyle="1" w:styleId="2110">
    <w:name w:val="Знак Знак211"/>
    <w:locked/>
    <w:rsid w:val="00F03928"/>
    <w:rPr>
      <w:b/>
      <w:sz w:val="28"/>
      <w:lang w:val="ru-RU" w:eastAsia="ru-RU"/>
    </w:rPr>
  </w:style>
  <w:style w:type="character" w:customStyle="1" w:styleId="414">
    <w:name w:val="Знак Знак41"/>
    <w:locked/>
    <w:rsid w:val="00F03928"/>
    <w:rPr>
      <w:rFonts w:ascii="Arial" w:hAnsi="Arial"/>
      <w:b/>
      <w:i/>
      <w:sz w:val="28"/>
      <w:lang w:val="ru-RU" w:eastAsia="en-US"/>
    </w:rPr>
  </w:style>
  <w:style w:type="character" w:customStyle="1" w:styleId="4011">
    <w:name w:val="Знак Знак401"/>
    <w:locked/>
    <w:rsid w:val="00F03928"/>
    <w:rPr>
      <w:b/>
      <w:sz w:val="27"/>
      <w:lang w:val="ru-RU" w:eastAsia="ru-RU"/>
    </w:rPr>
  </w:style>
  <w:style w:type="character" w:customStyle="1" w:styleId="3910">
    <w:name w:val="Знак Знак391"/>
    <w:locked/>
    <w:rsid w:val="00F03928"/>
    <w:rPr>
      <w:b/>
      <w:sz w:val="28"/>
      <w:lang w:val="ru-RU" w:eastAsia="ru-RU"/>
    </w:rPr>
  </w:style>
  <w:style w:type="character" w:customStyle="1" w:styleId="3810">
    <w:name w:val="Знак Знак381"/>
    <w:locked/>
    <w:rsid w:val="00F03928"/>
    <w:rPr>
      <w:b/>
      <w:i/>
      <w:sz w:val="26"/>
      <w:lang w:val="ru-RU" w:eastAsia="ru-RU"/>
    </w:rPr>
  </w:style>
  <w:style w:type="character" w:customStyle="1" w:styleId="3710">
    <w:name w:val="Знак Знак371"/>
    <w:locked/>
    <w:rsid w:val="00F03928"/>
    <w:rPr>
      <w:sz w:val="24"/>
      <w:lang w:val="ru-RU" w:eastAsia="ru-RU"/>
    </w:rPr>
  </w:style>
  <w:style w:type="character" w:customStyle="1" w:styleId="3610">
    <w:name w:val="Знак Знак361"/>
    <w:locked/>
    <w:rsid w:val="00F03928"/>
    <w:rPr>
      <w:sz w:val="24"/>
      <w:lang w:val="ru-RU" w:eastAsia="ru-RU"/>
    </w:rPr>
  </w:style>
  <w:style w:type="character" w:customStyle="1" w:styleId="3510">
    <w:name w:val="Знак Знак351"/>
    <w:locked/>
    <w:rsid w:val="00F03928"/>
    <w:rPr>
      <w:i/>
      <w:sz w:val="24"/>
      <w:lang w:val="ru-RU" w:eastAsia="ru-RU"/>
    </w:rPr>
  </w:style>
  <w:style w:type="character" w:customStyle="1" w:styleId="3410">
    <w:name w:val="Знак Знак341"/>
    <w:locked/>
    <w:rsid w:val="00F03928"/>
    <w:rPr>
      <w:rFonts w:ascii="Arial" w:hAnsi="Arial"/>
      <w:sz w:val="22"/>
      <w:lang w:val="ru-RU" w:eastAsia="ru-RU"/>
    </w:rPr>
  </w:style>
  <w:style w:type="character" w:customStyle="1" w:styleId="3310">
    <w:name w:val="Знак Знак331"/>
    <w:locked/>
    <w:rsid w:val="00F03928"/>
    <w:rPr>
      <w:rFonts w:ascii="Courier New" w:hAnsi="Courier New"/>
      <w:lang w:val="ru-RU" w:eastAsia="ru-RU"/>
    </w:rPr>
  </w:style>
  <w:style w:type="character" w:customStyle="1" w:styleId="3210">
    <w:name w:val="Знак Знак321"/>
    <w:locked/>
    <w:rsid w:val="00F03928"/>
    <w:rPr>
      <w:lang w:val="ru-RU" w:eastAsia="ru-RU"/>
    </w:rPr>
  </w:style>
  <w:style w:type="character" w:customStyle="1" w:styleId="3110">
    <w:name w:val="Знак Знак311"/>
    <w:locked/>
    <w:rsid w:val="00F03928"/>
    <w:rPr>
      <w:sz w:val="24"/>
      <w:lang w:val="ru-RU" w:eastAsia="ru-RU"/>
    </w:rPr>
  </w:style>
  <w:style w:type="character" w:customStyle="1" w:styleId="1fffff">
    <w:name w:val="Знак1 Знак Знак"/>
    <w:locked/>
    <w:rsid w:val="00F03928"/>
    <w:rPr>
      <w:sz w:val="24"/>
      <w:lang w:val="ru-RU" w:eastAsia="ru-RU"/>
    </w:rPr>
  </w:style>
  <w:style w:type="character" w:customStyle="1" w:styleId="191">
    <w:name w:val="Знак Знак191"/>
    <w:locked/>
    <w:rsid w:val="00F03928"/>
    <w:rPr>
      <w:sz w:val="24"/>
      <w:lang w:val="en-US" w:eastAsia="ru-RU"/>
    </w:rPr>
  </w:style>
  <w:style w:type="character" w:customStyle="1" w:styleId="1411">
    <w:name w:val="Знак Знак141"/>
    <w:locked/>
    <w:rsid w:val="00F03928"/>
    <w:rPr>
      <w:rFonts w:ascii="Cambria" w:hAnsi="Cambria"/>
      <w:i/>
      <w:color w:val="4F81BD"/>
      <w:spacing w:val="15"/>
      <w:sz w:val="24"/>
      <w:lang w:val="ru-RU" w:eastAsia="ru-RU"/>
    </w:rPr>
  </w:style>
  <w:style w:type="character" w:customStyle="1" w:styleId="1210">
    <w:name w:val="Знак Знак121"/>
    <w:locked/>
    <w:rsid w:val="00F03928"/>
    <w:rPr>
      <w:rFonts w:ascii="PragmaticaCTT" w:hAnsi="PragmaticaCTT"/>
      <w:sz w:val="24"/>
      <w:lang w:val="ru-RU" w:eastAsia="ru-RU"/>
    </w:rPr>
  </w:style>
  <w:style w:type="character" w:customStyle="1" w:styleId="2210">
    <w:name w:val="Знак Знак221"/>
    <w:locked/>
    <w:rsid w:val="00F03928"/>
    <w:rPr>
      <w:color w:val="000000"/>
      <w:sz w:val="24"/>
      <w:lang w:val="ru-RU" w:eastAsia="ru-RU"/>
    </w:rPr>
  </w:style>
  <w:style w:type="character" w:customStyle="1" w:styleId="291">
    <w:name w:val="Знак Знак291"/>
    <w:locked/>
    <w:rsid w:val="00F03928"/>
    <w:rPr>
      <w:sz w:val="16"/>
      <w:lang w:val="ru-RU" w:eastAsia="ru-RU"/>
    </w:rPr>
  </w:style>
  <w:style w:type="character" w:customStyle="1" w:styleId="251">
    <w:name w:val="Знак Знак251"/>
    <w:locked/>
    <w:rsid w:val="00F03928"/>
    <w:rPr>
      <w:sz w:val="24"/>
      <w:lang w:val="ru-RU" w:eastAsia="ru-RU"/>
    </w:rPr>
  </w:style>
  <w:style w:type="character" w:customStyle="1" w:styleId="281">
    <w:name w:val="Знак Знак281"/>
    <w:locked/>
    <w:rsid w:val="00F03928"/>
    <w:rPr>
      <w:sz w:val="16"/>
      <w:lang w:val="ru-RU" w:eastAsia="ru-RU"/>
    </w:rPr>
  </w:style>
  <w:style w:type="character" w:customStyle="1" w:styleId="2710">
    <w:name w:val="Знак Знак271"/>
    <w:locked/>
    <w:rsid w:val="00F03928"/>
    <w:rPr>
      <w:rFonts w:ascii="Courier New" w:hAnsi="Courier New"/>
      <w:lang w:val="ru-RU" w:eastAsia="ru-RU"/>
    </w:rPr>
  </w:style>
  <w:style w:type="character" w:customStyle="1" w:styleId="181">
    <w:name w:val="Знак Знак181"/>
    <w:locked/>
    <w:rsid w:val="00F03928"/>
    <w:rPr>
      <w:b/>
      <w:lang w:val="ru-RU" w:eastAsia="ru-RU"/>
    </w:rPr>
  </w:style>
  <w:style w:type="character" w:customStyle="1" w:styleId="201">
    <w:name w:val="Знак Знак201"/>
    <w:locked/>
    <w:rsid w:val="00F03928"/>
    <w:rPr>
      <w:rFonts w:ascii="Tahoma" w:hAnsi="Tahoma"/>
      <w:sz w:val="16"/>
      <w:lang w:val="ru-RU" w:eastAsia="ru-RU"/>
    </w:rPr>
  </w:style>
  <w:style w:type="paragraph" w:customStyle="1" w:styleId="2ff9">
    <w:name w:val="Знак Знак Знак Знак Знак Знак2"/>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F03928"/>
    <w:rPr>
      <w:i/>
      <w:color w:val="000000"/>
      <w:sz w:val="24"/>
      <w:lang w:eastAsia="ru-RU"/>
    </w:rPr>
  </w:style>
  <w:style w:type="paragraph" w:styleId="2ffb">
    <w:name w:val="Quote"/>
    <w:basedOn w:val="a3"/>
    <w:next w:val="a3"/>
    <w:link w:val="2ffa"/>
    <w:qFormat/>
    <w:rsid w:val="00F03928"/>
    <w:rPr>
      <w:rFonts w:asciiTheme="minorHAnsi" w:eastAsiaTheme="minorHAnsi" w:hAnsiTheme="minorHAnsi" w:cstheme="minorBidi"/>
      <w:i/>
      <w:color w:val="000000"/>
      <w:szCs w:val="22"/>
    </w:rPr>
  </w:style>
  <w:style w:type="character" w:customStyle="1" w:styleId="21f">
    <w:name w:val="Цитата 2 Знак1"/>
    <w:basedOn w:val="a4"/>
    <w:rsid w:val="00F03928"/>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F03928"/>
    <w:rPr>
      <w:rFonts w:cs="Times New Roman"/>
      <w:i w:val="0"/>
      <w:sz w:val="24"/>
      <w:szCs w:val="20"/>
      <w:lang w:eastAsia="ru-RU"/>
    </w:rPr>
  </w:style>
  <w:style w:type="paragraph" w:customStyle="1" w:styleId="msolistparagraph0">
    <w:name w:val="msolistparagraph"/>
    <w:basedOn w:val="a3"/>
    <w:rsid w:val="00F03928"/>
    <w:pPr>
      <w:spacing w:line="312" w:lineRule="auto"/>
      <w:ind w:left="720" w:firstLine="454"/>
      <w:contextualSpacing/>
      <w:jc w:val="both"/>
    </w:pPr>
  </w:style>
  <w:style w:type="character" w:customStyle="1" w:styleId="afffffffff5">
    <w:name w:val="ВЭС отступ Знак"/>
    <w:link w:val="afffffffff6"/>
    <w:locked/>
    <w:rsid w:val="00F03928"/>
    <w:rPr>
      <w:color w:val="000000"/>
      <w:sz w:val="24"/>
    </w:rPr>
  </w:style>
  <w:style w:type="paragraph" w:customStyle="1" w:styleId="afffffffff6">
    <w:name w:val="ВЭС отступ"/>
    <w:basedOn w:val="a3"/>
    <w:link w:val="afffffffff5"/>
    <w:rsid w:val="00F03928"/>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F03928"/>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F03928"/>
    <w:pPr>
      <w:spacing w:after="160" w:line="240" w:lineRule="exact"/>
    </w:pPr>
    <w:rPr>
      <w:rFonts w:ascii="Verdana" w:hAnsi="Verdana"/>
      <w:lang w:val="en-US" w:eastAsia="en-US"/>
    </w:rPr>
  </w:style>
  <w:style w:type="paragraph" w:customStyle="1" w:styleId="Li">
    <w:name w:val="Li"/>
    <w:basedOn w:val="a3"/>
    <w:rsid w:val="00F03928"/>
    <w:pPr>
      <w:shd w:val="clear" w:color="auto" w:fill="FFFFFF"/>
      <w:suppressAutoHyphens/>
    </w:pPr>
    <w:rPr>
      <w:lang w:eastAsia="ar-SA"/>
    </w:rPr>
  </w:style>
  <w:style w:type="paragraph" w:customStyle="1" w:styleId="afffffffff7">
    <w:name w:val="Название оглавления"/>
    <w:rsid w:val="00F0392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F03928"/>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F03928"/>
    <w:pPr>
      <w:jc w:val="both"/>
    </w:pPr>
    <w:rPr>
      <w:kern w:val="28"/>
      <w:szCs w:val="20"/>
    </w:rPr>
  </w:style>
  <w:style w:type="paragraph" w:customStyle="1" w:styleId="Tst-question">
    <w:name w:val="Tst-question"/>
    <w:basedOn w:val="a3"/>
    <w:rsid w:val="00F03928"/>
    <w:pPr>
      <w:numPr>
        <w:numId w:val="18"/>
      </w:numPr>
      <w:tabs>
        <w:tab w:val="clear" w:pos="357"/>
        <w:tab w:val="left" w:pos="360"/>
      </w:tabs>
      <w:jc w:val="both"/>
    </w:pPr>
    <w:rPr>
      <w:kern w:val="28"/>
      <w:szCs w:val="20"/>
    </w:rPr>
  </w:style>
  <w:style w:type="paragraph" w:customStyle="1" w:styleId="Tst10">
    <w:name w:val="Tst_1"/>
    <w:basedOn w:val="notabstyle"/>
    <w:rsid w:val="00F03928"/>
    <w:pPr>
      <w:tabs>
        <w:tab w:val="left" w:pos="720"/>
      </w:tabs>
      <w:ind w:left="720" w:hanging="360"/>
    </w:pPr>
  </w:style>
  <w:style w:type="paragraph" w:customStyle="1" w:styleId="afffffffff9">
    <w:name w:val="УПЛОТНЕННЫЙ"/>
    <w:basedOn w:val="a3"/>
    <w:rsid w:val="00F03928"/>
    <w:pPr>
      <w:ind w:firstLine="720"/>
      <w:jc w:val="both"/>
    </w:pPr>
    <w:rPr>
      <w:spacing w:val="-4"/>
      <w:sz w:val="28"/>
      <w:szCs w:val="20"/>
    </w:rPr>
  </w:style>
  <w:style w:type="paragraph" w:customStyle="1" w:styleId="afffffffffa">
    <w:name w:val="ОСНОВНОЙ"/>
    <w:basedOn w:val="a3"/>
    <w:rsid w:val="00F03928"/>
    <w:pPr>
      <w:autoSpaceDE w:val="0"/>
      <w:autoSpaceDN w:val="0"/>
      <w:adjustRightInd w:val="0"/>
      <w:ind w:firstLine="720"/>
      <w:jc w:val="both"/>
    </w:pPr>
    <w:rPr>
      <w:sz w:val="28"/>
      <w:szCs w:val="20"/>
    </w:rPr>
  </w:style>
  <w:style w:type="paragraph" w:customStyle="1" w:styleId="simple">
    <w:name w:val="simple"/>
    <w:basedOn w:val="a3"/>
    <w:rsid w:val="00F03928"/>
    <w:pPr>
      <w:spacing w:before="100" w:beforeAutospacing="1" w:after="100" w:afterAutospacing="1"/>
    </w:pPr>
  </w:style>
  <w:style w:type="paragraph" w:customStyle="1" w:styleId="uj">
    <w:name w:val="uj"/>
    <w:basedOn w:val="a3"/>
    <w:rsid w:val="00F03928"/>
    <w:pPr>
      <w:spacing w:before="100" w:beforeAutospacing="1" w:after="100" w:afterAutospacing="1"/>
    </w:pPr>
  </w:style>
  <w:style w:type="paragraph" w:customStyle="1" w:styleId="a4cxspmiddle">
    <w:name w:val="a4cxspmiddle"/>
    <w:basedOn w:val="a3"/>
    <w:rsid w:val="00F03928"/>
    <w:pPr>
      <w:spacing w:before="100" w:beforeAutospacing="1" w:after="100" w:afterAutospacing="1"/>
    </w:pPr>
    <w:rPr>
      <w:color w:val="000000"/>
    </w:rPr>
  </w:style>
  <w:style w:type="paragraph" w:customStyle="1" w:styleId="Style56">
    <w:name w:val="Style56"/>
    <w:basedOn w:val="a3"/>
    <w:rsid w:val="00F03928"/>
    <w:pPr>
      <w:widowControl w:val="0"/>
      <w:autoSpaceDE w:val="0"/>
      <w:autoSpaceDN w:val="0"/>
      <w:adjustRightInd w:val="0"/>
      <w:spacing w:line="194" w:lineRule="exact"/>
    </w:pPr>
  </w:style>
  <w:style w:type="paragraph" w:customStyle="1" w:styleId="otstup">
    <w:name w:val="otstup"/>
    <w:basedOn w:val="a3"/>
    <w:rsid w:val="00F03928"/>
    <w:pPr>
      <w:spacing w:before="100" w:beforeAutospacing="1" w:after="100" w:afterAutospacing="1"/>
    </w:pPr>
  </w:style>
  <w:style w:type="paragraph" w:customStyle="1" w:styleId="1fffff0">
    <w:name w:val="Схема документа1"/>
    <w:basedOn w:val="a3"/>
    <w:rsid w:val="00F03928"/>
    <w:pPr>
      <w:shd w:val="clear" w:color="auto" w:fill="000080"/>
    </w:pPr>
    <w:rPr>
      <w:rFonts w:ascii="Tahoma" w:hAnsi="Tahoma" w:cs="Tahoma"/>
      <w:sz w:val="20"/>
      <w:szCs w:val="20"/>
      <w:lang w:eastAsia="zh-CN"/>
    </w:rPr>
  </w:style>
  <w:style w:type="paragraph" w:customStyle="1" w:styleId="BodyText1">
    <w:name w:val="Body Text1"/>
    <w:basedOn w:val="Normal1"/>
    <w:rsid w:val="00F03928"/>
    <w:pPr>
      <w:widowControl/>
      <w:spacing w:line="360" w:lineRule="auto"/>
    </w:pPr>
    <w:rPr>
      <w:sz w:val="24"/>
    </w:rPr>
  </w:style>
  <w:style w:type="paragraph" w:customStyle="1" w:styleId="BodyText211">
    <w:name w:val="Body Text 211"/>
    <w:basedOn w:val="a3"/>
    <w:rsid w:val="00F03928"/>
    <w:pPr>
      <w:spacing w:line="360" w:lineRule="auto"/>
      <w:jc w:val="both"/>
    </w:pPr>
    <w:rPr>
      <w:szCs w:val="20"/>
    </w:rPr>
  </w:style>
  <w:style w:type="paragraph" w:customStyle="1" w:styleId="ListParagraph1">
    <w:name w:val="List Paragraph1"/>
    <w:basedOn w:val="a3"/>
    <w:link w:val="ListParagraphChar1"/>
    <w:rsid w:val="00F03928"/>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F03928"/>
    <w:rPr>
      <w:rFonts w:ascii="Calibri" w:eastAsia="Times New Roman" w:hAnsi="Calibri" w:cs="Times New Roman"/>
      <w:lang w:eastAsia="ru-RU"/>
    </w:rPr>
  </w:style>
  <w:style w:type="paragraph" w:customStyle="1" w:styleId="BodyText31">
    <w:name w:val="Body Text 31"/>
    <w:basedOn w:val="Normal1"/>
    <w:rsid w:val="00F03928"/>
    <w:pPr>
      <w:widowControl/>
      <w:jc w:val="both"/>
    </w:pPr>
    <w:rPr>
      <w:i/>
      <w:sz w:val="26"/>
    </w:rPr>
  </w:style>
  <w:style w:type="character" w:customStyle="1" w:styleId="1010">
    <w:name w:val="Знак Знак101"/>
    <w:locked/>
    <w:rsid w:val="00F03928"/>
    <w:rPr>
      <w:rFonts w:ascii="PragmaticaCTT" w:hAnsi="PragmaticaCTT"/>
      <w:sz w:val="24"/>
      <w:lang w:val="ru-RU" w:eastAsia="ru-RU"/>
    </w:rPr>
  </w:style>
  <w:style w:type="character" w:customStyle="1" w:styleId="4110">
    <w:name w:val="Знак Знак411"/>
    <w:locked/>
    <w:rsid w:val="00F03928"/>
    <w:rPr>
      <w:rFonts w:ascii="Arial" w:hAnsi="Arial"/>
      <w:b/>
      <w:i/>
      <w:sz w:val="28"/>
      <w:lang w:val="ru-RU" w:eastAsia="en-US"/>
    </w:rPr>
  </w:style>
  <w:style w:type="character" w:customStyle="1" w:styleId="1100">
    <w:name w:val="Знак Знак110"/>
    <w:rsid w:val="00F03928"/>
    <w:rPr>
      <w:rFonts w:ascii="Arial" w:hAnsi="Arial"/>
      <w:b/>
      <w:sz w:val="36"/>
      <w:lang w:val="ru-RU" w:eastAsia="en-US"/>
    </w:rPr>
  </w:style>
  <w:style w:type="character" w:customStyle="1" w:styleId="415">
    <w:name w:val="Заголовок 4 Знак1"/>
    <w:locked/>
    <w:rsid w:val="00F03928"/>
    <w:rPr>
      <w:rFonts w:ascii="Times New Roman" w:eastAsia="Times New Roman" w:hAnsi="Times New Roman"/>
      <w:b/>
      <w:sz w:val="28"/>
      <w:lang w:eastAsia="ru-RU"/>
    </w:rPr>
  </w:style>
  <w:style w:type="character" w:styleId="afffffffffb">
    <w:name w:val="Intense Emphasis"/>
    <w:qFormat/>
    <w:rsid w:val="00F03928"/>
    <w:rPr>
      <w:b/>
      <w:i/>
      <w:color w:val="4F81BD"/>
    </w:rPr>
  </w:style>
  <w:style w:type="character" w:styleId="afffffffffc">
    <w:name w:val="Subtle Reference"/>
    <w:qFormat/>
    <w:rsid w:val="00F03928"/>
    <w:rPr>
      <w:smallCaps/>
      <w:color w:val="C0504D"/>
      <w:u w:val="single"/>
    </w:rPr>
  </w:style>
  <w:style w:type="character" w:styleId="afffffffffd">
    <w:name w:val="Intense Reference"/>
    <w:qFormat/>
    <w:rsid w:val="00F03928"/>
    <w:rPr>
      <w:b/>
      <w:smallCaps/>
      <w:color w:val="C0504D"/>
      <w:spacing w:val="5"/>
      <w:u w:val="single"/>
    </w:rPr>
  </w:style>
  <w:style w:type="character" w:styleId="afffffffffe">
    <w:name w:val="Book Title"/>
    <w:qFormat/>
    <w:rsid w:val="00F03928"/>
    <w:rPr>
      <w:b/>
      <w:smallCaps/>
      <w:spacing w:val="5"/>
    </w:rPr>
  </w:style>
  <w:style w:type="character" w:customStyle="1" w:styleId="612">
    <w:name w:val="Заголовок 6 Знак1"/>
    <w:rsid w:val="00F03928"/>
    <w:rPr>
      <w:b/>
      <w:sz w:val="22"/>
      <w:lang w:val="ru-RU" w:eastAsia="ru-RU"/>
    </w:rPr>
  </w:style>
  <w:style w:type="character" w:customStyle="1" w:styleId="712">
    <w:name w:val="Заголовок 7 Знак1"/>
    <w:rsid w:val="00F03928"/>
    <w:rPr>
      <w:sz w:val="24"/>
      <w:lang w:val="ru-RU" w:eastAsia="ru-RU"/>
    </w:rPr>
  </w:style>
  <w:style w:type="character" w:customStyle="1" w:styleId="813">
    <w:name w:val="Заголовок 8 Знак1"/>
    <w:rsid w:val="00F03928"/>
    <w:rPr>
      <w:rFonts w:ascii="Calibri" w:hAnsi="Calibri"/>
      <w:i/>
      <w:sz w:val="24"/>
      <w:lang w:val="ru-RU" w:eastAsia="en-US"/>
    </w:rPr>
  </w:style>
  <w:style w:type="character" w:customStyle="1" w:styleId="911">
    <w:name w:val="Заголовок 9 Знак1"/>
    <w:rsid w:val="00F03928"/>
    <w:rPr>
      <w:rFonts w:ascii="Arial" w:hAnsi="Arial"/>
      <w:sz w:val="22"/>
      <w:lang w:val="ru-RU" w:eastAsia="ru-RU"/>
    </w:rPr>
  </w:style>
  <w:style w:type="character" w:customStyle="1" w:styleId="tbb121">
    <w:name w:val="tbb121"/>
    <w:rsid w:val="00F03928"/>
    <w:rPr>
      <w:rFonts w:ascii="Arial" w:hAnsi="Arial"/>
      <w:b/>
      <w:color w:val="000000"/>
      <w:sz w:val="18"/>
      <w:u w:val="none"/>
    </w:rPr>
  </w:style>
  <w:style w:type="character" w:customStyle="1" w:styleId="tbl121">
    <w:name w:val="tbl121"/>
    <w:rsid w:val="00F03928"/>
    <w:rPr>
      <w:rFonts w:ascii="Tahoma" w:hAnsi="Tahoma"/>
      <w:color w:val="000000"/>
      <w:sz w:val="18"/>
      <w:u w:val="none"/>
    </w:rPr>
  </w:style>
  <w:style w:type="character" w:customStyle="1" w:styleId="em11">
    <w:name w:val="em11"/>
    <w:rsid w:val="00F03928"/>
    <w:rPr>
      <w:b/>
      <w:sz w:val="24"/>
    </w:rPr>
  </w:style>
  <w:style w:type="character" w:customStyle="1" w:styleId="8pt">
    <w:name w:val="Основной текст + 8 pt"/>
    <w:rsid w:val="00F03928"/>
    <w:rPr>
      <w:rFonts w:ascii="Times New Roman" w:eastAsia="Times New Roman" w:hAnsi="Times New Roman"/>
      <w:spacing w:val="0"/>
      <w:sz w:val="16"/>
    </w:rPr>
  </w:style>
  <w:style w:type="character" w:customStyle="1" w:styleId="7pt">
    <w:name w:val="Основной текст + 7 pt"/>
    <w:rsid w:val="00F03928"/>
    <w:rPr>
      <w:rFonts w:ascii="Times New Roman" w:eastAsia="Times New Roman" w:hAnsi="Times New Roman"/>
      <w:spacing w:val="0"/>
      <w:sz w:val="14"/>
    </w:rPr>
  </w:style>
  <w:style w:type="character" w:customStyle="1" w:styleId="10pt0">
    <w:name w:val="Основной текст + 10 pt"/>
    <w:rsid w:val="00F03928"/>
    <w:rPr>
      <w:rFonts w:ascii="Times New Roman" w:eastAsia="Times New Roman" w:hAnsi="Times New Roman"/>
      <w:b/>
      <w:spacing w:val="0"/>
      <w:sz w:val="20"/>
    </w:rPr>
  </w:style>
  <w:style w:type="character" w:customStyle="1" w:styleId="5pt">
    <w:name w:val="Основной текст + 5 pt"/>
    <w:rsid w:val="00F03928"/>
    <w:rPr>
      <w:rFonts w:ascii="Times New Roman" w:eastAsia="Times New Roman" w:hAnsi="Times New Roman"/>
      <w:spacing w:val="10"/>
      <w:sz w:val="10"/>
    </w:rPr>
  </w:style>
  <w:style w:type="character" w:customStyle="1" w:styleId="9pt">
    <w:name w:val="Основной текст + 9 pt"/>
    <w:rsid w:val="00F03928"/>
    <w:rPr>
      <w:rFonts w:ascii="Times New Roman" w:eastAsia="Times New Roman" w:hAnsi="Times New Roman"/>
      <w:spacing w:val="0"/>
      <w:sz w:val="18"/>
    </w:rPr>
  </w:style>
  <w:style w:type="character" w:customStyle="1" w:styleId="TimesNewRoman0">
    <w:name w:val="Основной текст + Times New Roman"/>
    <w:rsid w:val="00F03928"/>
    <w:rPr>
      <w:rFonts w:ascii="Times New Roman" w:eastAsia="Times New Roman" w:hAnsi="Times New Roman"/>
      <w:spacing w:val="0"/>
      <w:sz w:val="21"/>
    </w:rPr>
  </w:style>
  <w:style w:type="character" w:customStyle="1" w:styleId="WW-9pt">
    <w:name w:val="WW-Основной текст + 9 pt"/>
    <w:rsid w:val="00F03928"/>
    <w:rPr>
      <w:rFonts w:ascii="Times New Roman" w:eastAsia="Times New Roman" w:hAnsi="Times New Roman"/>
      <w:spacing w:val="0"/>
      <w:sz w:val="18"/>
    </w:rPr>
  </w:style>
  <w:style w:type="character" w:customStyle="1" w:styleId="FontStyle124">
    <w:name w:val="Font Style124"/>
    <w:rsid w:val="00F03928"/>
    <w:rPr>
      <w:rFonts w:ascii="Times New Roman" w:hAnsi="Times New Roman"/>
      <w:b/>
      <w:sz w:val="18"/>
    </w:rPr>
  </w:style>
  <w:style w:type="character" w:customStyle="1" w:styleId="red">
    <w:name w:val="red"/>
    <w:rsid w:val="00F03928"/>
    <w:rPr>
      <w:rFonts w:cs="Times New Roman"/>
    </w:rPr>
  </w:style>
  <w:style w:type="character" w:customStyle="1" w:styleId="msosubtleemphasis0">
    <w:name w:val="msosubtleemphasis"/>
    <w:rsid w:val="00F03928"/>
    <w:rPr>
      <w:i/>
      <w:color w:val="808080"/>
    </w:rPr>
  </w:style>
  <w:style w:type="character" w:customStyle="1" w:styleId="FontStyle120">
    <w:name w:val="Font Style120"/>
    <w:rsid w:val="00F03928"/>
    <w:rPr>
      <w:rFonts w:ascii="Times New Roman" w:hAnsi="Times New Roman"/>
      <w:b/>
      <w:sz w:val="26"/>
    </w:rPr>
  </w:style>
  <w:style w:type="character" w:customStyle="1" w:styleId="FontStyle121">
    <w:name w:val="Font Style121"/>
    <w:rsid w:val="00F03928"/>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F03928"/>
    <w:pPr>
      <w:spacing w:after="160" w:line="240" w:lineRule="exact"/>
    </w:pPr>
    <w:rPr>
      <w:rFonts w:ascii="Verdana" w:hAnsi="Verdana"/>
      <w:lang w:val="en-US" w:eastAsia="en-US"/>
    </w:rPr>
  </w:style>
  <w:style w:type="character" w:customStyle="1" w:styleId="font0">
    <w:name w:val="font0"/>
    <w:rsid w:val="00F03928"/>
    <w:rPr>
      <w:rFonts w:cs="Times New Roman"/>
    </w:rPr>
  </w:style>
  <w:style w:type="character" w:customStyle="1" w:styleId="s3">
    <w:name w:val="s3"/>
    <w:rsid w:val="00F03928"/>
  </w:style>
  <w:style w:type="character" w:customStyle="1" w:styleId="FontStyle46">
    <w:name w:val="Font Style46"/>
    <w:rsid w:val="00F03928"/>
    <w:rPr>
      <w:rFonts w:ascii="Times New Roman" w:hAnsi="Times New Roman"/>
      <w:b/>
      <w:sz w:val="30"/>
    </w:rPr>
  </w:style>
  <w:style w:type="character" w:customStyle="1" w:styleId="newstitle">
    <w:name w:val="news_title"/>
    <w:rsid w:val="00F03928"/>
    <w:rPr>
      <w:rFonts w:cs="Times New Roman"/>
    </w:rPr>
  </w:style>
  <w:style w:type="character" w:customStyle="1" w:styleId="s1">
    <w:name w:val="s1"/>
    <w:rsid w:val="00F03928"/>
  </w:style>
  <w:style w:type="paragraph" w:customStyle="1" w:styleId="31b">
    <w:name w:val="Знак31"/>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F03928"/>
    <w:rPr>
      <w:b/>
      <w:sz w:val="2"/>
      <w:bdr w:val="single" w:sz="6" w:space="0" w:color="0000FF"/>
      <w:shd w:val="clear" w:color="auto" w:fill="CCCCFF"/>
    </w:rPr>
  </w:style>
  <w:style w:type="character" w:customStyle="1" w:styleId="FontStyle264">
    <w:name w:val="Font Style264"/>
    <w:rsid w:val="00F03928"/>
    <w:rPr>
      <w:rFonts w:ascii="Franklin Gothic Demi" w:hAnsi="Franklin Gothic Demi"/>
      <w:b/>
      <w:sz w:val="22"/>
    </w:rPr>
  </w:style>
  <w:style w:type="character" w:customStyle="1" w:styleId="FontStyle260">
    <w:name w:val="Font Style260"/>
    <w:rsid w:val="00F03928"/>
    <w:rPr>
      <w:rFonts w:ascii="Franklin Gothic Demi" w:hAnsi="Franklin Gothic Demi"/>
      <w:b/>
      <w:sz w:val="26"/>
    </w:rPr>
  </w:style>
  <w:style w:type="character" w:customStyle="1" w:styleId="FontStyle426">
    <w:name w:val="Font Style426"/>
    <w:rsid w:val="00F03928"/>
    <w:rPr>
      <w:rFonts w:ascii="Times New Roman" w:hAnsi="Times New Roman"/>
      <w:color w:val="000000"/>
      <w:sz w:val="20"/>
    </w:rPr>
  </w:style>
  <w:style w:type="character" w:customStyle="1" w:styleId="FontStyle707">
    <w:name w:val="Font Style707"/>
    <w:rsid w:val="00F03928"/>
    <w:rPr>
      <w:rFonts w:ascii="Bookman Old Style" w:hAnsi="Bookman Old Style"/>
      <w:color w:val="000000"/>
      <w:sz w:val="16"/>
    </w:rPr>
  </w:style>
  <w:style w:type="character" w:customStyle="1" w:styleId="FontStyle679">
    <w:name w:val="Font Style679"/>
    <w:rsid w:val="00F03928"/>
    <w:rPr>
      <w:rFonts w:ascii="Times New Roman" w:hAnsi="Times New Roman"/>
      <w:i/>
      <w:color w:val="000000"/>
      <w:sz w:val="20"/>
    </w:rPr>
  </w:style>
  <w:style w:type="character" w:customStyle="1" w:styleId="FontStyle695">
    <w:name w:val="Font Style695"/>
    <w:rsid w:val="00F03928"/>
    <w:rPr>
      <w:rFonts w:ascii="Times New Roman" w:hAnsi="Times New Roman"/>
      <w:b/>
      <w:color w:val="000000"/>
      <w:sz w:val="16"/>
    </w:rPr>
  </w:style>
  <w:style w:type="character" w:customStyle="1" w:styleId="FontStyle527">
    <w:name w:val="Font Style527"/>
    <w:rsid w:val="00F03928"/>
    <w:rPr>
      <w:rFonts w:ascii="Times New Roman" w:hAnsi="Times New Roman"/>
      <w:b/>
      <w:color w:val="000000"/>
      <w:sz w:val="16"/>
    </w:rPr>
  </w:style>
  <w:style w:type="character" w:customStyle="1" w:styleId="FontStyle236">
    <w:name w:val="Font Style236"/>
    <w:rsid w:val="00F03928"/>
    <w:rPr>
      <w:rFonts w:ascii="Times New Roman" w:hAnsi="Times New Roman"/>
      <w:color w:val="000000"/>
      <w:sz w:val="20"/>
    </w:rPr>
  </w:style>
  <w:style w:type="character" w:customStyle="1" w:styleId="FontStyle719">
    <w:name w:val="Font Style719"/>
    <w:rsid w:val="00F03928"/>
    <w:rPr>
      <w:rFonts w:ascii="Bookman Old Style" w:hAnsi="Bookman Old Style"/>
      <w:b/>
      <w:color w:val="000000"/>
      <w:sz w:val="16"/>
    </w:rPr>
  </w:style>
  <w:style w:type="character" w:customStyle="1" w:styleId="FontStyle720">
    <w:name w:val="Font Style720"/>
    <w:rsid w:val="00F03928"/>
    <w:rPr>
      <w:rFonts w:ascii="Tahoma" w:hAnsi="Tahoma"/>
      <w:color w:val="000000"/>
      <w:sz w:val="14"/>
    </w:rPr>
  </w:style>
  <w:style w:type="character" w:customStyle="1" w:styleId="FontStyle815">
    <w:name w:val="Font Style815"/>
    <w:rsid w:val="00F03928"/>
    <w:rPr>
      <w:rFonts w:ascii="Bookman Old Style" w:hAnsi="Bookman Old Style"/>
      <w:color w:val="000000"/>
      <w:sz w:val="16"/>
    </w:rPr>
  </w:style>
  <w:style w:type="character" w:customStyle="1" w:styleId="FontStyle106">
    <w:name w:val="Font Style106"/>
    <w:rsid w:val="00F03928"/>
    <w:rPr>
      <w:rFonts w:ascii="Times New Roman" w:hAnsi="Times New Roman"/>
      <w:color w:val="000000"/>
      <w:sz w:val="24"/>
    </w:rPr>
  </w:style>
  <w:style w:type="character" w:customStyle="1" w:styleId="FontStyle122">
    <w:name w:val="Font Style122"/>
    <w:rsid w:val="00F03928"/>
    <w:rPr>
      <w:rFonts w:ascii="Times New Roman" w:hAnsi="Times New Roman"/>
      <w:color w:val="000000"/>
      <w:sz w:val="22"/>
    </w:rPr>
  </w:style>
  <w:style w:type="character" w:customStyle="1" w:styleId="146pt">
    <w:name w:val="Основной текст (14) + 6 pt"/>
    <w:rsid w:val="00F03928"/>
    <w:rPr>
      <w:rFonts w:ascii="Times New Roman" w:hAnsi="Times New Roman"/>
      <w:sz w:val="12"/>
      <w:shd w:val="clear" w:color="auto" w:fill="FFFFFF"/>
    </w:rPr>
  </w:style>
  <w:style w:type="character" w:customStyle="1" w:styleId="listing-desc">
    <w:name w:val="listing-desc"/>
    <w:rsid w:val="00F03928"/>
  </w:style>
  <w:style w:type="character" w:customStyle="1" w:styleId="FontStyle436">
    <w:name w:val="Font Style436"/>
    <w:rsid w:val="00F03928"/>
    <w:rPr>
      <w:rFonts w:ascii="Times New Roman" w:hAnsi="Times New Roman"/>
      <w:b/>
      <w:sz w:val="18"/>
    </w:rPr>
  </w:style>
  <w:style w:type="character" w:customStyle="1" w:styleId="FontStyle434">
    <w:name w:val="Font Style434"/>
    <w:rsid w:val="00F03928"/>
    <w:rPr>
      <w:rFonts w:ascii="Times New Roman" w:hAnsi="Times New Roman"/>
      <w:sz w:val="18"/>
    </w:rPr>
  </w:style>
  <w:style w:type="character" w:customStyle="1" w:styleId="912">
    <w:name w:val="Знак Знак91"/>
    <w:locked/>
    <w:rsid w:val="00F03928"/>
    <w:rPr>
      <w:rFonts w:ascii="Cambria" w:eastAsia="Times New Roman" w:hAnsi="Cambria"/>
      <w:b/>
      <w:color w:val="4F81BD"/>
      <w:sz w:val="26"/>
      <w:lang w:val="ru-RU" w:eastAsia="en-US"/>
    </w:rPr>
  </w:style>
  <w:style w:type="character" w:customStyle="1" w:styleId="532">
    <w:name w:val="Знак Знак53"/>
    <w:locked/>
    <w:rsid w:val="00F03928"/>
    <w:rPr>
      <w:b/>
      <w:caps/>
      <w:sz w:val="24"/>
      <w:lang w:val="ru-RU" w:eastAsia="ru-RU"/>
    </w:rPr>
  </w:style>
  <w:style w:type="character" w:customStyle="1" w:styleId="2ffd">
    <w:name w:val="Основной текст Знак Знак Знак2"/>
    <w:locked/>
    <w:rsid w:val="00F03928"/>
    <w:rPr>
      <w:sz w:val="24"/>
      <w:lang w:val="ru-RU" w:eastAsia="ru-RU"/>
    </w:rPr>
  </w:style>
  <w:style w:type="character" w:customStyle="1" w:styleId="FontStyle126">
    <w:name w:val="Font Style126"/>
    <w:rsid w:val="00F03928"/>
    <w:rPr>
      <w:rFonts w:ascii="Times New Roman" w:hAnsi="Times New Roman"/>
      <w:color w:val="000000"/>
      <w:sz w:val="20"/>
    </w:rPr>
  </w:style>
  <w:style w:type="character" w:customStyle="1" w:styleId="1310">
    <w:name w:val="Знак Знак131"/>
    <w:locked/>
    <w:rsid w:val="00F03928"/>
    <w:rPr>
      <w:color w:val="000000"/>
      <w:sz w:val="24"/>
    </w:rPr>
  </w:style>
  <w:style w:type="character" w:customStyle="1" w:styleId="1110">
    <w:name w:val="Знак Знак111"/>
    <w:locked/>
    <w:rsid w:val="00F03928"/>
    <w:rPr>
      <w:sz w:val="24"/>
    </w:rPr>
  </w:style>
  <w:style w:type="character" w:customStyle="1" w:styleId="231">
    <w:name w:val="Знак Знак231"/>
    <w:locked/>
    <w:rsid w:val="00F03928"/>
    <w:rPr>
      <w:sz w:val="24"/>
      <w:lang w:val="ru-RU" w:eastAsia="ru-RU"/>
    </w:rPr>
  </w:style>
  <w:style w:type="character" w:customStyle="1" w:styleId="5311">
    <w:name w:val="Знак Знак531"/>
    <w:locked/>
    <w:rsid w:val="00F03928"/>
    <w:rPr>
      <w:b/>
      <w:caps/>
      <w:sz w:val="24"/>
      <w:lang w:val="ru-RU" w:eastAsia="ru-RU"/>
    </w:rPr>
  </w:style>
  <w:style w:type="character" w:customStyle="1" w:styleId="1510">
    <w:name w:val="Знак Знак151"/>
    <w:rsid w:val="00F03928"/>
    <w:rPr>
      <w:rFonts w:ascii="Times New Roman" w:eastAsia="Times New Roman" w:hAnsi="Times New Roman"/>
      <w:sz w:val="24"/>
      <w:lang w:eastAsia="ru-RU"/>
    </w:rPr>
  </w:style>
  <w:style w:type="character" w:customStyle="1" w:styleId="461">
    <w:name w:val="Знак Знак46"/>
    <w:locked/>
    <w:rsid w:val="00F03928"/>
    <w:rPr>
      <w:rFonts w:ascii="Arial" w:hAnsi="Arial"/>
      <w:b/>
      <w:i/>
      <w:sz w:val="28"/>
      <w:lang w:val="ru-RU" w:eastAsia="en-US"/>
    </w:rPr>
  </w:style>
  <w:style w:type="character" w:customStyle="1" w:styleId="171">
    <w:name w:val="Знак Знак171"/>
    <w:locked/>
    <w:rsid w:val="00F03928"/>
    <w:rPr>
      <w:i/>
      <w:sz w:val="24"/>
      <w:lang w:val="ru-RU" w:eastAsia="ru-RU"/>
    </w:rPr>
  </w:style>
  <w:style w:type="paragraph" w:customStyle="1" w:styleId="rvps4">
    <w:name w:val="rvps4"/>
    <w:basedOn w:val="a3"/>
    <w:rsid w:val="00F03928"/>
    <w:pPr>
      <w:jc w:val="both"/>
    </w:pPr>
  </w:style>
  <w:style w:type="character" w:customStyle="1" w:styleId="3f7">
    <w:name w:val="3 ступень Знак"/>
    <w:link w:val="3f8"/>
    <w:locked/>
    <w:rsid w:val="00F03928"/>
    <w:rPr>
      <w:rFonts w:ascii="BodoniCTT" w:hAnsi="BodoniCTT"/>
      <w:b/>
    </w:rPr>
  </w:style>
  <w:style w:type="paragraph" w:customStyle="1" w:styleId="3f8">
    <w:name w:val="3 ступень"/>
    <w:basedOn w:val="a3"/>
    <w:link w:val="3f7"/>
    <w:rsid w:val="00F03928"/>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F0392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F03928"/>
    <w:pPr>
      <w:spacing w:before="100" w:beforeAutospacing="1" w:after="100" w:afterAutospacing="1"/>
    </w:pPr>
  </w:style>
  <w:style w:type="paragraph" w:customStyle="1" w:styleId="p4">
    <w:name w:val="p4"/>
    <w:basedOn w:val="a3"/>
    <w:rsid w:val="00F03928"/>
    <w:pPr>
      <w:spacing w:before="100" w:beforeAutospacing="1" w:after="100" w:afterAutospacing="1"/>
    </w:pPr>
  </w:style>
  <w:style w:type="character" w:customStyle="1" w:styleId="rvts6">
    <w:name w:val="rvts6"/>
    <w:rsid w:val="00F03928"/>
    <w:rPr>
      <w:rFonts w:ascii="Times New Roman" w:hAnsi="Times New Roman"/>
      <w:sz w:val="28"/>
    </w:rPr>
  </w:style>
  <w:style w:type="character" w:customStyle="1" w:styleId="3917">
    <w:name w:val="3917"/>
    <w:rsid w:val="00F03928"/>
    <w:rPr>
      <w:rFonts w:cs="Times New Roman"/>
    </w:rPr>
  </w:style>
  <w:style w:type="character" w:customStyle="1" w:styleId="epm">
    <w:name w:val="epm"/>
    <w:rsid w:val="00F03928"/>
  </w:style>
  <w:style w:type="character" w:customStyle="1" w:styleId="affffffffff">
    <w:name w:val="Стиль Зеленый"/>
    <w:rsid w:val="00F03928"/>
    <w:rPr>
      <w:color w:val="00B050"/>
      <w:spacing w:val="0"/>
    </w:rPr>
  </w:style>
  <w:style w:type="character" w:customStyle="1" w:styleId="s10">
    <w:name w:val="s_10"/>
    <w:rsid w:val="00F03928"/>
    <w:rPr>
      <w:rFonts w:cs="Times New Roman"/>
    </w:rPr>
  </w:style>
  <w:style w:type="character" w:customStyle="1" w:styleId="s5">
    <w:name w:val="s5"/>
    <w:rsid w:val="00F03928"/>
    <w:rPr>
      <w:rFonts w:cs="Times New Roman"/>
    </w:rPr>
  </w:style>
  <w:style w:type="character" w:customStyle="1" w:styleId="sz12">
    <w:name w:val="sz12"/>
    <w:rsid w:val="00F03928"/>
    <w:rPr>
      <w:rFonts w:cs="Times New Roman"/>
    </w:rPr>
  </w:style>
  <w:style w:type="character" w:customStyle="1" w:styleId="s6">
    <w:name w:val="s6"/>
    <w:rsid w:val="00F03928"/>
    <w:rPr>
      <w:rFonts w:cs="Times New Roman"/>
    </w:rPr>
  </w:style>
  <w:style w:type="character" w:customStyle="1" w:styleId="11d">
    <w:name w:val="Знак1 Знак Знак1"/>
    <w:locked/>
    <w:rsid w:val="00F03928"/>
    <w:rPr>
      <w:rFonts w:ascii="Times New Roman" w:eastAsia="Times New Roman" w:hAnsi="Times New Roman"/>
      <w:sz w:val="24"/>
      <w:lang w:eastAsia="ru-RU"/>
    </w:rPr>
  </w:style>
  <w:style w:type="character" w:customStyle="1" w:styleId="4610">
    <w:name w:val="Знак Знак461"/>
    <w:locked/>
    <w:rsid w:val="00F03928"/>
    <w:rPr>
      <w:b/>
      <w:sz w:val="27"/>
      <w:lang w:val="ru-RU" w:eastAsia="ru-RU"/>
    </w:rPr>
  </w:style>
  <w:style w:type="character" w:customStyle="1" w:styleId="481">
    <w:name w:val="Знак Знак48"/>
    <w:locked/>
    <w:rsid w:val="00F03928"/>
    <w:rPr>
      <w:b/>
      <w:sz w:val="27"/>
      <w:lang w:val="ru-RU" w:eastAsia="ru-RU"/>
    </w:rPr>
  </w:style>
  <w:style w:type="character" w:customStyle="1" w:styleId="441">
    <w:name w:val="Знак Знак44"/>
    <w:locked/>
    <w:rsid w:val="00F03928"/>
    <w:rPr>
      <w:sz w:val="24"/>
    </w:rPr>
  </w:style>
  <w:style w:type="character" w:customStyle="1" w:styleId="514">
    <w:name w:val="Знак Знак51"/>
    <w:locked/>
    <w:rsid w:val="00F03928"/>
    <w:rPr>
      <w:b/>
      <w:sz w:val="27"/>
      <w:lang w:val="ru-RU" w:eastAsia="ru-RU"/>
    </w:rPr>
  </w:style>
  <w:style w:type="character" w:customStyle="1" w:styleId="431">
    <w:name w:val="Знак Знак43"/>
    <w:locked/>
    <w:rsid w:val="00F03928"/>
    <w:rPr>
      <w:color w:val="000000"/>
      <w:sz w:val="24"/>
      <w:lang w:eastAsia="ru-RU"/>
    </w:rPr>
  </w:style>
  <w:style w:type="paragraph" w:customStyle="1" w:styleId="Style39">
    <w:name w:val="Style3"/>
    <w:basedOn w:val="a3"/>
    <w:rsid w:val="00F03928"/>
    <w:pPr>
      <w:widowControl w:val="0"/>
      <w:autoSpaceDE w:val="0"/>
      <w:autoSpaceDN w:val="0"/>
      <w:adjustRightInd w:val="0"/>
      <w:spacing w:line="259" w:lineRule="exact"/>
      <w:ind w:firstLine="542"/>
      <w:jc w:val="both"/>
    </w:pPr>
  </w:style>
  <w:style w:type="character" w:customStyle="1" w:styleId="421">
    <w:name w:val="Знак Знак42"/>
    <w:rsid w:val="00F03928"/>
    <w:rPr>
      <w:rFonts w:ascii="Times New Roman" w:eastAsia="Times New Roman" w:hAnsi="Times New Roman"/>
      <w:sz w:val="16"/>
    </w:rPr>
  </w:style>
  <w:style w:type="character" w:customStyle="1" w:styleId="490">
    <w:name w:val="Знак Знак49"/>
    <w:rsid w:val="00F03928"/>
    <w:rPr>
      <w:rFonts w:ascii="Times New Roman" w:eastAsia="Times New Roman" w:hAnsi="Times New Roman"/>
      <w:b/>
      <w:caps/>
      <w:sz w:val="24"/>
      <w:lang w:eastAsia="ru-RU"/>
    </w:rPr>
  </w:style>
  <w:style w:type="character" w:customStyle="1" w:styleId="471">
    <w:name w:val="Знак Знак47"/>
    <w:rsid w:val="00F03928"/>
    <w:rPr>
      <w:rFonts w:ascii="Times New Roman" w:eastAsia="Times New Roman" w:hAnsi="Times New Roman"/>
      <w:b/>
      <w:sz w:val="27"/>
      <w:lang w:eastAsia="ru-RU"/>
    </w:rPr>
  </w:style>
  <w:style w:type="character" w:customStyle="1" w:styleId="451">
    <w:name w:val="Знак Знак45"/>
    <w:rsid w:val="00F03928"/>
    <w:rPr>
      <w:rFonts w:ascii="Times New Roman" w:eastAsia="Times New Roman" w:hAnsi="Times New Roman"/>
      <w:b/>
      <w:i/>
      <w:sz w:val="26"/>
      <w:lang w:eastAsia="ru-RU"/>
    </w:rPr>
  </w:style>
  <w:style w:type="character" w:customStyle="1" w:styleId="1fffff1">
    <w:name w:val="Заголовок №1_"/>
    <w:link w:val="1fffff2"/>
    <w:locked/>
    <w:rsid w:val="00F03928"/>
    <w:rPr>
      <w:sz w:val="23"/>
      <w:shd w:val="clear" w:color="auto" w:fill="FFFFFF"/>
    </w:rPr>
  </w:style>
  <w:style w:type="paragraph" w:customStyle="1" w:styleId="1fffff2">
    <w:name w:val="Заголовок №1"/>
    <w:basedOn w:val="a3"/>
    <w:link w:val="1fffff1"/>
    <w:rsid w:val="00F03928"/>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F03928"/>
    <w:rPr>
      <w:rFonts w:ascii="Times New Roman" w:hAnsi="Times New Roman"/>
      <w:spacing w:val="0"/>
      <w:sz w:val="20"/>
    </w:rPr>
  </w:style>
  <w:style w:type="character" w:customStyle="1" w:styleId="c7">
    <w:name w:val="c7"/>
    <w:rsid w:val="00F03928"/>
    <w:rPr>
      <w:rFonts w:cs="Times New Roman"/>
    </w:rPr>
  </w:style>
  <w:style w:type="character" w:customStyle="1" w:styleId="affffffffff0">
    <w:name w:val="полужирный"/>
    <w:rsid w:val="00F03928"/>
    <w:rPr>
      <w:rFonts w:ascii="Times New Roman" w:hAnsi="Times New Roman"/>
      <w:b/>
      <w:color w:val="auto"/>
      <w:sz w:val="24"/>
    </w:rPr>
  </w:style>
  <w:style w:type="paragraph" w:customStyle="1" w:styleId="ipara">
    <w:name w:val="ipara"/>
    <w:basedOn w:val="a3"/>
    <w:rsid w:val="00F03928"/>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F03928"/>
    <w:rPr>
      <w:rFonts w:ascii="Times New Roman" w:hAnsi="Times New Roman"/>
      <w:b/>
      <w:i/>
      <w:sz w:val="24"/>
    </w:rPr>
  </w:style>
  <w:style w:type="character" w:customStyle="1" w:styleId="743">
    <w:name w:val="Основной текст (7)43"/>
    <w:rsid w:val="00F03928"/>
    <w:rPr>
      <w:rFonts w:ascii="Times New Roman" w:hAnsi="Times New Roman"/>
      <w:spacing w:val="0"/>
      <w:sz w:val="20"/>
    </w:rPr>
  </w:style>
  <w:style w:type="paragraph" w:customStyle="1" w:styleId="affffffffff1">
    <w:name w:val="Разработчик"/>
    <w:basedOn w:val="a3"/>
    <w:rsid w:val="00F03928"/>
    <w:pPr>
      <w:jc w:val="both"/>
    </w:pPr>
    <w:rPr>
      <w:b/>
      <w:sz w:val="20"/>
    </w:rPr>
  </w:style>
  <w:style w:type="character" w:customStyle="1" w:styleId="533">
    <w:name w:val="Знак5 Знак Знак3"/>
    <w:locked/>
    <w:rsid w:val="00F03928"/>
    <w:rPr>
      <w:sz w:val="16"/>
    </w:rPr>
  </w:style>
  <w:style w:type="character" w:customStyle="1" w:styleId="500">
    <w:name w:val="Знак Знак50"/>
    <w:locked/>
    <w:rsid w:val="00F03928"/>
    <w:rPr>
      <w:b/>
      <w:sz w:val="28"/>
      <w:lang w:val="ru-RU" w:eastAsia="ru-RU"/>
    </w:rPr>
  </w:style>
  <w:style w:type="character" w:customStyle="1" w:styleId="521">
    <w:name w:val="Знак Знак52"/>
    <w:rsid w:val="00F03928"/>
    <w:rPr>
      <w:rFonts w:ascii="Arial" w:eastAsia="Times New Roman" w:hAnsi="Arial"/>
      <w:b/>
      <w:i/>
      <w:sz w:val="28"/>
    </w:rPr>
  </w:style>
  <w:style w:type="paragraph" w:customStyle="1" w:styleId="p7">
    <w:name w:val="p7"/>
    <w:basedOn w:val="a3"/>
    <w:rsid w:val="00F03928"/>
    <w:pPr>
      <w:spacing w:before="100" w:beforeAutospacing="1" w:after="100" w:afterAutospacing="1"/>
    </w:pPr>
  </w:style>
  <w:style w:type="paragraph" w:customStyle="1" w:styleId="p9">
    <w:name w:val="p9"/>
    <w:basedOn w:val="a3"/>
    <w:rsid w:val="00F03928"/>
    <w:pPr>
      <w:spacing w:before="100" w:beforeAutospacing="1" w:after="100" w:afterAutospacing="1"/>
    </w:pPr>
  </w:style>
  <w:style w:type="paragraph" w:customStyle="1" w:styleId="p6">
    <w:name w:val="p6"/>
    <w:basedOn w:val="a3"/>
    <w:rsid w:val="00F03928"/>
    <w:pPr>
      <w:spacing w:before="100" w:beforeAutospacing="1" w:after="100" w:afterAutospacing="1"/>
    </w:pPr>
  </w:style>
  <w:style w:type="paragraph" w:customStyle="1" w:styleId="p8">
    <w:name w:val="p8"/>
    <w:basedOn w:val="a3"/>
    <w:rsid w:val="00F03928"/>
    <w:pPr>
      <w:spacing w:before="100" w:beforeAutospacing="1" w:after="100" w:afterAutospacing="1"/>
    </w:pPr>
  </w:style>
  <w:style w:type="paragraph" w:customStyle="1" w:styleId="11e">
    <w:name w:val="Цитата11"/>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F03928"/>
    <w:rPr>
      <w:sz w:val="28"/>
      <w:szCs w:val="20"/>
    </w:rPr>
  </w:style>
  <w:style w:type="paragraph" w:customStyle="1" w:styleId="1fffff3">
    <w:name w:val="Верхний колонтитул1"/>
    <w:basedOn w:val="a3"/>
    <w:rsid w:val="00F03928"/>
    <w:pPr>
      <w:tabs>
        <w:tab w:val="center" w:pos="4153"/>
        <w:tab w:val="right" w:pos="8306"/>
      </w:tabs>
    </w:pPr>
    <w:rPr>
      <w:rFonts w:ascii="Arial" w:hAnsi="Arial"/>
      <w:szCs w:val="20"/>
    </w:rPr>
  </w:style>
  <w:style w:type="paragraph" w:customStyle="1" w:styleId="31c">
    <w:name w:val="Заголовок 31"/>
    <w:basedOn w:val="1ff"/>
    <w:next w:val="1ff"/>
    <w:rsid w:val="00F03928"/>
    <w:pPr>
      <w:keepNext/>
      <w:widowControl/>
      <w:tabs>
        <w:tab w:val="left" w:pos="643"/>
      </w:tabs>
      <w:spacing w:before="0" w:after="0"/>
      <w:outlineLvl w:val="2"/>
    </w:pPr>
  </w:style>
  <w:style w:type="paragraph" w:customStyle="1" w:styleId="3111">
    <w:name w:val="Основной текст 311"/>
    <w:basedOn w:val="a3"/>
    <w:rsid w:val="00F03928"/>
    <w:pPr>
      <w:spacing w:after="120"/>
    </w:pPr>
    <w:rPr>
      <w:sz w:val="16"/>
      <w:szCs w:val="16"/>
      <w:lang w:eastAsia="zh-CN"/>
    </w:rPr>
  </w:style>
  <w:style w:type="character" w:customStyle="1" w:styleId="QuoteChar2">
    <w:name w:val="Quote Char2"/>
    <w:link w:val="Quote1"/>
    <w:locked/>
    <w:rsid w:val="00F03928"/>
    <w:rPr>
      <w:rFonts w:ascii="Calibri" w:hAnsi="Calibri"/>
      <w:i/>
      <w:color w:val="000000"/>
      <w:sz w:val="24"/>
    </w:rPr>
  </w:style>
  <w:style w:type="paragraph" w:customStyle="1" w:styleId="Quote1">
    <w:name w:val="Quote1"/>
    <w:basedOn w:val="a3"/>
    <w:next w:val="a3"/>
    <w:link w:val="QuoteChar2"/>
    <w:rsid w:val="00F03928"/>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F03928"/>
    <w:rPr>
      <w:rFonts w:ascii="Calibri" w:hAnsi="Calibri"/>
      <w:b/>
      <w:i/>
      <w:color w:val="4F81BD"/>
      <w:sz w:val="24"/>
    </w:rPr>
  </w:style>
  <w:style w:type="paragraph" w:customStyle="1" w:styleId="IntenseQuote1">
    <w:name w:val="Intense Quote1"/>
    <w:basedOn w:val="a3"/>
    <w:next w:val="a3"/>
    <w:link w:val="IntenseQuoteChar2"/>
    <w:rsid w:val="00F03928"/>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F03928"/>
    <w:pPr>
      <w:spacing w:before="100" w:beforeAutospacing="1" w:after="100" w:afterAutospacing="1"/>
    </w:pPr>
  </w:style>
  <w:style w:type="character" w:customStyle="1" w:styleId="ipa">
    <w:name w:val="ipa"/>
    <w:rsid w:val="00F03928"/>
  </w:style>
  <w:style w:type="character" w:customStyle="1" w:styleId="fliesstext">
    <w:name w:val="fliesstext"/>
    <w:rsid w:val="00F03928"/>
  </w:style>
  <w:style w:type="character" w:customStyle="1" w:styleId="skypec2ctextspan">
    <w:name w:val="skype_c2c_text_span"/>
    <w:rsid w:val="00F03928"/>
  </w:style>
  <w:style w:type="paragraph" w:customStyle="1" w:styleId="style140">
    <w:name w:val="style14"/>
    <w:basedOn w:val="a3"/>
    <w:rsid w:val="00F03928"/>
    <w:pPr>
      <w:spacing w:before="100" w:beforeAutospacing="1" w:after="100" w:afterAutospacing="1"/>
    </w:pPr>
  </w:style>
  <w:style w:type="character" w:customStyle="1" w:styleId="w">
    <w:name w:val="w"/>
    <w:rsid w:val="00F03928"/>
    <w:rPr>
      <w:rFonts w:cs="Times New Roman"/>
    </w:rPr>
  </w:style>
  <w:style w:type="character" w:customStyle="1" w:styleId="selectionindex">
    <w:name w:val="selection_index"/>
    <w:rsid w:val="00F03928"/>
    <w:rPr>
      <w:rFonts w:cs="Times New Roman"/>
    </w:rPr>
  </w:style>
  <w:style w:type="character" w:customStyle="1" w:styleId="citecrochet">
    <w:name w:val="cite_crochet"/>
    <w:rsid w:val="00F03928"/>
    <w:rPr>
      <w:rFonts w:cs="Times New Roman"/>
    </w:rPr>
  </w:style>
  <w:style w:type="character" w:customStyle="1" w:styleId="hoverable">
    <w:name w:val="hoverable"/>
    <w:rsid w:val="00F03928"/>
    <w:rPr>
      <w:rFonts w:cs="Times New Roman"/>
    </w:rPr>
  </w:style>
  <w:style w:type="character" w:customStyle="1" w:styleId="3f9">
    <w:name w:val="Основной текст Знак3"/>
    <w:locked/>
    <w:rsid w:val="00F03928"/>
    <w:rPr>
      <w:sz w:val="24"/>
    </w:rPr>
  </w:style>
  <w:style w:type="character" w:customStyle="1" w:styleId="s15122">
    <w:name w:val="s15122"/>
    <w:rsid w:val="00F03928"/>
    <w:rPr>
      <w:rFonts w:cs="Times New Roman"/>
    </w:rPr>
  </w:style>
  <w:style w:type="character" w:customStyle="1" w:styleId="shorttext">
    <w:name w:val="short_text"/>
    <w:rsid w:val="00F03928"/>
    <w:rPr>
      <w:rFonts w:cs="Times New Roman"/>
    </w:rPr>
  </w:style>
  <w:style w:type="character" w:customStyle="1" w:styleId="CommentTextChar1">
    <w:name w:val="Comment Text Char1"/>
    <w:semiHidden/>
    <w:rsid w:val="00F03928"/>
    <w:rPr>
      <w:rFonts w:ascii="Times New Roman" w:hAnsi="Times New Roman"/>
    </w:rPr>
  </w:style>
  <w:style w:type="character" w:customStyle="1" w:styleId="125">
    <w:name w:val="Знак1 Знак Знак2"/>
    <w:aliases w:val="Основной текст Знак Знак4"/>
    <w:locked/>
    <w:rsid w:val="00F03928"/>
    <w:rPr>
      <w:sz w:val="24"/>
    </w:rPr>
  </w:style>
  <w:style w:type="character" w:customStyle="1" w:styleId="540">
    <w:name w:val="Знак Знак54"/>
    <w:rsid w:val="00F03928"/>
    <w:rPr>
      <w:rFonts w:ascii="Arial" w:hAnsi="Arial"/>
      <w:b/>
      <w:sz w:val="26"/>
    </w:rPr>
  </w:style>
  <w:style w:type="character" w:customStyle="1" w:styleId="Heading12">
    <w:name w:val="Heading 12 Знак Знак"/>
    <w:rsid w:val="00F03928"/>
    <w:rPr>
      <w:rFonts w:ascii="Courier New" w:hAnsi="Courier New"/>
    </w:rPr>
  </w:style>
  <w:style w:type="character" w:customStyle="1" w:styleId="600">
    <w:name w:val="Знак Знак60"/>
    <w:rsid w:val="00F03928"/>
    <w:rPr>
      <w:b/>
      <w:sz w:val="28"/>
    </w:rPr>
  </w:style>
  <w:style w:type="character" w:customStyle="1" w:styleId="59">
    <w:name w:val="Знак Знак59"/>
    <w:rsid w:val="00F03928"/>
    <w:rPr>
      <w:b/>
      <w:i/>
      <w:sz w:val="26"/>
    </w:rPr>
  </w:style>
  <w:style w:type="character" w:customStyle="1" w:styleId="580">
    <w:name w:val="Знак Знак58"/>
    <w:rsid w:val="00F03928"/>
    <w:rPr>
      <w:b/>
      <w:sz w:val="22"/>
      <w:lang w:val="ru-RU" w:eastAsia="ru-RU"/>
    </w:rPr>
  </w:style>
  <w:style w:type="character" w:customStyle="1" w:styleId="570">
    <w:name w:val="Знак Знак57"/>
    <w:rsid w:val="00F03928"/>
    <w:rPr>
      <w:sz w:val="24"/>
      <w:lang w:val="ru-RU" w:eastAsia="ru-RU"/>
    </w:rPr>
  </w:style>
  <w:style w:type="character" w:customStyle="1" w:styleId="560">
    <w:name w:val="Знак Знак56"/>
    <w:rsid w:val="00F03928"/>
    <w:rPr>
      <w:rFonts w:ascii="Calibri" w:hAnsi="Calibri"/>
      <w:i/>
      <w:sz w:val="24"/>
      <w:lang w:eastAsia="en-US"/>
    </w:rPr>
  </w:style>
  <w:style w:type="character" w:customStyle="1" w:styleId="550">
    <w:name w:val="Знак Знак55"/>
    <w:rsid w:val="00F03928"/>
    <w:rPr>
      <w:rFonts w:ascii="Arial" w:hAnsi="Arial"/>
      <w:sz w:val="22"/>
      <w:lang w:val="ru-RU" w:eastAsia="ru-RU"/>
    </w:rPr>
  </w:style>
  <w:style w:type="character" w:customStyle="1" w:styleId="6110">
    <w:name w:val="Знак Знак611"/>
    <w:locked/>
    <w:rsid w:val="00F03928"/>
    <w:rPr>
      <w:sz w:val="24"/>
    </w:rPr>
  </w:style>
  <w:style w:type="character" w:customStyle="1" w:styleId="1fffff4">
    <w:name w:val="Основной текст Знак Знак Знак1"/>
    <w:rsid w:val="00F03928"/>
    <w:rPr>
      <w:sz w:val="24"/>
    </w:rPr>
  </w:style>
  <w:style w:type="paragraph" w:customStyle="1" w:styleId="0">
    <w:name w:val="Стиль По левому краю Первая строка:  0 см"/>
    <w:basedOn w:val="a3"/>
    <w:rsid w:val="00F03928"/>
    <w:pPr>
      <w:contextualSpacing/>
    </w:pPr>
    <w:rPr>
      <w:sz w:val="28"/>
      <w:szCs w:val="20"/>
      <w:lang w:eastAsia="en-US"/>
    </w:rPr>
  </w:style>
  <w:style w:type="character" w:customStyle="1" w:styleId="4310">
    <w:name w:val="Знак Знак431"/>
    <w:locked/>
    <w:rsid w:val="00F03928"/>
    <w:rPr>
      <w:sz w:val="24"/>
    </w:rPr>
  </w:style>
  <w:style w:type="character" w:customStyle="1" w:styleId="501">
    <w:name w:val="Знак Знак501"/>
    <w:locked/>
    <w:rsid w:val="00F03928"/>
    <w:rPr>
      <w:b/>
      <w:sz w:val="28"/>
      <w:lang w:val="ru-RU" w:eastAsia="ru-RU"/>
    </w:rPr>
  </w:style>
  <w:style w:type="character" w:customStyle="1" w:styleId="5110">
    <w:name w:val="Знак Знак511"/>
    <w:locked/>
    <w:rsid w:val="00F03928"/>
    <w:rPr>
      <w:b/>
      <w:sz w:val="27"/>
      <w:lang w:val="ru-RU" w:eastAsia="ru-RU"/>
    </w:rPr>
  </w:style>
  <w:style w:type="character" w:customStyle="1" w:styleId="4210">
    <w:name w:val="Знак Знак421"/>
    <w:locked/>
    <w:rsid w:val="00F03928"/>
    <w:rPr>
      <w:color w:val="000000"/>
      <w:sz w:val="24"/>
      <w:lang w:val="ru-RU" w:eastAsia="ru-RU"/>
    </w:rPr>
  </w:style>
  <w:style w:type="character" w:customStyle="1" w:styleId="4410">
    <w:name w:val="Знак Знак441"/>
    <w:rsid w:val="00F03928"/>
    <w:rPr>
      <w:sz w:val="24"/>
      <w:lang w:val="ru-RU" w:eastAsia="ru-RU"/>
    </w:rPr>
  </w:style>
  <w:style w:type="character" w:customStyle="1" w:styleId="5210">
    <w:name w:val="Знак Знак521"/>
    <w:rsid w:val="00F03928"/>
    <w:rPr>
      <w:rFonts w:ascii="Arial" w:eastAsia="Times New Roman" w:hAnsi="Arial"/>
      <w:b/>
      <w:i/>
      <w:sz w:val="28"/>
    </w:rPr>
  </w:style>
  <w:style w:type="character" w:customStyle="1" w:styleId="maintxt">
    <w:name w:val="maintxt"/>
    <w:rsid w:val="00F03928"/>
  </w:style>
  <w:style w:type="character" w:customStyle="1" w:styleId="FontStyle135">
    <w:name w:val="Font Style135"/>
    <w:rsid w:val="00F03928"/>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F03928"/>
    <w:rPr>
      <w:sz w:val="24"/>
      <w:lang w:val="ru-RU" w:eastAsia="ru-RU"/>
    </w:rPr>
  </w:style>
  <w:style w:type="character" w:customStyle="1" w:styleId="a30">
    <w:name w:val="a3"/>
    <w:rsid w:val="00F03928"/>
  </w:style>
  <w:style w:type="character" w:customStyle="1" w:styleId="formula">
    <w:name w:val="formula"/>
    <w:rsid w:val="00F03928"/>
  </w:style>
  <w:style w:type="character" w:customStyle="1" w:styleId="style170">
    <w:name w:val="style17"/>
    <w:rsid w:val="00F03928"/>
  </w:style>
  <w:style w:type="character" w:customStyle="1" w:styleId="style230">
    <w:name w:val="style23"/>
    <w:rsid w:val="00F03928"/>
  </w:style>
  <w:style w:type="character" w:customStyle="1" w:styleId="Heading7Char">
    <w:name w:val="Heading 7 Char"/>
    <w:locked/>
    <w:rsid w:val="00F03928"/>
    <w:rPr>
      <w:rFonts w:ascii="Times New Roman" w:hAnsi="Times New Roman"/>
      <w:sz w:val="24"/>
      <w:lang w:eastAsia="ru-RU"/>
    </w:rPr>
  </w:style>
  <w:style w:type="character" w:customStyle="1" w:styleId="Heading9Char">
    <w:name w:val="Heading 9 Char"/>
    <w:locked/>
    <w:rsid w:val="00F03928"/>
    <w:rPr>
      <w:rFonts w:ascii="Arial" w:hAnsi="Arial"/>
      <w:lang w:eastAsia="ru-RU"/>
    </w:rPr>
  </w:style>
  <w:style w:type="character" w:customStyle="1" w:styleId="HeaderChar">
    <w:name w:val="Header Char"/>
    <w:locked/>
    <w:rsid w:val="00F03928"/>
    <w:rPr>
      <w:sz w:val="24"/>
      <w:lang w:eastAsia="ru-RU"/>
    </w:rPr>
  </w:style>
  <w:style w:type="character" w:customStyle="1" w:styleId="SubtitleChar">
    <w:name w:val="Subtitle Char"/>
    <w:locked/>
    <w:rsid w:val="00F03928"/>
    <w:rPr>
      <w:rFonts w:ascii="Cambria" w:hAnsi="Cambria"/>
      <w:sz w:val="24"/>
    </w:rPr>
  </w:style>
  <w:style w:type="character" w:customStyle="1" w:styleId="TitleChar1">
    <w:name w:val="Title Char1"/>
    <w:locked/>
    <w:rsid w:val="00F03928"/>
    <w:rPr>
      <w:rFonts w:ascii="Cambria" w:hAnsi="Cambria"/>
      <w:b/>
      <w:kern w:val="28"/>
      <w:sz w:val="32"/>
    </w:rPr>
  </w:style>
  <w:style w:type="character" w:customStyle="1" w:styleId="CommentSubjectChar">
    <w:name w:val="Comment Subject Char"/>
    <w:semiHidden/>
    <w:locked/>
    <w:rsid w:val="00F03928"/>
    <w:rPr>
      <w:b/>
      <w:lang w:eastAsia="ru-RU"/>
    </w:rPr>
  </w:style>
  <w:style w:type="character" w:customStyle="1" w:styleId="FontStyle29">
    <w:name w:val="Font Style29"/>
    <w:rsid w:val="00F03928"/>
    <w:rPr>
      <w:rFonts w:ascii="Times New Roman" w:hAnsi="Times New Roman"/>
      <w:sz w:val="26"/>
    </w:rPr>
  </w:style>
  <w:style w:type="character" w:customStyle="1" w:styleId="small1">
    <w:name w:val="small1"/>
    <w:rsid w:val="00F03928"/>
  </w:style>
  <w:style w:type="character" w:customStyle="1" w:styleId="answer-source">
    <w:name w:val="answer-source"/>
    <w:rsid w:val="00F03928"/>
  </w:style>
  <w:style w:type="character" w:customStyle="1" w:styleId="reftag">
    <w:name w:val="reftag"/>
    <w:rsid w:val="00F03928"/>
  </w:style>
  <w:style w:type="character" w:customStyle="1" w:styleId="tgc">
    <w:name w:val="_tgc"/>
    <w:rsid w:val="00F03928"/>
  </w:style>
  <w:style w:type="character" w:customStyle="1" w:styleId="FootnoteTextChar1">
    <w:name w:val="Footnote Text Char1"/>
    <w:aliases w:val="Текст сноски Знак Знак Char1,Знак3 Знак Знак Char1"/>
    <w:semiHidden/>
    <w:rsid w:val="00F03928"/>
    <w:rPr>
      <w:rFonts w:ascii="Times New Roman" w:hAnsi="Times New Roman"/>
    </w:rPr>
  </w:style>
  <w:style w:type="character" w:customStyle="1" w:styleId="CommentTextChar">
    <w:name w:val="Comment Text Char"/>
    <w:semiHidden/>
    <w:locked/>
    <w:rsid w:val="00F03928"/>
    <w:rPr>
      <w:rFonts w:ascii="Times New Roman" w:hAnsi="Times New Roman"/>
      <w:sz w:val="20"/>
      <w:lang w:eastAsia="ru-RU"/>
    </w:rPr>
  </w:style>
  <w:style w:type="character" w:customStyle="1" w:styleId="FooterChar1">
    <w:name w:val="Footer Char1"/>
    <w:semiHidden/>
    <w:locked/>
    <w:rsid w:val="00F03928"/>
    <w:rPr>
      <w:sz w:val="24"/>
    </w:rPr>
  </w:style>
  <w:style w:type="character" w:customStyle="1" w:styleId="EndnoteTextChar">
    <w:name w:val="Endnote Text Char"/>
    <w:semiHidden/>
    <w:locked/>
    <w:rsid w:val="00F03928"/>
    <w:rPr>
      <w:color w:val="000000"/>
      <w:sz w:val="24"/>
    </w:rPr>
  </w:style>
  <w:style w:type="character" w:customStyle="1" w:styleId="MacroTextChar">
    <w:name w:val="Macro Text Char"/>
    <w:semiHidden/>
    <w:locked/>
    <w:rsid w:val="00F03928"/>
    <w:rPr>
      <w:rFonts w:ascii="Courier New" w:hAnsi="Courier New"/>
      <w:sz w:val="22"/>
      <w:lang w:val="en-US" w:eastAsia="en-US"/>
    </w:rPr>
  </w:style>
  <w:style w:type="character" w:customStyle="1" w:styleId="BodyTextFirstIndentChar">
    <w:name w:val="Body Text First Indent Char"/>
    <w:semiHidden/>
    <w:locked/>
    <w:rsid w:val="00F03928"/>
    <w:rPr>
      <w:rFonts w:ascii="PragmaticaCTT" w:hAnsi="PragmaticaCTT"/>
      <w:sz w:val="24"/>
      <w:lang w:eastAsia="ru-RU"/>
    </w:rPr>
  </w:style>
  <w:style w:type="character" w:customStyle="1" w:styleId="BodyTextFirstIndent2Char">
    <w:name w:val="Body Text First Indent 2 Char"/>
    <w:semiHidden/>
    <w:locked/>
    <w:rsid w:val="00F03928"/>
    <w:rPr>
      <w:rFonts w:ascii="PragmaticaCTT" w:hAnsi="PragmaticaCTT"/>
      <w:sz w:val="24"/>
      <w:lang w:eastAsia="ru-RU"/>
    </w:rPr>
  </w:style>
  <w:style w:type="character" w:customStyle="1" w:styleId="BodyText3Char1">
    <w:name w:val="Body Text 3 Char1"/>
    <w:aliases w:val="Знак5 Char1"/>
    <w:semiHidden/>
    <w:rsid w:val="00F03928"/>
    <w:rPr>
      <w:rFonts w:ascii="Times New Roman" w:hAnsi="Times New Roman"/>
      <w:sz w:val="16"/>
    </w:rPr>
  </w:style>
  <w:style w:type="character" w:customStyle="1" w:styleId="BodyTextIndent2Char1">
    <w:name w:val="Body Text Indent 2 Char1"/>
    <w:semiHidden/>
    <w:locked/>
    <w:rsid w:val="00F03928"/>
    <w:rPr>
      <w:sz w:val="24"/>
    </w:rPr>
  </w:style>
  <w:style w:type="character" w:customStyle="1" w:styleId="BodyTextIndent3Char1">
    <w:name w:val="Body Text Indent 3 Char1"/>
    <w:semiHidden/>
    <w:locked/>
    <w:rsid w:val="00F03928"/>
    <w:rPr>
      <w:sz w:val="16"/>
    </w:rPr>
  </w:style>
  <w:style w:type="paragraph" w:customStyle="1" w:styleId="Heading91">
    <w:name w:val="Heading 9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F03928"/>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F03928"/>
    <w:rPr>
      <w:rFonts w:ascii="Times New Roman" w:hAnsi="Times New Roman"/>
      <w:sz w:val="24"/>
    </w:rPr>
  </w:style>
  <w:style w:type="paragraph" w:customStyle="1" w:styleId="2112">
    <w:name w:val="Заголовок 211"/>
    <w:basedOn w:val="a3"/>
    <w:next w:val="a3"/>
    <w:rsid w:val="00F03928"/>
    <w:pPr>
      <w:keepNext/>
      <w:widowControl w:val="0"/>
      <w:jc w:val="center"/>
    </w:pPr>
    <w:rPr>
      <w:b/>
      <w:sz w:val="26"/>
      <w:szCs w:val="20"/>
    </w:rPr>
  </w:style>
  <w:style w:type="paragraph" w:customStyle="1" w:styleId="21f0">
    <w:name w:val="Текст21"/>
    <w:basedOn w:val="11a"/>
    <w:rsid w:val="00F03928"/>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F03928"/>
    <w:pPr>
      <w:keepNext/>
      <w:widowControl/>
      <w:spacing w:line="240" w:lineRule="auto"/>
      <w:ind w:firstLine="0"/>
      <w:jc w:val="left"/>
    </w:pPr>
    <w:rPr>
      <w:sz w:val="24"/>
    </w:rPr>
  </w:style>
  <w:style w:type="paragraph" w:customStyle="1" w:styleId="1fffff5">
    <w:name w:val="Без интервала1"/>
    <w:link w:val="NoSpacingChar1"/>
    <w:rsid w:val="00F03928"/>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F03928"/>
    <w:rPr>
      <w:rFonts w:ascii="Times New Roman" w:eastAsia="Times New Roman" w:hAnsi="Times New Roman" w:cs="Times New Roman"/>
      <w:sz w:val="24"/>
      <w:szCs w:val="24"/>
      <w:lang w:eastAsia="ru-RU"/>
    </w:rPr>
  </w:style>
  <w:style w:type="character" w:customStyle="1" w:styleId="DocumentMapChar1">
    <w:name w:val="Document Map Char1"/>
    <w:semiHidden/>
    <w:rsid w:val="00F03928"/>
    <w:rPr>
      <w:rFonts w:ascii="Times New Roman" w:hAnsi="Times New Roman"/>
      <w:sz w:val="2"/>
    </w:rPr>
  </w:style>
  <w:style w:type="character" w:customStyle="1" w:styleId="CommentSubjectChar1">
    <w:name w:val="Comment Subject Char1"/>
    <w:semiHidden/>
    <w:rsid w:val="00F03928"/>
    <w:rPr>
      <w:rFonts w:ascii="Times New Roman" w:hAnsi="Times New Roman"/>
      <w:b/>
      <w:caps/>
      <w:sz w:val="20"/>
      <w:lang w:eastAsia="ru-RU"/>
    </w:rPr>
  </w:style>
  <w:style w:type="character" w:customStyle="1" w:styleId="11f">
    <w:name w:val="Знак11"/>
    <w:rsid w:val="00F03928"/>
    <w:rPr>
      <w:rFonts w:ascii="Arial" w:hAnsi="Arial"/>
      <w:b/>
      <w:kern w:val="32"/>
      <w:sz w:val="32"/>
      <w:lang w:val="ru-RU" w:eastAsia="ru-RU"/>
    </w:rPr>
  </w:style>
  <w:style w:type="character" w:customStyle="1" w:styleId="SubtitleChar1">
    <w:name w:val="Subtitle Char1"/>
    <w:rsid w:val="00F03928"/>
    <w:rPr>
      <w:rFonts w:ascii="Cambria" w:eastAsia="Times New Roman" w:hAnsi="Cambria"/>
      <w:sz w:val="24"/>
    </w:rPr>
  </w:style>
  <w:style w:type="character" w:customStyle="1" w:styleId="BodyTextFirstIndentChar1">
    <w:name w:val="Body Text First Indent Char1"/>
    <w:semiHidden/>
    <w:rsid w:val="00F03928"/>
    <w:rPr>
      <w:rFonts w:ascii="Times New Roman" w:hAnsi="Times New Roman"/>
      <w:sz w:val="24"/>
      <w:lang w:eastAsia="ru-RU"/>
    </w:rPr>
  </w:style>
  <w:style w:type="character" w:customStyle="1" w:styleId="BodyTextFirstIndent2Char1">
    <w:name w:val="Body Text First Indent 2 Char1"/>
    <w:semiHidden/>
    <w:rsid w:val="00F03928"/>
    <w:rPr>
      <w:rFonts w:ascii="Times New Roman" w:hAnsi="Times New Roman"/>
      <w:sz w:val="24"/>
      <w:lang w:eastAsia="ru-RU"/>
    </w:rPr>
  </w:style>
  <w:style w:type="character" w:customStyle="1" w:styleId="EndnoteTextChar1">
    <w:name w:val="Endnote Text Char1"/>
    <w:semiHidden/>
    <w:rsid w:val="00F03928"/>
    <w:rPr>
      <w:rFonts w:ascii="Times New Roman" w:hAnsi="Times New Roman"/>
    </w:rPr>
  </w:style>
  <w:style w:type="character" w:customStyle="1" w:styleId="IntenseQuoteChar1">
    <w:name w:val="Intense Quote Char1"/>
    <w:rsid w:val="00F03928"/>
    <w:rPr>
      <w:rFonts w:ascii="Times New Roman" w:hAnsi="Times New Roman"/>
      <w:b/>
      <w:i/>
      <w:color w:val="4F81BD"/>
      <w:sz w:val="24"/>
    </w:rPr>
  </w:style>
  <w:style w:type="character" w:customStyle="1" w:styleId="1fffff6">
    <w:name w:val="Выделенная цитата Знак1"/>
    <w:rsid w:val="00F03928"/>
    <w:rPr>
      <w:b/>
      <w:i/>
      <w:color w:val="4F81BD"/>
      <w:sz w:val="24"/>
    </w:rPr>
  </w:style>
  <w:style w:type="paragraph" w:customStyle="1" w:styleId="ledge1">
    <w:name w:val="ledge1"/>
    <w:basedOn w:val="a3"/>
    <w:rsid w:val="00F03928"/>
    <w:pPr>
      <w:spacing w:before="100" w:beforeAutospacing="1" w:after="100" w:afterAutospacing="1" w:line="360" w:lineRule="atLeast"/>
      <w:jc w:val="both"/>
    </w:pPr>
  </w:style>
  <w:style w:type="character" w:customStyle="1" w:styleId="rubric2">
    <w:name w:val="rubric2"/>
    <w:rsid w:val="00F03928"/>
    <w:rPr>
      <w:shd w:val="clear" w:color="auto" w:fill="FFFFFF"/>
    </w:rPr>
  </w:style>
  <w:style w:type="paragraph" w:customStyle="1" w:styleId="WW-Normal">
    <w:name w:val="WW-Normal"/>
    <w:rsid w:val="00F0392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F03928"/>
    <w:rPr>
      <w:color w:val="000000"/>
      <w:sz w:val="20"/>
    </w:rPr>
  </w:style>
  <w:style w:type="character" w:customStyle="1" w:styleId="A31">
    <w:name w:val="A3"/>
    <w:rsid w:val="00F03928"/>
    <w:rPr>
      <w:b/>
      <w:color w:val="000000"/>
      <w:sz w:val="30"/>
    </w:rPr>
  </w:style>
  <w:style w:type="character" w:customStyle="1" w:styleId="713">
    <w:name w:val="Знак Знак71"/>
    <w:rsid w:val="00F03928"/>
    <w:rPr>
      <w:sz w:val="16"/>
      <w:lang w:val="ru-RU" w:eastAsia="ru-RU"/>
    </w:rPr>
  </w:style>
  <w:style w:type="character" w:customStyle="1" w:styleId="161">
    <w:name w:val="Знак Знак161"/>
    <w:rsid w:val="00F03928"/>
    <w:rPr>
      <w:rFonts w:ascii="Cambria" w:hAnsi="Cambria"/>
      <w:b/>
      <w:kern w:val="32"/>
      <w:sz w:val="32"/>
    </w:rPr>
  </w:style>
  <w:style w:type="paragraph" w:customStyle="1" w:styleId="228">
    <w:name w:val="Основной текст 22"/>
    <w:basedOn w:val="a3"/>
    <w:rsid w:val="00F03928"/>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F03928"/>
    <w:pPr>
      <w:spacing w:after="200" w:line="276" w:lineRule="auto"/>
      <w:ind w:left="720"/>
    </w:pPr>
    <w:rPr>
      <w:rFonts w:ascii="Calibri" w:hAnsi="Calibri"/>
      <w:sz w:val="22"/>
      <w:szCs w:val="22"/>
      <w:lang w:eastAsia="en-US"/>
    </w:rPr>
  </w:style>
  <w:style w:type="character" w:customStyle="1" w:styleId="241">
    <w:name w:val="Знак Знак241"/>
    <w:rsid w:val="00F03928"/>
    <w:rPr>
      <w:rFonts w:ascii="Times New Roman" w:hAnsi="Times New Roman"/>
      <w:b/>
      <w:i/>
      <w:sz w:val="26"/>
    </w:rPr>
  </w:style>
  <w:style w:type="character" w:customStyle="1" w:styleId="1fffff7">
    <w:name w:val="Замещающий текст1"/>
    <w:rsid w:val="00F03928"/>
    <w:rPr>
      <w:color w:val="808080"/>
    </w:rPr>
  </w:style>
  <w:style w:type="paragraph" w:customStyle="1" w:styleId="11f0">
    <w:name w:val="Основной текст11"/>
    <w:basedOn w:val="a3"/>
    <w:semiHidden/>
    <w:rsid w:val="00F03928"/>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F03928"/>
    <w:pPr>
      <w:spacing w:after="160" w:line="240" w:lineRule="exact"/>
    </w:pPr>
    <w:rPr>
      <w:rFonts w:ascii="Verdana" w:hAnsi="Verdana"/>
      <w:lang w:val="en-US" w:eastAsia="en-US"/>
    </w:rPr>
  </w:style>
  <w:style w:type="character" w:customStyle="1" w:styleId="s4">
    <w:name w:val="s4"/>
    <w:rsid w:val="00F03928"/>
  </w:style>
  <w:style w:type="paragraph" w:customStyle="1" w:styleId="p17">
    <w:name w:val="p17"/>
    <w:basedOn w:val="a3"/>
    <w:rsid w:val="00F03928"/>
    <w:pPr>
      <w:spacing w:before="100" w:beforeAutospacing="1" w:after="100" w:afterAutospacing="1"/>
    </w:pPr>
  </w:style>
  <w:style w:type="paragraph" w:customStyle="1" w:styleId="p21">
    <w:name w:val="p21"/>
    <w:basedOn w:val="a3"/>
    <w:rsid w:val="00F03928"/>
    <w:pPr>
      <w:spacing w:before="100" w:beforeAutospacing="1" w:after="100" w:afterAutospacing="1"/>
    </w:pPr>
  </w:style>
  <w:style w:type="paragraph" w:customStyle="1" w:styleId="p5">
    <w:name w:val="p5"/>
    <w:basedOn w:val="a3"/>
    <w:rsid w:val="00F03928"/>
    <w:pPr>
      <w:spacing w:before="100" w:beforeAutospacing="1" w:after="100" w:afterAutospacing="1"/>
    </w:pPr>
  </w:style>
  <w:style w:type="paragraph" w:customStyle="1" w:styleId="p24">
    <w:name w:val="p24"/>
    <w:basedOn w:val="a3"/>
    <w:rsid w:val="00F03928"/>
    <w:pPr>
      <w:spacing w:before="100" w:beforeAutospacing="1" w:after="100" w:afterAutospacing="1"/>
    </w:pPr>
  </w:style>
  <w:style w:type="character" w:customStyle="1" w:styleId="s2">
    <w:name w:val="s2"/>
    <w:rsid w:val="00F03928"/>
  </w:style>
  <w:style w:type="paragraph" w:customStyle="1" w:styleId="p2">
    <w:name w:val="p2"/>
    <w:basedOn w:val="a3"/>
    <w:rsid w:val="00F03928"/>
    <w:pPr>
      <w:spacing w:before="100" w:beforeAutospacing="1" w:after="100" w:afterAutospacing="1"/>
    </w:pPr>
  </w:style>
  <w:style w:type="paragraph" w:customStyle="1" w:styleId="Style134">
    <w:name w:val="Style134"/>
    <w:basedOn w:val="a3"/>
    <w:rsid w:val="00F03928"/>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F03928"/>
    <w:rPr>
      <w:rFonts w:ascii="Times New Roman" w:hAnsi="Times New Roman"/>
      <w:b/>
      <w:sz w:val="24"/>
    </w:rPr>
  </w:style>
  <w:style w:type="character" w:customStyle="1" w:styleId="FontStyle58">
    <w:name w:val="Font Style58"/>
    <w:rsid w:val="00F03928"/>
    <w:rPr>
      <w:rFonts w:ascii="Times New Roman" w:hAnsi="Times New Roman"/>
      <w:b/>
      <w:w w:val="40"/>
      <w:sz w:val="38"/>
    </w:rPr>
  </w:style>
  <w:style w:type="character" w:customStyle="1" w:styleId="FontStyle26">
    <w:name w:val="Font Style26"/>
    <w:rsid w:val="00F03928"/>
    <w:rPr>
      <w:rFonts w:ascii="Times New Roman" w:hAnsi="Times New Roman"/>
      <w:sz w:val="26"/>
    </w:rPr>
  </w:style>
  <w:style w:type="paragraph" w:customStyle="1" w:styleId="affffffffff2">
    <w:name w:val="........ ..... . ........"/>
    <w:basedOn w:val="Default"/>
    <w:next w:val="Default"/>
    <w:rsid w:val="00F03928"/>
    <w:rPr>
      <w:color w:val="auto"/>
    </w:rPr>
  </w:style>
  <w:style w:type="paragraph" w:customStyle="1" w:styleId="affffffffff3">
    <w:name w:val="... ......"/>
    <w:basedOn w:val="Default"/>
    <w:next w:val="Default"/>
    <w:rsid w:val="00F03928"/>
    <w:rPr>
      <w:color w:val="auto"/>
    </w:rPr>
  </w:style>
  <w:style w:type="paragraph" w:customStyle="1" w:styleId="1fffff8">
    <w:name w:val=".....1"/>
    <w:basedOn w:val="Default"/>
    <w:next w:val="Default"/>
    <w:rsid w:val="00F03928"/>
    <w:rPr>
      <w:color w:val="auto"/>
    </w:rPr>
  </w:style>
  <w:style w:type="paragraph" w:customStyle="1" w:styleId="bodytext2">
    <w:name w:val="bodytext2"/>
    <w:basedOn w:val="a3"/>
    <w:rsid w:val="00F03928"/>
    <w:pPr>
      <w:spacing w:before="100" w:beforeAutospacing="1" w:after="100" w:afterAutospacing="1"/>
    </w:pPr>
  </w:style>
  <w:style w:type="paragraph" w:customStyle="1" w:styleId="affffffffff4">
    <w:name w:val="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F03928"/>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F03928"/>
    <w:rPr>
      <w:rFonts w:cs="Times New Roman"/>
    </w:rPr>
  </w:style>
  <w:style w:type="paragraph" w:customStyle="1" w:styleId="affffffffff5">
    <w:name w:val="ТЕКСТ"/>
    <w:basedOn w:val="afff3"/>
    <w:rsid w:val="00F03928"/>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F03928"/>
    <w:pPr>
      <w:widowControl w:val="0"/>
      <w:autoSpaceDE w:val="0"/>
      <w:autoSpaceDN w:val="0"/>
      <w:adjustRightInd w:val="0"/>
      <w:spacing w:line="485" w:lineRule="exact"/>
      <w:ind w:firstLine="696"/>
      <w:jc w:val="both"/>
    </w:pPr>
  </w:style>
  <w:style w:type="paragraph" w:customStyle="1" w:styleId="1fffff9">
    <w:name w:val="Подзаголовок1"/>
    <w:basedOn w:val="a3"/>
    <w:rsid w:val="00F03928"/>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F03928"/>
    <w:rPr>
      <w:rFonts w:cs="Times New Roman"/>
    </w:rPr>
  </w:style>
  <w:style w:type="paragraph" w:customStyle="1" w:styleId="affffffffff6">
    <w:name w:val="Маркированный."/>
    <w:basedOn w:val="a3"/>
    <w:rsid w:val="00F03928"/>
    <w:pPr>
      <w:ind w:left="1429" w:hanging="360"/>
    </w:pPr>
    <w:rPr>
      <w:szCs w:val="22"/>
      <w:lang w:eastAsia="en-US"/>
    </w:rPr>
  </w:style>
  <w:style w:type="character" w:customStyle="1" w:styleId="66">
    <w:name w:val="Знак6 Знак Знак"/>
    <w:rsid w:val="00F03928"/>
    <w:rPr>
      <w:sz w:val="24"/>
      <w:lang w:val="ru-RU" w:eastAsia="ru-RU"/>
    </w:rPr>
  </w:style>
  <w:style w:type="character" w:customStyle="1" w:styleId="searchterm">
    <w:name w:val="searchterm"/>
    <w:rsid w:val="00F03928"/>
    <w:rPr>
      <w:rFonts w:cs="Times New Roman"/>
    </w:rPr>
  </w:style>
  <w:style w:type="character" w:customStyle="1" w:styleId="HTMLAddressChar">
    <w:name w:val="HTML Address Char"/>
    <w:semiHidden/>
    <w:locked/>
    <w:rsid w:val="00F03928"/>
    <w:rPr>
      <w:i/>
      <w:sz w:val="24"/>
      <w:lang w:val="ru-RU" w:eastAsia="ru-RU"/>
    </w:rPr>
  </w:style>
  <w:style w:type="paragraph" w:customStyle="1" w:styleId="1fffffa">
    <w:name w:val="Обычный + полужирный+1"/>
    <w:basedOn w:val="a3"/>
    <w:rsid w:val="00F03928"/>
    <w:pPr>
      <w:autoSpaceDE w:val="0"/>
      <w:autoSpaceDN w:val="0"/>
      <w:adjustRightInd w:val="0"/>
      <w:ind w:firstLine="709"/>
      <w:jc w:val="both"/>
      <w:outlineLvl w:val="1"/>
    </w:pPr>
    <w:rPr>
      <w:b/>
      <w:bCs/>
    </w:rPr>
  </w:style>
  <w:style w:type="character" w:customStyle="1" w:styleId="349">
    <w:name w:val="Основной текст (3)49"/>
    <w:rsid w:val="00F03928"/>
    <w:rPr>
      <w:rFonts w:ascii="Times New Roman" w:hAnsi="Times New Roman"/>
      <w:spacing w:val="0"/>
      <w:sz w:val="20"/>
    </w:rPr>
  </w:style>
  <w:style w:type="character" w:customStyle="1" w:styleId="347">
    <w:name w:val="Основной текст (3)47"/>
    <w:rsid w:val="00F03928"/>
    <w:rPr>
      <w:rFonts w:ascii="Times New Roman" w:hAnsi="Times New Roman"/>
      <w:spacing w:val="0"/>
      <w:sz w:val="20"/>
    </w:rPr>
  </w:style>
  <w:style w:type="character" w:customStyle="1" w:styleId="345">
    <w:name w:val="Основной текст (3)45"/>
    <w:rsid w:val="00F03928"/>
    <w:rPr>
      <w:rFonts w:ascii="Times New Roman" w:hAnsi="Times New Roman"/>
      <w:spacing w:val="0"/>
      <w:sz w:val="20"/>
    </w:rPr>
  </w:style>
  <w:style w:type="paragraph" w:customStyle="1" w:styleId="Style211">
    <w:name w:val="Style21"/>
    <w:basedOn w:val="a3"/>
    <w:rsid w:val="00F03928"/>
    <w:pPr>
      <w:widowControl w:val="0"/>
      <w:autoSpaceDE w:val="0"/>
      <w:autoSpaceDN w:val="0"/>
      <w:adjustRightInd w:val="0"/>
    </w:pPr>
    <w:rPr>
      <w:rFonts w:ascii="Trebuchet MS" w:hAnsi="Trebuchet MS"/>
    </w:rPr>
  </w:style>
  <w:style w:type="character" w:customStyle="1" w:styleId="FontStyle205">
    <w:name w:val="Font Style205"/>
    <w:rsid w:val="00F03928"/>
    <w:rPr>
      <w:rFonts w:ascii="Times New Roman" w:hAnsi="Times New Roman"/>
      <w:color w:val="000000"/>
      <w:sz w:val="18"/>
    </w:rPr>
  </w:style>
  <w:style w:type="paragraph" w:customStyle="1" w:styleId="psection">
    <w:name w:val="psection"/>
    <w:basedOn w:val="a3"/>
    <w:rsid w:val="00F03928"/>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F03928"/>
    <w:pPr>
      <w:spacing w:after="160" w:line="240" w:lineRule="exact"/>
    </w:pPr>
    <w:rPr>
      <w:rFonts w:ascii="Verdana" w:hAnsi="Verdana" w:cs="Verdana"/>
      <w:sz w:val="20"/>
      <w:szCs w:val="20"/>
      <w:lang w:val="en-US" w:eastAsia="en-US"/>
    </w:rPr>
  </w:style>
  <w:style w:type="character" w:customStyle="1" w:styleId="mathjax1">
    <w:name w:val="mathjax1"/>
    <w:rsid w:val="00F03928"/>
    <w:rPr>
      <w:spacing w:val="0"/>
      <w:sz w:val="24"/>
    </w:rPr>
  </w:style>
  <w:style w:type="paragraph" w:customStyle="1" w:styleId="p22">
    <w:name w:val="p22"/>
    <w:basedOn w:val="a3"/>
    <w:rsid w:val="00F03928"/>
    <w:pPr>
      <w:spacing w:before="100" w:beforeAutospacing="1" w:after="100" w:afterAutospacing="1"/>
    </w:pPr>
  </w:style>
  <w:style w:type="paragraph" w:customStyle="1" w:styleId="p10">
    <w:name w:val="p10"/>
    <w:basedOn w:val="a3"/>
    <w:rsid w:val="00F03928"/>
    <w:pPr>
      <w:spacing w:before="100" w:beforeAutospacing="1" w:after="100" w:afterAutospacing="1"/>
    </w:pPr>
  </w:style>
  <w:style w:type="paragraph" w:customStyle="1" w:styleId="p26">
    <w:name w:val="p26"/>
    <w:basedOn w:val="a3"/>
    <w:rsid w:val="00F03928"/>
    <w:pPr>
      <w:spacing w:before="100" w:beforeAutospacing="1" w:after="100" w:afterAutospacing="1"/>
    </w:pPr>
  </w:style>
  <w:style w:type="character" w:customStyle="1" w:styleId="s100">
    <w:name w:val="s10"/>
    <w:rsid w:val="00F03928"/>
    <w:rPr>
      <w:rFonts w:cs="Times New Roman"/>
    </w:rPr>
  </w:style>
  <w:style w:type="paragraph" w:customStyle="1" w:styleId="p36">
    <w:name w:val="p36"/>
    <w:basedOn w:val="a3"/>
    <w:rsid w:val="00F03928"/>
    <w:pPr>
      <w:spacing w:before="100" w:beforeAutospacing="1" w:after="100" w:afterAutospacing="1"/>
    </w:pPr>
  </w:style>
  <w:style w:type="character" w:customStyle="1" w:styleId="para6">
    <w:name w:val="para6"/>
    <w:rsid w:val="00F03928"/>
    <w:rPr>
      <w:rFonts w:cs="Times New Roman"/>
    </w:rPr>
  </w:style>
  <w:style w:type="character" w:customStyle="1" w:styleId="3100">
    <w:name w:val="Знак Знак310"/>
    <w:locked/>
    <w:rsid w:val="00F03928"/>
    <w:rPr>
      <w:rFonts w:ascii="Tahoma" w:hAnsi="Tahoma" w:cs="Tahoma"/>
      <w:sz w:val="16"/>
      <w:szCs w:val="16"/>
      <w:lang w:val="ru-RU" w:eastAsia="ru-RU" w:bidi="ar-SA"/>
    </w:rPr>
  </w:style>
  <w:style w:type="paragraph" w:customStyle="1" w:styleId="eg3">
    <w:name w:val="eg3"/>
    <w:basedOn w:val="a3"/>
    <w:rsid w:val="00F03928"/>
    <w:pPr>
      <w:spacing w:before="100" w:beforeAutospacing="1" w:after="100" w:afterAutospacing="1"/>
    </w:pPr>
  </w:style>
  <w:style w:type="paragraph" w:customStyle="1" w:styleId="p32">
    <w:name w:val="p32"/>
    <w:basedOn w:val="a3"/>
    <w:rsid w:val="00F03928"/>
    <w:pPr>
      <w:spacing w:before="100" w:beforeAutospacing="1" w:after="100" w:afterAutospacing="1"/>
    </w:pPr>
  </w:style>
  <w:style w:type="character" w:customStyle="1" w:styleId="2610">
    <w:name w:val="Знак Знак261"/>
    <w:rsid w:val="00F03928"/>
    <w:rPr>
      <w:rFonts w:ascii="Cambria" w:eastAsia="Times New Roman" w:hAnsi="Cambria"/>
      <w:b/>
      <w:sz w:val="26"/>
    </w:rPr>
  </w:style>
  <w:style w:type="character" w:customStyle="1" w:styleId="1111">
    <w:name w:val="Знак1 Знак Знак11"/>
    <w:locked/>
    <w:rsid w:val="00F03928"/>
    <w:rPr>
      <w:rFonts w:ascii="Times New Roman" w:eastAsia="Times New Roman" w:hAnsi="Times New Roman"/>
      <w:sz w:val="24"/>
      <w:lang w:eastAsia="ru-RU"/>
    </w:rPr>
  </w:style>
  <w:style w:type="character" w:customStyle="1" w:styleId="4810">
    <w:name w:val="Знак Знак481"/>
    <w:locked/>
    <w:rsid w:val="00F03928"/>
    <w:rPr>
      <w:b/>
      <w:sz w:val="27"/>
      <w:lang w:val="ru-RU" w:eastAsia="ru-RU"/>
    </w:rPr>
  </w:style>
  <w:style w:type="character" w:customStyle="1" w:styleId="491">
    <w:name w:val="Знак Знак491"/>
    <w:rsid w:val="00F03928"/>
    <w:rPr>
      <w:rFonts w:ascii="Times New Roman" w:eastAsia="Times New Roman" w:hAnsi="Times New Roman"/>
      <w:b/>
      <w:caps/>
      <w:sz w:val="24"/>
      <w:lang w:eastAsia="ru-RU"/>
    </w:rPr>
  </w:style>
  <w:style w:type="character" w:customStyle="1" w:styleId="4710">
    <w:name w:val="Знак Знак471"/>
    <w:rsid w:val="00F03928"/>
    <w:rPr>
      <w:rFonts w:ascii="Times New Roman" w:eastAsia="Times New Roman" w:hAnsi="Times New Roman"/>
      <w:b/>
      <w:sz w:val="27"/>
      <w:lang w:eastAsia="ru-RU"/>
    </w:rPr>
  </w:style>
  <w:style w:type="character" w:customStyle="1" w:styleId="4510">
    <w:name w:val="Знак Знак451"/>
    <w:rsid w:val="00F03928"/>
    <w:rPr>
      <w:rFonts w:ascii="Times New Roman" w:eastAsia="Times New Roman" w:hAnsi="Times New Roman"/>
      <w:b/>
      <w:i/>
      <w:sz w:val="26"/>
      <w:lang w:eastAsia="ru-RU"/>
    </w:rPr>
  </w:style>
  <w:style w:type="character" w:customStyle="1" w:styleId="1211">
    <w:name w:val="Знак1 Знак Знак21"/>
    <w:locked/>
    <w:rsid w:val="00F03928"/>
    <w:rPr>
      <w:sz w:val="24"/>
    </w:rPr>
  </w:style>
  <w:style w:type="character" w:customStyle="1" w:styleId="613">
    <w:name w:val="Знак6 Знак Знак1"/>
    <w:rsid w:val="00F03928"/>
    <w:rPr>
      <w:sz w:val="24"/>
      <w:lang w:val="ru-RU" w:eastAsia="ru-RU"/>
    </w:rPr>
  </w:style>
  <w:style w:type="character" w:customStyle="1" w:styleId="b-material-headdate-day">
    <w:name w:val="b-material-head__date-day"/>
    <w:rsid w:val="00F03928"/>
    <w:rPr>
      <w:rFonts w:cs="Times New Roman"/>
    </w:rPr>
  </w:style>
  <w:style w:type="character" w:customStyle="1" w:styleId="2fff1">
    <w:name w:val="Основной текст (2)"/>
    <w:rsid w:val="00F03928"/>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F03928"/>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F03928"/>
    <w:rPr>
      <w:sz w:val="24"/>
      <w:szCs w:val="24"/>
      <w:lang w:val="ru-RU" w:eastAsia="ru-RU" w:bidi="hi-IN"/>
    </w:rPr>
  </w:style>
  <w:style w:type="character" w:customStyle="1" w:styleId="2fff2">
    <w:name w:val="Основной шрифт абзаца2"/>
    <w:rsid w:val="00F03928"/>
  </w:style>
  <w:style w:type="character" w:customStyle="1" w:styleId="492">
    <w:name w:val="Знак Знак49"/>
    <w:rsid w:val="00F03928"/>
    <w:rPr>
      <w:rFonts w:ascii="Times New Roman" w:eastAsia="Times New Roman" w:hAnsi="Times New Roman" w:cs="Times New Roman"/>
      <w:b/>
      <w:caps/>
      <w:sz w:val="24"/>
      <w:szCs w:val="24"/>
      <w:lang w:eastAsia="ru-RU"/>
    </w:rPr>
  </w:style>
  <w:style w:type="paragraph" w:customStyle="1" w:styleId="621">
    <w:name w:val="Заголовок 62"/>
    <w:rsid w:val="00F0392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F03928"/>
    <w:rPr>
      <w:b/>
      <w:bCs/>
      <w:sz w:val="28"/>
      <w:szCs w:val="28"/>
      <w:lang w:val="ru-RU" w:eastAsia="ru-RU" w:bidi="ar-SA"/>
    </w:rPr>
  </w:style>
  <w:style w:type="character" w:customStyle="1" w:styleId="126">
    <w:name w:val="Знак1 Знак Знак2"/>
    <w:locked/>
    <w:rsid w:val="00F03928"/>
    <w:rPr>
      <w:sz w:val="24"/>
      <w:szCs w:val="24"/>
    </w:rPr>
  </w:style>
  <w:style w:type="character" w:customStyle="1" w:styleId="67">
    <w:name w:val="Знак6 Знак Знак"/>
    <w:rsid w:val="00F03928"/>
    <w:rPr>
      <w:sz w:val="24"/>
      <w:szCs w:val="24"/>
      <w:lang w:val="ru-RU" w:eastAsia="ru-RU" w:bidi="ar-SA"/>
    </w:rPr>
  </w:style>
  <w:style w:type="character" w:customStyle="1" w:styleId="PlainTextChar1">
    <w:name w:val="Plain Text Char1"/>
    <w:aliases w:val="Знак3 Char11,Heading 12 Char11"/>
    <w:semiHidden/>
    <w:rsid w:val="00F03928"/>
    <w:rPr>
      <w:rFonts w:ascii="Courier New" w:hAnsi="Courier New" w:cs="Courier New"/>
    </w:rPr>
  </w:style>
  <w:style w:type="character" w:customStyle="1" w:styleId="QuoteChar1">
    <w:name w:val="Quote Char1"/>
    <w:rsid w:val="00F03928"/>
    <w:rPr>
      <w:rFonts w:ascii="Times New Roman" w:hAnsi="Times New Roman"/>
      <w:i/>
      <w:iCs/>
      <w:color w:val="000000"/>
      <w:sz w:val="24"/>
      <w:szCs w:val="24"/>
    </w:rPr>
  </w:style>
  <w:style w:type="character" w:customStyle="1" w:styleId="1fffffb">
    <w:name w:val="Слабое выделение1"/>
    <w:rsid w:val="00F03928"/>
    <w:rPr>
      <w:i/>
      <w:color w:val="808080"/>
    </w:rPr>
  </w:style>
  <w:style w:type="paragraph" w:customStyle="1" w:styleId="p35">
    <w:name w:val="p35"/>
    <w:basedOn w:val="a3"/>
    <w:rsid w:val="00F03928"/>
    <w:pPr>
      <w:spacing w:before="100" w:beforeAutospacing="1" w:after="100" w:afterAutospacing="1"/>
    </w:pPr>
  </w:style>
  <w:style w:type="character" w:customStyle="1" w:styleId="541">
    <w:name w:val="Знак Знак54"/>
    <w:rsid w:val="00F03928"/>
    <w:rPr>
      <w:rFonts w:ascii="Arial" w:hAnsi="Arial"/>
      <w:b/>
      <w:bCs/>
      <w:sz w:val="26"/>
      <w:szCs w:val="26"/>
      <w:lang w:bidi="ar-SA"/>
    </w:rPr>
  </w:style>
  <w:style w:type="character" w:customStyle="1" w:styleId="670">
    <w:name w:val="Знак Знак67"/>
    <w:rsid w:val="00F03928"/>
    <w:rPr>
      <w:rFonts w:ascii="Arial" w:hAnsi="Arial"/>
      <w:b/>
      <w:bCs/>
      <w:sz w:val="26"/>
      <w:szCs w:val="26"/>
    </w:rPr>
  </w:style>
  <w:style w:type="character" w:customStyle="1" w:styleId="660">
    <w:name w:val="Знак Знак66"/>
    <w:rsid w:val="00F03928"/>
    <w:rPr>
      <w:b/>
      <w:bCs/>
      <w:sz w:val="28"/>
      <w:szCs w:val="28"/>
      <w:lang w:bidi="ar-SA"/>
    </w:rPr>
  </w:style>
  <w:style w:type="character" w:customStyle="1" w:styleId="650">
    <w:name w:val="Знак Знак65"/>
    <w:rsid w:val="00F03928"/>
    <w:rPr>
      <w:b/>
      <w:bCs/>
      <w:i/>
      <w:iCs/>
      <w:sz w:val="26"/>
      <w:szCs w:val="26"/>
      <w:lang w:bidi="ar-SA"/>
    </w:rPr>
  </w:style>
  <w:style w:type="character" w:customStyle="1" w:styleId="630">
    <w:name w:val="Знак Знак63"/>
    <w:rsid w:val="00F03928"/>
    <w:rPr>
      <w:sz w:val="24"/>
      <w:lang w:val="ru-RU" w:eastAsia="ru-RU" w:bidi="ar-SA"/>
    </w:rPr>
  </w:style>
  <w:style w:type="character" w:customStyle="1" w:styleId="622">
    <w:name w:val="Знак Знак62"/>
    <w:rsid w:val="00F03928"/>
    <w:rPr>
      <w:rFonts w:ascii="Calibri" w:hAnsi="Calibri"/>
      <w:i/>
      <w:iCs/>
      <w:sz w:val="24"/>
      <w:szCs w:val="24"/>
      <w:lang w:eastAsia="en-US" w:bidi="ar-SA"/>
    </w:rPr>
  </w:style>
  <w:style w:type="character" w:customStyle="1" w:styleId="614">
    <w:name w:val="Знак Знак61"/>
    <w:rsid w:val="00F03928"/>
    <w:rPr>
      <w:rFonts w:ascii="Arial" w:hAnsi="Arial" w:cs="Arial"/>
      <w:sz w:val="22"/>
      <w:szCs w:val="22"/>
      <w:lang w:val="ru-RU" w:eastAsia="ru-RU" w:bidi="ar-SA"/>
    </w:rPr>
  </w:style>
  <w:style w:type="character" w:customStyle="1" w:styleId="601">
    <w:name w:val="Знак Знак60"/>
    <w:rsid w:val="00F03928"/>
    <w:rPr>
      <w:sz w:val="16"/>
      <w:szCs w:val="16"/>
    </w:rPr>
  </w:style>
  <w:style w:type="character" w:customStyle="1" w:styleId="590">
    <w:name w:val="Знак Знак59"/>
    <w:rsid w:val="00F03928"/>
    <w:rPr>
      <w:sz w:val="24"/>
      <w:szCs w:val="24"/>
      <w:lang w:bidi="ar-SA"/>
    </w:rPr>
  </w:style>
  <w:style w:type="character" w:customStyle="1" w:styleId="581">
    <w:name w:val="Знак Знак58"/>
    <w:rsid w:val="00F03928"/>
    <w:rPr>
      <w:sz w:val="24"/>
      <w:szCs w:val="24"/>
      <w:lang w:bidi="ar-SA"/>
    </w:rPr>
  </w:style>
  <w:style w:type="character" w:customStyle="1" w:styleId="571">
    <w:name w:val="Знак Знак57"/>
    <w:rsid w:val="00F03928"/>
    <w:rPr>
      <w:sz w:val="24"/>
      <w:szCs w:val="24"/>
      <w:lang w:bidi="ar-SA"/>
    </w:rPr>
  </w:style>
  <w:style w:type="character" w:customStyle="1" w:styleId="561">
    <w:name w:val="Знак Знак56"/>
    <w:rsid w:val="00F03928"/>
    <w:rPr>
      <w:rFonts w:ascii="Tahoma" w:hAnsi="Tahoma"/>
      <w:lang w:bidi="ar-SA"/>
    </w:rPr>
  </w:style>
  <w:style w:type="character" w:customStyle="1" w:styleId="551">
    <w:name w:val="Знак Знак55"/>
    <w:rsid w:val="00F03928"/>
    <w:rPr>
      <w:sz w:val="24"/>
      <w:szCs w:val="24"/>
      <w:lang w:bidi="ar-SA"/>
    </w:rPr>
  </w:style>
  <w:style w:type="paragraph" w:customStyle="1" w:styleId="p11">
    <w:name w:val="p11"/>
    <w:basedOn w:val="a3"/>
    <w:rsid w:val="00F03928"/>
    <w:pPr>
      <w:spacing w:before="100" w:beforeAutospacing="1" w:after="100" w:afterAutospacing="1"/>
    </w:pPr>
  </w:style>
  <w:style w:type="paragraph" w:customStyle="1" w:styleId="p15">
    <w:name w:val="p15"/>
    <w:basedOn w:val="a3"/>
    <w:rsid w:val="00F03928"/>
    <w:pPr>
      <w:spacing w:before="100" w:beforeAutospacing="1" w:after="100" w:afterAutospacing="1"/>
    </w:pPr>
  </w:style>
  <w:style w:type="character" w:customStyle="1" w:styleId="s7">
    <w:name w:val="s7"/>
    <w:rsid w:val="00F03928"/>
  </w:style>
  <w:style w:type="character" w:customStyle="1" w:styleId="s13">
    <w:name w:val="s13"/>
    <w:rsid w:val="00F03928"/>
  </w:style>
  <w:style w:type="paragraph" w:customStyle="1" w:styleId="p29">
    <w:name w:val="p29"/>
    <w:basedOn w:val="a3"/>
    <w:rsid w:val="00F03928"/>
    <w:pPr>
      <w:spacing w:before="100" w:beforeAutospacing="1" w:after="100" w:afterAutospacing="1"/>
    </w:pPr>
  </w:style>
  <w:style w:type="paragraph" w:customStyle="1" w:styleId="p30">
    <w:name w:val="p30"/>
    <w:basedOn w:val="a3"/>
    <w:rsid w:val="00F03928"/>
    <w:pPr>
      <w:spacing w:before="100" w:beforeAutospacing="1" w:after="100" w:afterAutospacing="1"/>
    </w:pPr>
  </w:style>
  <w:style w:type="paragraph" w:customStyle="1" w:styleId="p31">
    <w:name w:val="p31"/>
    <w:basedOn w:val="a3"/>
    <w:rsid w:val="00F03928"/>
    <w:pPr>
      <w:spacing w:before="100" w:beforeAutospacing="1" w:after="100" w:afterAutospacing="1"/>
    </w:pPr>
  </w:style>
  <w:style w:type="character" w:customStyle="1" w:styleId="s14">
    <w:name w:val="s14"/>
    <w:rsid w:val="00F03928"/>
  </w:style>
  <w:style w:type="character" w:customStyle="1" w:styleId="s15">
    <w:name w:val="s15"/>
    <w:rsid w:val="00F03928"/>
  </w:style>
  <w:style w:type="paragraph" w:customStyle="1" w:styleId="p33">
    <w:name w:val="p33"/>
    <w:basedOn w:val="a3"/>
    <w:rsid w:val="00F03928"/>
    <w:pPr>
      <w:spacing w:before="100" w:beforeAutospacing="1" w:after="100" w:afterAutospacing="1"/>
    </w:pPr>
  </w:style>
  <w:style w:type="paragraph" w:customStyle="1" w:styleId="p13">
    <w:name w:val="p13"/>
    <w:basedOn w:val="a3"/>
    <w:rsid w:val="00F03928"/>
    <w:pPr>
      <w:spacing w:before="100" w:beforeAutospacing="1" w:after="100" w:afterAutospacing="1"/>
    </w:pPr>
  </w:style>
  <w:style w:type="character" w:customStyle="1" w:styleId="s9">
    <w:name w:val="s9"/>
    <w:rsid w:val="00F03928"/>
  </w:style>
  <w:style w:type="paragraph" w:customStyle="1" w:styleId="p25">
    <w:name w:val="p25"/>
    <w:basedOn w:val="a3"/>
    <w:rsid w:val="00F03928"/>
    <w:pPr>
      <w:spacing w:before="100" w:beforeAutospacing="1" w:after="100" w:afterAutospacing="1"/>
    </w:pPr>
  </w:style>
  <w:style w:type="character" w:customStyle="1" w:styleId="128">
    <w:name w:val="Знак1 Знак2"/>
    <w:semiHidden/>
    <w:rsid w:val="00F03928"/>
    <w:rPr>
      <w:sz w:val="24"/>
      <w:szCs w:val="24"/>
    </w:rPr>
  </w:style>
  <w:style w:type="character" w:customStyle="1" w:styleId="1fffffc">
    <w:name w:val="Красная строка Знак1"/>
    <w:semiHidden/>
    <w:rsid w:val="00F03928"/>
    <w:rPr>
      <w:sz w:val="24"/>
      <w:szCs w:val="24"/>
    </w:rPr>
  </w:style>
  <w:style w:type="character" w:customStyle="1" w:styleId="1fffffd">
    <w:name w:val="Текст концевой сноски Знак1"/>
    <w:rsid w:val="00F03928"/>
  </w:style>
  <w:style w:type="character" w:customStyle="1" w:styleId="1fffffe">
    <w:name w:val="Текст макроса Знак1"/>
    <w:semiHidden/>
    <w:rsid w:val="00F03928"/>
    <w:rPr>
      <w:rFonts w:ascii="Consolas" w:hAnsi="Consolas"/>
    </w:rPr>
  </w:style>
  <w:style w:type="paragraph" w:customStyle="1" w:styleId="Caaieiaie5">
    <w:name w:val="Caaieiaie 5"/>
    <w:basedOn w:val="a3"/>
    <w:next w:val="a3"/>
    <w:rsid w:val="00F03928"/>
    <w:pPr>
      <w:autoSpaceDE w:val="0"/>
      <w:autoSpaceDN w:val="0"/>
      <w:adjustRightInd w:val="0"/>
    </w:pPr>
    <w:rPr>
      <w:lang w:eastAsia="en-US"/>
    </w:rPr>
  </w:style>
  <w:style w:type="character" w:customStyle="1" w:styleId="700">
    <w:name w:val="Знак Знак70"/>
    <w:rsid w:val="00F03928"/>
    <w:rPr>
      <w:rFonts w:ascii="Arial" w:hAnsi="Arial"/>
      <w:b/>
      <w:bCs/>
      <w:sz w:val="26"/>
      <w:szCs w:val="26"/>
    </w:rPr>
  </w:style>
  <w:style w:type="character" w:customStyle="1" w:styleId="69">
    <w:name w:val="Знак Знак69"/>
    <w:rsid w:val="00F03928"/>
    <w:rPr>
      <w:b/>
      <w:bCs/>
      <w:sz w:val="28"/>
      <w:szCs w:val="28"/>
      <w:lang w:bidi="ar-SA"/>
    </w:rPr>
  </w:style>
  <w:style w:type="character" w:customStyle="1" w:styleId="68">
    <w:name w:val="Знак Знак68"/>
    <w:rsid w:val="00F03928"/>
    <w:rPr>
      <w:b/>
      <w:bCs/>
      <w:i/>
      <w:iCs/>
      <w:sz w:val="26"/>
      <w:szCs w:val="26"/>
      <w:lang w:bidi="ar-SA"/>
    </w:rPr>
  </w:style>
  <w:style w:type="paragraph" w:customStyle="1" w:styleId="SP">
    <w:name w:val="SP"/>
    <w:rsid w:val="00F0392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F03928"/>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F03928"/>
    <w:rPr>
      <w:i w:val="0"/>
      <w:iCs w:val="0"/>
      <w:kern w:val="32"/>
      <w:sz w:val="24"/>
      <w:szCs w:val="32"/>
      <w:lang w:eastAsia="ru-RU"/>
    </w:rPr>
  </w:style>
  <w:style w:type="paragraph" w:customStyle="1" w:styleId="3fc">
    <w:name w:val="Заголовок 3 уровня"/>
    <w:basedOn w:val="afffe"/>
    <w:rsid w:val="00F03928"/>
    <w:pPr>
      <w:ind w:firstLine="0"/>
      <w:jc w:val="center"/>
    </w:pPr>
    <w:rPr>
      <w:b/>
    </w:rPr>
  </w:style>
  <w:style w:type="character" w:customStyle="1" w:styleId="rvts210">
    <w:name w:val="rvts210"/>
    <w:rsid w:val="00F03928"/>
    <w:rPr>
      <w:i/>
      <w:iCs/>
      <w:color w:val="000000"/>
      <w:sz w:val="20"/>
      <w:szCs w:val="20"/>
    </w:rPr>
  </w:style>
  <w:style w:type="character" w:customStyle="1" w:styleId="76">
    <w:name w:val="стиль7"/>
    <w:rsid w:val="00F03928"/>
  </w:style>
  <w:style w:type="character" w:customStyle="1" w:styleId="Heading122">
    <w:name w:val="Heading 12 Знак Знак2"/>
    <w:rsid w:val="00F03928"/>
    <w:rPr>
      <w:rFonts w:ascii="Courier New" w:hAnsi="Courier New"/>
      <w:lang w:bidi="ar-SA"/>
    </w:rPr>
  </w:style>
  <w:style w:type="character" w:customStyle="1" w:styleId="Heading3Char1">
    <w:name w:val="Heading 3 Char1"/>
    <w:locked/>
    <w:rsid w:val="00F03928"/>
    <w:rPr>
      <w:b/>
      <w:sz w:val="27"/>
      <w:lang w:val="ru-RU" w:eastAsia="ru-RU"/>
    </w:rPr>
  </w:style>
  <w:style w:type="paragraph" w:customStyle="1" w:styleId="129">
    <w:name w:val="Абзац списка12"/>
    <w:basedOn w:val="a3"/>
    <w:rsid w:val="00F03928"/>
    <w:pPr>
      <w:ind w:left="720"/>
      <w:contextualSpacing/>
    </w:pPr>
    <w:rPr>
      <w:szCs w:val="20"/>
    </w:rPr>
  </w:style>
  <w:style w:type="character" w:customStyle="1" w:styleId="BodyText2Char2">
    <w:name w:val="Body Text 2 Char2"/>
    <w:locked/>
    <w:rsid w:val="00F03928"/>
    <w:rPr>
      <w:sz w:val="24"/>
    </w:rPr>
  </w:style>
  <w:style w:type="character" w:customStyle="1" w:styleId="Heading2Char1">
    <w:name w:val="Heading 2 Char1"/>
    <w:aliases w:val="Знак3 Знак Char1,Heading 2 Char11,Знак3 Знак Char11"/>
    <w:locked/>
    <w:rsid w:val="00F03928"/>
    <w:rPr>
      <w:rFonts w:ascii="Arial" w:hAnsi="Arial"/>
      <w:b/>
      <w:i/>
      <w:sz w:val="28"/>
      <w:lang w:val="ru-RU" w:eastAsia="en-US"/>
    </w:rPr>
  </w:style>
  <w:style w:type="character" w:customStyle="1" w:styleId="Heading4Char1">
    <w:name w:val="Heading 4 Char1"/>
    <w:locked/>
    <w:rsid w:val="00F03928"/>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F03928"/>
    <w:rPr>
      <w:rFonts w:ascii="Times New Roman" w:hAnsi="Times New Roman"/>
      <w:sz w:val="24"/>
      <w:lang w:eastAsia="ru-RU"/>
    </w:rPr>
  </w:style>
  <w:style w:type="paragraph" w:customStyle="1" w:styleId="1ffffff">
    <w:name w:val="Стиль 1"/>
    <w:basedOn w:val="a3"/>
    <w:rsid w:val="00F03928"/>
    <w:pPr>
      <w:ind w:firstLine="709"/>
      <w:jc w:val="both"/>
    </w:pPr>
    <w:rPr>
      <w:sz w:val="28"/>
      <w:szCs w:val="28"/>
    </w:rPr>
  </w:style>
  <w:style w:type="character" w:customStyle="1" w:styleId="b">
    <w:name w:val="b"/>
    <w:rsid w:val="00F03928"/>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F03928"/>
    <w:rPr>
      <w:lang w:val="ru-RU" w:eastAsia="ru-RU" w:bidi="ar-SA"/>
    </w:rPr>
  </w:style>
  <w:style w:type="paragraph" w:customStyle="1" w:styleId="tab">
    <w:name w:val="tab"/>
    <w:basedOn w:val="a3"/>
    <w:rsid w:val="00F03928"/>
    <w:pPr>
      <w:spacing w:before="100" w:beforeAutospacing="1" w:after="100" w:afterAutospacing="1"/>
    </w:pPr>
  </w:style>
  <w:style w:type="paragraph" w:customStyle="1" w:styleId="212000">
    <w:name w:val="Стиль Заголовок 2 + 12 пт Слева:  0 см Первая строка:  0 см"/>
    <w:basedOn w:val="21"/>
    <w:rsid w:val="00F03928"/>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F03928"/>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F03928"/>
    <w:rPr>
      <w:rFonts w:ascii="Times New Roman" w:hAnsi="Times New Roman"/>
      <w:i w:val="0"/>
      <w:kern w:val="32"/>
      <w:sz w:val="24"/>
      <w:szCs w:val="32"/>
      <w:lang w:eastAsia="ru-RU"/>
    </w:rPr>
  </w:style>
  <w:style w:type="character" w:customStyle="1" w:styleId="affffffffff7">
    <w:name w:val="Знак Знак Знак"/>
    <w:locked/>
    <w:rsid w:val="00F03928"/>
    <w:rPr>
      <w:b/>
      <w:caps/>
      <w:sz w:val="24"/>
      <w:szCs w:val="24"/>
      <w:lang w:val="ru-RU" w:eastAsia="ru-RU" w:bidi="ar-SA"/>
    </w:rPr>
  </w:style>
  <w:style w:type="character" w:customStyle="1" w:styleId="328">
    <w:name w:val="Знак Знак32"/>
    <w:rsid w:val="00F03928"/>
    <w:rPr>
      <w:rFonts w:ascii="Arial" w:hAnsi="Arial" w:cs="Arial"/>
      <w:b/>
      <w:bCs/>
      <w:i/>
      <w:iCs/>
      <w:sz w:val="28"/>
      <w:szCs w:val="28"/>
      <w:lang w:val="ru-RU" w:eastAsia="en-US" w:bidi="ar-SA"/>
    </w:rPr>
  </w:style>
  <w:style w:type="character" w:customStyle="1" w:styleId="31d">
    <w:name w:val="Знак Знак31"/>
    <w:locked/>
    <w:rsid w:val="00F03928"/>
    <w:rPr>
      <w:b/>
      <w:bCs/>
      <w:sz w:val="27"/>
      <w:szCs w:val="27"/>
      <w:lang w:val="ru-RU" w:eastAsia="ru-RU" w:bidi="ar-SA"/>
    </w:rPr>
  </w:style>
  <w:style w:type="character" w:customStyle="1" w:styleId="302">
    <w:name w:val="Знак Знак30"/>
    <w:locked/>
    <w:rsid w:val="00F03928"/>
    <w:rPr>
      <w:b/>
      <w:bCs/>
      <w:sz w:val="28"/>
      <w:szCs w:val="28"/>
      <w:lang w:bidi="ar-SA"/>
    </w:rPr>
  </w:style>
  <w:style w:type="character" w:customStyle="1" w:styleId="292">
    <w:name w:val="Знак Знак29"/>
    <w:locked/>
    <w:rsid w:val="00F03928"/>
    <w:rPr>
      <w:b/>
      <w:bCs/>
      <w:i/>
      <w:iCs/>
      <w:sz w:val="26"/>
      <w:szCs w:val="26"/>
      <w:lang w:bidi="ar-SA"/>
    </w:rPr>
  </w:style>
  <w:style w:type="character" w:customStyle="1" w:styleId="hlto-search">
    <w:name w:val="hl to-search"/>
    <w:rsid w:val="00F03928"/>
  </w:style>
  <w:style w:type="paragraph" w:customStyle="1" w:styleId="source">
    <w:name w:val="source"/>
    <w:basedOn w:val="a3"/>
    <w:rsid w:val="00F03928"/>
    <w:pPr>
      <w:spacing w:before="100" w:beforeAutospacing="1" w:after="100" w:afterAutospacing="1"/>
    </w:pPr>
  </w:style>
  <w:style w:type="paragraph" w:customStyle="1" w:styleId="affffffffff8">
    <w:name w:val="словарная статья"/>
    <w:basedOn w:val="Default"/>
    <w:next w:val="Default"/>
    <w:rsid w:val="00F03928"/>
    <w:rPr>
      <w:color w:val="auto"/>
    </w:rPr>
  </w:style>
  <w:style w:type="paragraph" w:customStyle="1" w:styleId="affffffffff9">
    <w:name w:val="Подзаголовок для информации об изменениях"/>
    <w:basedOn w:val="a3"/>
    <w:next w:val="a3"/>
    <w:uiPriority w:val="99"/>
    <w:rsid w:val="00F03928"/>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F03928"/>
    <w:rPr>
      <w:i/>
      <w:iCs/>
      <w:color w:val="000000"/>
    </w:rPr>
  </w:style>
  <w:style w:type="paragraph" w:customStyle="1" w:styleId="1ffffff0">
    <w:name w:val="Выделенная цитата1"/>
    <w:basedOn w:val="a3"/>
    <w:next w:val="a3"/>
    <w:rsid w:val="00F03928"/>
    <w:pPr>
      <w:pBdr>
        <w:bottom w:val="single" w:sz="4" w:space="4" w:color="4F81BD"/>
      </w:pBdr>
      <w:spacing w:before="200" w:after="280"/>
      <w:ind w:left="936" w:right="936"/>
    </w:pPr>
    <w:rPr>
      <w:b/>
      <w:bCs/>
      <w:i/>
      <w:iCs/>
      <w:color w:val="4F81BD"/>
    </w:rPr>
  </w:style>
  <w:style w:type="character" w:customStyle="1" w:styleId="1ffffff1">
    <w:name w:val="Слабая ссылка1"/>
    <w:rsid w:val="00F03928"/>
    <w:rPr>
      <w:rFonts w:cs="Times New Roman"/>
      <w:smallCaps/>
      <w:color w:val="C0504D"/>
      <w:u w:val="single"/>
    </w:rPr>
  </w:style>
  <w:style w:type="character" w:customStyle="1" w:styleId="1ffffff2">
    <w:name w:val="Сильная ссылка1"/>
    <w:rsid w:val="00F03928"/>
    <w:rPr>
      <w:rFonts w:cs="Times New Roman"/>
      <w:b/>
      <w:smallCaps/>
      <w:color w:val="C0504D"/>
      <w:spacing w:val="5"/>
      <w:u w:val="single"/>
    </w:rPr>
  </w:style>
  <w:style w:type="character" w:customStyle="1" w:styleId="1ffffff3">
    <w:name w:val="Название книги1"/>
    <w:rsid w:val="00F03928"/>
    <w:rPr>
      <w:rFonts w:cs="Times New Roman"/>
      <w:b/>
      <w:smallCaps/>
      <w:spacing w:val="5"/>
    </w:rPr>
  </w:style>
  <w:style w:type="paragraph" w:customStyle="1" w:styleId="1ffffff4">
    <w:name w:val="Заголовок оглавления1"/>
    <w:basedOn w:val="11"/>
    <w:next w:val="a3"/>
    <w:rsid w:val="00F03928"/>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F03928"/>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F03928"/>
    <w:rPr>
      <w:b/>
      <w:bCs/>
      <w:sz w:val="28"/>
      <w:szCs w:val="28"/>
      <w:lang w:val="ru-RU" w:eastAsia="ru-RU" w:bidi="ar-SA"/>
    </w:rPr>
  </w:style>
  <w:style w:type="paragraph" w:customStyle="1" w:styleId="329">
    <w:name w:val="Заголовок 32"/>
    <w:basedOn w:val="a3"/>
    <w:next w:val="a3"/>
    <w:rsid w:val="00F03928"/>
    <w:pPr>
      <w:keepNext/>
      <w:snapToGrid w:val="0"/>
      <w:spacing w:before="240" w:after="60"/>
    </w:pPr>
    <w:rPr>
      <w:rFonts w:ascii="Arial" w:hAnsi="Arial"/>
      <w:szCs w:val="20"/>
    </w:rPr>
  </w:style>
  <w:style w:type="character" w:customStyle="1" w:styleId="1ffffff6">
    <w:name w:val="Замещающий текст1"/>
    <w:rsid w:val="00F03928"/>
    <w:rPr>
      <w:color w:val="808080"/>
    </w:rPr>
  </w:style>
  <w:style w:type="paragraph" w:customStyle="1" w:styleId="1ffffff7">
    <w:name w:val="Подзаголовок1"/>
    <w:basedOn w:val="a3"/>
    <w:rsid w:val="00F03928"/>
    <w:pPr>
      <w:spacing w:line="312" w:lineRule="auto"/>
    </w:pPr>
    <w:rPr>
      <w:rFonts w:ascii="Arial" w:hAnsi="Arial" w:cs="Arial"/>
      <w:b/>
      <w:bCs/>
      <w:color w:val="000000"/>
      <w:sz w:val="20"/>
      <w:szCs w:val="20"/>
    </w:rPr>
  </w:style>
  <w:style w:type="character" w:customStyle="1" w:styleId="2fff5">
    <w:name w:val="Основной шрифт абзаца2"/>
    <w:rsid w:val="00F03928"/>
  </w:style>
  <w:style w:type="paragraph" w:customStyle="1" w:styleId="623">
    <w:name w:val="Заголовок 62"/>
    <w:rsid w:val="00F0392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F03928"/>
    <w:rPr>
      <w:rFonts w:ascii="Arial" w:hAnsi="Arial"/>
      <w:b/>
      <w:bCs/>
      <w:sz w:val="26"/>
      <w:szCs w:val="26"/>
    </w:rPr>
  </w:style>
  <w:style w:type="character" w:customStyle="1" w:styleId="661">
    <w:name w:val="Знак Знак66"/>
    <w:rsid w:val="00F03928"/>
    <w:rPr>
      <w:b/>
      <w:bCs/>
      <w:sz w:val="28"/>
      <w:szCs w:val="28"/>
      <w:lang w:bidi="ar-SA"/>
    </w:rPr>
  </w:style>
  <w:style w:type="character" w:customStyle="1" w:styleId="651">
    <w:name w:val="Знак Знак65"/>
    <w:rsid w:val="00F03928"/>
    <w:rPr>
      <w:b/>
      <w:bCs/>
      <w:i/>
      <w:iCs/>
      <w:sz w:val="26"/>
      <w:szCs w:val="26"/>
      <w:lang w:bidi="ar-SA"/>
    </w:rPr>
  </w:style>
  <w:style w:type="character" w:customStyle="1" w:styleId="701">
    <w:name w:val="Знак Знак70"/>
    <w:rsid w:val="00F03928"/>
    <w:rPr>
      <w:rFonts w:ascii="Arial" w:hAnsi="Arial"/>
      <w:b/>
      <w:bCs/>
      <w:sz w:val="26"/>
      <w:szCs w:val="26"/>
    </w:rPr>
  </w:style>
  <w:style w:type="character" w:customStyle="1" w:styleId="690">
    <w:name w:val="Знак Знак69"/>
    <w:rsid w:val="00F03928"/>
    <w:rPr>
      <w:b/>
      <w:bCs/>
      <w:sz w:val="28"/>
      <w:szCs w:val="28"/>
      <w:lang w:bidi="ar-SA"/>
    </w:rPr>
  </w:style>
  <w:style w:type="character" w:customStyle="1" w:styleId="680">
    <w:name w:val="Знак Знак68"/>
    <w:rsid w:val="00F03928"/>
    <w:rPr>
      <w:b/>
      <w:bCs/>
      <w:i/>
      <w:iCs/>
      <w:sz w:val="26"/>
      <w:szCs w:val="26"/>
      <w:lang w:bidi="ar-SA"/>
    </w:rPr>
  </w:style>
  <w:style w:type="character" w:customStyle="1" w:styleId="Heading4Char2">
    <w:name w:val="Heading 4 Char2"/>
    <w:locked/>
    <w:rsid w:val="00F03928"/>
    <w:rPr>
      <w:rFonts w:ascii="Times New Roman" w:hAnsi="Times New Roman" w:cs="Times New Roman"/>
      <w:b/>
      <w:bCs/>
      <w:sz w:val="28"/>
      <w:szCs w:val="28"/>
    </w:rPr>
  </w:style>
  <w:style w:type="character" w:customStyle="1" w:styleId="Heading5Char2">
    <w:name w:val="Heading 5 Char2"/>
    <w:locked/>
    <w:rsid w:val="00F03928"/>
    <w:rPr>
      <w:rFonts w:ascii="Times New Roman" w:hAnsi="Times New Roman" w:cs="Times New Roman"/>
      <w:b/>
      <w:bCs/>
      <w:i/>
      <w:iCs/>
      <w:sz w:val="26"/>
      <w:szCs w:val="26"/>
    </w:rPr>
  </w:style>
  <w:style w:type="character" w:customStyle="1" w:styleId="Heading6Char2">
    <w:name w:val="Heading 6 Char2"/>
    <w:locked/>
    <w:rsid w:val="00F03928"/>
    <w:rPr>
      <w:rFonts w:ascii="Times New Roman" w:hAnsi="Times New Roman" w:cs="Times New Roman"/>
      <w:b/>
      <w:bCs/>
      <w:sz w:val="20"/>
      <w:szCs w:val="20"/>
    </w:rPr>
  </w:style>
  <w:style w:type="character" w:customStyle="1" w:styleId="Heading7Char2">
    <w:name w:val="Heading 7 Char2"/>
    <w:locked/>
    <w:rsid w:val="00F03928"/>
    <w:rPr>
      <w:rFonts w:ascii="Times New Roman" w:hAnsi="Times New Roman" w:cs="Times New Roman"/>
      <w:sz w:val="20"/>
      <w:szCs w:val="20"/>
    </w:rPr>
  </w:style>
  <w:style w:type="character" w:customStyle="1" w:styleId="Heading8Char2">
    <w:name w:val="Heading 8 Char2"/>
    <w:locked/>
    <w:rsid w:val="00F03928"/>
    <w:rPr>
      <w:rFonts w:ascii="Calibri" w:hAnsi="Calibri" w:cs="Times New Roman"/>
      <w:i/>
      <w:iCs/>
      <w:sz w:val="24"/>
      <w:szCs w:val="24"/>
    </w:rPr>
  </w:style>
  <w:style w:type="character" w:customStyle="1" w:styleId="Heading9Char2">
    <w:name w:val="Heading 9 Char2"/>
    <w:locked/>
    <w:rsid w:val="00F03928"/>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F03928"/>
    <w:rPr>
      <w:rFonts w:ascii="Arial" w:hAnsi="Arial"/>
      <w:b/>
      <w:kern w:val="32"/>
      <w:sz w:val="20"/>
    </w:rPr>
  </w:style>
  <w:style w:type="character" w:customStyle="1" w:styleId="Heading2Char3">
    <w:name w:val="Heading 2 Char3"/>
    <w:aliases w:val="Знак3 Знак Char3"/>
    <w:locked/>
    <w:rsid w:val="00F03928"/>
    <w:rPr>
      <w:rFonts w:ascii="Arial" w:hAnsi="Arial"/>
      <w:b/>
      <w:kern w:val="32"/>
      <w:sz w:val="20"/>
    </w:rPr>
  </w:style>
  <w:style w:type="character" w:customStyle="1" w:styleId="Heading3Char3">
    <w:name w:val="Heading 3 Char3"/>
    <w:aliases w:val="Знак2 Char1"/>
    <w:locked/>
    <w:rsid w:val="00F03928"/>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F03928"/>
    <w:rPr>
      <w:rFonts w:ascii="Times New Roman" w:hAnsi="Times New Roman"/>
      <w:sz w:val="20"/>
    </w:rPr>
  </w:style>
  <w:style w:type="character" w:customStyle="1" w:styleId="BodyText3Char5">
    <w:name w:val="Body Text 3 Char5"/>
    <w:aliases w:val="Знак5 Char5"/>
    <w:locked/>
    <w:rsid w:val="00F03928"/>
    <w:rPr>
      <w:rFonts w:ascii="Times New Roman" w:hAnsi="Times New Roman"/>
      <w:sz w:val="16"/>
    </w:rPr>
  </w:style>
  <w:style w:type="character" w:customStyle="1" w:styleId="BodyTextIndent3Char3">
    <w:name w:val="Body Text Indent 3 Char3"/>
    <w:locked/>
    <w:rsid w:val="00F03928"/>
    <w:rPr>
      <w:rFonts w:ascii="Calibri" w:hAnsi="Calibri"/>
      <w:sz w:val="16"/>
      <w:lang w:val="ru-RU" w:eastAsia="ru-RU" w:bidi="ar-SA"/>
    </w:rPr>
  </w:style>
  <w:style w:type="character" w:customStyle="1" w:styleId="PlainTextChar3">
    <w:name w:val="Plain Text Char3"/>
    <w:aliases w:val="Heading 12 Char2,Знак8 Char1"/>
    <w:locked/>
    <w:rsid w:val="00F03928"/>
    <w:rPr>
      <w:rFonts w:ascii="Courier New" w:hAnsi="Courier New" w:cs="Times New Roman"/>
      <w:sz w:val="20"/>
      <w:szCs w:val="20"/>
    </w:rPr>
  </w:style>
  <w:style w:type="character" w:customStyle="1" w:styleId="BodyTextIndent2Char3">
    <w:name w:val="Body Text Indent 2 Char3"/>
    <w:locked/>
    <w:rsid w:val="00F03928"/>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F03928"/>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F03928"/>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F03928"/>
    <w:rPr>
      <w:rFonts w:ascii="Times New Roman" w:hAnsi="Times New Roman"/>
      <w:sz w:val="24"/>
    </w:rPr>
  </w:style>
  <w:style w:type="character" w:customStyle="1" w:styleId="BodyTextChar5">
    <w:name w:val="Body Text Char5"/>
    <w:aliases w:val="Знак1 Char3"/>
    <w:locked/>
    <w:rsid w:val="00F03928"/>
    <w:rPr>
      <w:rFonts w:ascii="Times New Roman" w:hAnsi="Times New Roman"/>
      <w:sz w:val="20"/>
    </w:rPr>
  </w:style>
  <w:style w:type="character" w:customStyle="1" w:styleId="FooterChar3">
    <w:name w:val="Footer Char3"/>
    <w:locked/>
    <w:rsid w:val="00F03928"/>
    <w:rPr>
      <w:rFonts w:ascii="Times New Roman" w:hAnsi="Times New Roman" w:cs="Times New Roman"/>
      <w:sz w:val="24"/>
      <w:szCs w:val="24"/>
    </w:rPr>
  </w:style>
  <w:style w:type="character" w:customStyle="1" w:styleId="BodyText2Char3">
    <w:name w:val="Body Text 2 Char3"/>
    <w:locked/>
    <w:rsid w:val="00F03928"/>
    <w:rPr>
      <w:rFonts w:ascii="Times New Roman" w:hAnsi="Times New Roman" w:cs="Times New Roman"/>
      <w:sz w:val="24"/>
      <w:szCs w:val="24"/>
    </w:rPr>
  </w:style>
  <w:style w:type="character" w:customStyle="1" w:styleId="DocumentMapChar3">
    <w:name w:val="Document Map Char3"/>
    <w:locked/>
    <w:rsid w:val="00F03928"/>
    <w:rPr>
      <w:rFonts w:ascii="Tahoma" w:hAnsi="Tahoma" w:cs="Times New Roman"/>
      <w:sz w:val="20"/>
      <w:szCs w:val="20"/>
      <w:shd w:val="clear" w:color="auto" w:fill="000080"/>
    </w:rPr>
  </w:style>
  <w:style w:type="character" w:customStyle="1" w:styleId="HeaderChar3">
    <w:name w:val="Header Char3"/>
    <w:locked/>
    <w:rsid w:val="00F03928"/>
    <w:rPr>
      <w:rFonts w:ascii="Times New Roman" w:hAnsi="Times New Roman" w:cs="Times New Roman"/>
      <w:sz w:val="24"/>
      <w:szCs w:val="24"/>
    </w:rPr>
  </w:style>
  <w:style w:type="character" w:customStyle="1" w:styleId="CommentSubjectChar2">
    <w:name w:val="Comment Subject Char2"/>
    <w:locked/>
    <w:rsid w:val="00F03928"/>
    <w:rPr>
      <w:sz w:val="16"/>
    </w:rPr>
  </w:style>
  <w:style w:type="character" w:customStyle="1" w:styleId="CommentTextChar3">
    <w:name w:val="Comment Text Char3"/>
    <w:locked/>
    <w:rsid w:val="00F03928"/>
    <w:rPr>
      <w:rFonts w:ascii="Times New Roman" w:hAnsi="Times New Roman" w:cs="Times New Roman"/>
      <w:sz w:val="20"/>
      <w:szCs w:val="20"/>
    </w:rPr>
  </w:style>
  <w:style w:type="character" w:customStyle="1" w:styleId="CommentSubjectChar4">
    <w:name w:val="Comment Subject Char4"/>
    <w:locked/>
    <w:rsid w:val="00F03928"/>
    <w:rPr>
      <w:b/>
    </w:rPr>
  </w:style>
  <w:style w:type="character" w:customStyle="1" w:styleId="730">
    <w:name w:val="Знак Знак73"/>
    <w:rsid w:val="00F03928"/>
    <w:rPr>
      <w:sz w:val="16"/>
      <w:lang w:val="ru-RU" w:eastAsia="ru-RU"/>
    </w:rPr>
  </w:style>
  <w:style w:type="character" w:customStyle="1" w:styleId="Heading1Char3">
    <w:name w:val="Heading 1 Char3"/>
    <w:aliases w:val="Знак Char3,Заголовок 1 Знак Знак Char2,Знак Заголовок 1 Char2"/>
    <w:locked/>
    <w:rsid w:val="00F03928"/>
    <w:rPr>
      <w:rFonts w:ascii="Cambria" w:hAnsi="Cambria"/>
      <w:b/>
      <w:kern w:val="32"/>
      <w:sz w:val="32"/>
    </w:rPr>
  </w:style>
  <w:style w:type="character" w:customStyle="1" w:styleId="BodyText3Char3">
    <w:name w:val="Body Text 3 Char3"/>
    <w:aliases w:val="Знак5 Char3"/>
    <w:locked/>
    <w:rsid w:val="00F03928"/>
    <w:rPr>
      <w:sz w:val="16"/>
    </w:rPr>
  </w:style>
  <w:style w:type="paragraph" w:customStyle="1" w:styleId="12a">
    <w:name w:val="Стиль12"/>
    <w:rsid w:val="00F039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F03928"/>
    <w:rPr>
      <w:rFonts w:ascii="PragmaticaCTT" w:hAnsi="PragmaticaCTT" w:cs="Times New Roman"/>
      <w:sz w:val="20"/>
      <w:szCs w:val="20"/>
    </w:rPr>
  </w:style>
  <w:style w:type="character" w:customStyle="1" w:styleId="6100">
    <w:name w:val="Знак Знак610"/>
    <w:locked/>
    <w:rsid w:val="00F03928"/>
    <w:rPr>
      <w:b/>
      <w:caps/>
      <w:sz w:val="24"/>
      <w:lang w:val="ru-RU" w:eastAsia="ru-RU"/>
    </w:rPr>
  </w:style>
  <w:style w:type="character" w:customStyle="1" w:styleId="Heading2Char2">
    <w:name w:val="Heading 2 Char2"/>
    <w:aliases w:val="Знак3 Знак Char2"/>
    <w:locked/>
    <w:rsid w:val="00F03928"/>
    <w:rPr>
      <w:rFonts w:ascii="Times New Roman" w:hAnsi="Times New Roman"/>
      <w:sz w:val="24"/>
    </w:rPr>
  </w:style>
  <w:style w:type="character" w:customStyle="1" w:styleId="SubtitleChar3">
    <w:name w:val="Subtitle Char3"/>
    <w:locked/>
    <w:rsid w:val="00F03928"/>
    <w:rPr>
      <w:rFonts w:ascii="PragmaticaCTT" w:hAnsi="PragmaticaCTT" w:cs="Times New Roman"/>
      <w:b/>
      <w:bCs/>
      <w:sz w:val="24"/>
      <w:szCs w:val="24"/>
    </w:rPr>
  </w:style>
  <w:style w:type="character" w:customStyle="1" w:styleId="BodyTextFirstIndent2Char3">
    <w:name w:val="Body Text First Indent 2 Char3"/>
    <w:locked/>
    <w:rsid w:val="00F03928"/>
    <w:rPr>
      <w:rFonts w:ascii="Times New Roman" w:hAnsi="Times New Roman" w:cs="Times New Roman"/>
      <w:sz w:val="24"/>
      <w:szCs w:val="24"/>
    </w:rPr>
  </w:style>
  <w:style w:type="character" w:customStyle="1" w:styleId="BalloonTextChar3">
    <w:name w:val="Balloon Text Char3"/>
    <w:locked/>
    <w:rsid w:val="00F03928"/>
    <w:rPr>
      <w:rFonts w:ascii="Tahoma" w:hAnsi="Tahoma" w:cs="Times New Roman"/>
      <w:sz w:val="16"/>
      <w:szCs w:val="16"/>
    </w:rPr>
  </w:style>
  <w:style w:type="paragraph" w:customStyle="1" w:styleId="BodyText212">
    <w:name w:val="Body Text 212"/>
    <w:basedOn w:val="a3"/>
    <w:rsid w:val="00F03928"/>
    <w:pPr>
      <w:spacing w:line="360" w:lineRule="auto"/>
      <w:jc w:val="both"/>
    </w:pPr>
    <w:rPr>
      <w:szCs w:val="20"/>
    </w:rPr>
  </w:style>
  <w:style w:type="character" w:customStyle="1" w:styleId="HTMLPreformattedChar2">
    <w:name w:val="HTML Preformatted Char2"/>
    <w:locked/>
    <w:rsid w:val="00F03928"/>
    <w:rPr>
      <w:rFonts w:ascii="Courier New" w:hAnsi="Courier New"/>
      <w:sz w:val="20"/>
    </w:rPr>
  </w:style>
  <w:style w:type="character" w:customStyle="1" w:styleId="HTMLAddressChar1">
    <w:name w:val="HTML Address Char1"/>
    <w:locked/>
    <w:rsid w:val="00F03928"/>
    <w:rPr>
      <w:i/>
      <w:sz w:val="24"/>
      <w:lang w:eastAsia="ru-RU"/>
    </w:rPr>
  </w:style>
  <w:style w:type="character" w:customStyle="1" w:styleId="HTMLAddressChar3">
    <w:name w:val="HTML Address Char3"/>
    <w:locked/>
    <w:rsid w:val="00F03928"/>
    <w:rPr>
      <w:rFonts w:ascii="Calibri" w:hAnsi="Calibri" w:cs="Times New Roman"/>
      <w:i/>
      <w:sz w:val="20"/>
      <w:szCs w:val="20"/>
    </w:rPr>
  </w:style>
  <w:style w:type="character" w:customStyle="1" w:styleId="1280">
    <w:name w:val="Знак1 Знак Знак28"/>
    <w:aliases w:val="Знак1 Знак11"/>
    <w:locked/>
    <w:rsid w:val="00F03928"/>
    <w:rPr>
      <w:sz w:val="24"/>
      <w:lang w:val="ru-RU" w:eastAsia="ru-RU"/>
    </w:rPr>
  </w:style>
  <w:style w:type="paragraph" w:customStyle="1" w:styleId="BlockText1">
    <w:name w:val="Block Text1"/>
    <w:basedOn w:val="a3"/>
    <w:rsid w:val="00F03928"/>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F03928"/>
    <w:rPr>
      <w:i/>
      <w:color w:val="000000"/>
      <w:sz w:val="24"/>
      <w:lang w:eastAsia="ru-RU"/>
    </w:rPr>
  </w:style>
  <w:style w:type="character" w:customStyle="1" w:styleId="IntenseQuoteChar3">
    <w:name w:val="Intense Quote Char3"/>
    <w:locked/>
    <w:rsid w:val="00F03928"/>
    <w:rPr>
      <w:b/>
      <w:i/>
      <w:color w:val="4F81BD"/>
      <w:sz w:val="24"/>
      <w:lang w:eastAsia="ru-RU"/>
    </w:rPr>
  </w:style>
  <w:style w:type="paragraph" w:customStyle="1" w:styleId="BodyTextIndent21">
    <w:name w:val="Body Text Indent 21"/>
    <w:basedOn w:val="a3"/>
    <w:rsid w:val="00F03928"/>
    <w:pPr>
      <w:overflowPunct w:val="0"/>
      <w:autoSpaceDE w:val="0"/>
      <w:ind w:firstLine="567"/>
      <w:jc w:val="both"/>
    </w:pPr>
    <w:rPr>
      <w:sz w:val="20"/>
      <w:szCs w:val="20"/>
      <w:lang w:eastAsia="ar-SA"/>
    </w:rPr>
  </w:style>
  <w:style w:type="paragraph" w:customStyle="1" w:styleId="BodyTextIndent31">
    <w:name w:val="Body Text Indent 31"/>
    <w:basedOn w:val="a3"/>
    <w:rsid w:val="00F03928"/>
    <w:pPr>
      <w:spacing w:line="360" w:lineRule="auto"/>
      <w:ind w:firstLine="709"/>
      <w:jc w:val="both"/>
    </w:pPr>
    <w:rPr>
      <w:sz w:val="28"/>
      <w:szCs w:val="20"/>
    </w:rPr>
  </w:style>
  <w:style w:type="paragraph" w:customStyle="1" w:styleId="230">
    <w:name w:val="Обычный23"/>
    <w:rsid w:val="00F0392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F03928"/>
    <w:pPr>
      <w:tabs>
        <w:tab w:val="center" w:pos="4153"/>
        <w:tab w:val="right" w:pos="8306"/>
      </w:tabs>
    </w:pPr>
    <w:rPr>
      <w:rFonts w:ascii="Arial" w:hAnsi="Arial"/>
      <w:szCs w:val="20"/>
    </w:rPr>
  </w:style>
  <w:style w:type="paragraph" w:customStyle="1" w:styleId="Normal11">
    <w:name w:val="Normal11"/>
    <w:rsid w:val="00F0392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F03928"/>
    <w:pPr>
      <w:keepNext/>
      <w:snapToGrid/>
      <w:outlineLvl w:val="2"/>
    </w:pPr>
    <w:rPr>
      <w:sz w:val="24"/>
    </w:rPr>
  </w:style>
  <w:style w:type="paragraph" w:customStyle="1" w:styleId="BodyText11">
    <w:name w:val="Body Text11"/>
    <w:basedOn w:val="Normal11"/>
    <w:rsid w:val="00F03928"/>
    <w:pPr>
      <w:snapToGrid/>
      <w:spacing w:line="360" w:lineRule="auto"/>
    </w:pPr>
    <w:rPr>
      <w:sz w:val="24"/>
    </w:rPr>
  </w:style>
  <w:style w:type="paragraph" w:customStyle="1" w:styleId="ListParagraph11">
    <w:name w:val="List Paragraph11"/>
    <w:basedOn w:val="a3"/>
    <w:rsid w:val="00F03928"/>
    <w:pPr>
      <w:spacing w:after="200" w:line="276" w:lineRule="auto"/>
      <w:ind w:left="720"/>
      <w:contextualSpacing/>
    </w:pPr>
    <w:rPr>
      <w:rFonts w:ascii="Calibri" w:hAnsi="Calibri"/>
      <w:sz w:val="22"/>
      <w:szCs w:val="22"/>
    </w:rPr>
  </w:style>
  <w:style w:type="paragraph" w:customStyle="1" w:styleId="PlainText11">
    <w:name w:val="Plain Text11"/>
    <w:basedOn w:val="a3"/>
    <w:rsid w:val="00F03928"/>
    <w:rPr>
      <w:rFonts w:ascii="Courier New" w:hAnsi="Courier New"/>
      <w:sz w:val="20"/>
      <w:szCs w:val="20"/>
    </w:rPr>
  </w:style>
  <w:style w:type="paragraph" w:customStyle="1" w:styleId="BodyText311">
    <w:name w:val="Body Text 311"/>
    <w:basedOn w:val="Normal11"/>
    <w:rsid w:val="00F03928"/>
    <w:pPr>
      <w:snapToGrid/>
      <w:jc w:val="both"/>
    </w:pPr>
    <w:rPr>
      <w:i/>
      <w:sz w:val="26"/>
    </w:rPr>
  </w:style>
  <w:style w:type="character" w:customStyle="1" w:styleId="SubtleEmphasis1">
    <w:name w:val="Subtle Emphasis1"/>
    <w:rsid w:val="00F03928"/>
    <w:rPr>
      <w:i/>
      <w:color w:val="808080"/>
    </w:rPr>
  </w:style>
  <w:style w:type="character" w:customStyle="1" w:styleId="2160">
    <w:name w:val="Знак Знак216"/>
    <w:aliases w:val="Основной текст с отступом Знак Знак Зна Знак"/>
    <w:locked/>
    <w:rsid w:val="00F03928"/>
    <w:rPr>
      <w:rFonts w:ascii="Arial" w:hAnsi="Arial"/>
      <w:b/>
      <w:i/>
      <w:sz w:val="28"/>
      <w:lang w:val="ru-RU" w:eastAsia="en-US"/>
    </w:rPr>
  </w:style>
  <w:style w:type="character" w:customStyle="1" w:styleId="DefaultParagraphFont1">
    <w:name w:val="Default Paragraph Font1"/>
    <w:rsid w:val="00F03928"/>
  </w:style>
  <w:style w:type="paragraph" w:customStyle="1" w:styleId="NoSpacing1">
    <w:name w:val="No Spacing1"/>
    <w:rsid w:val="00F03928"/>
    <w:pPr>
      <w:spacing w:after="0" w:line="240" w:lineRule="auto"/>
    </w:pPr>
    <w:rPr>
      <w:rFonts w:ascii="Calibri" w:eastAsia="Times New Roman" w:hAnsi="Calibri" w:cs="Times New Roman"/>
      <w:sz w:val="24"/>
      <w:szCs w:val="24"/>
    </w:rPr>
  </w:style>
  <w:style w:type="character" w:customStyle="1" w:styleId="z-TopofFormChar">
    <w:name w:val="z-Top of Form Char"/>
    <w:locked/>
    <w:rsid w:val="00F03928"/>
    <w:rPr>
      <w:rFonts w:ascii="Arial" w:hAnsi="Arial" w:cs="Times New Roman"/>
      <w:b/>
      <w:sz w:val="20"/>
    </w:rPr>
  </w:style>
  <w:style w:type="character" w:customStyle="1" w:styleId="z-TopofFormChar1">
    <w:name w:val="z-Top of Form Char1"/>
    <w:locked/>
    <w:rsid w:val="00F03928"/>
    <w:rPr>
      <w:rFonts w:ascii="Arial" w:hAnsi="Arial" w:cs="Times New Roman"/>
      <w:b/>
      <w:sz w:val="20"/>
      <w:szCs w:val="20"/>
    </w:rPr>
  </w:style>
  <w:style w:type="character" w:customStyle="1" w:styleId="z-BottomofFormChar">
    <w:name w:val="z-Bottom of Form Char"/>
    <w:locked/>
    <w:rsid w:val="00F03928"/>
    <w:rPr>
      <w:rFonts w:ascii="Arial" w:hAnsi="Arial" w:cs="Times New Roman"/>
      <w:vanish/>
      <w:sz w:val="16"/>
      <w:lang w:eastAsia="ru-RU"/>
    </w:rPr>
  </w:style>
  <w:style w:type="character" w:customStyle="1" w:styleId="z-BottomofFormChar1">
    <w:name w:val="z-Bottom of Form Char1"/>
    <w:locked/>
    <w:rsid w:val="00F03928"/>
    <w:rPr>
      <w:rFonts w:ascii="Arial" w:hAnsi="Arial" w:cs="Times New Roman"/>
      <w:vanish/>
      <w:sz w:val="16"/>
      <w:szCs w:val="16"/>
    </w:rPr>
  </w:style>
  <w:style w:type="paragraph" w:customStyle="1" w:styleId="Heading41">
    <w:name w:val="Heading 41"/>
    <w:basedOn w:val="Normal1"/>
    <w:next w:val="Normal1"/>
    <w:rsid w:val="00F03928"/>
    <w:pPr>
      <w:keepNext/>
      <w:widowControl/>
    </w:pPr>
    <w:rPr>
      <w:sz w:val="24"/>
    </w:rPr>
  </w:style>
  <w:style w:type="character" w:customStyle="1" w:styleId="MacroTextChar2">
    <w:name w:val="Macro Text Char2"/>
    <w:locked/>
    <w:rsid w:val="00F03928"/>
    <w:rPr>
      <w:rFonts w:ascii="Courier New" w:hAnsi="Courier New" w:cs="Times New Roman"/>
      <w:sz w:val="22"/>
      <w:lang w:val="en-US" w:eastAsia="en-US" w:bidi="ar-SA"/>
    </w:rPr>
  </w:style>
  <w:style w:type="character" w:customStyle="1" w:styleId="5111">
    <w:name w:val="Знак5 Знак Знак11"/>
    <w:locked/>
    <w:rsid w:val="00F03928"/>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F03928"/>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F03928"/>
    <w:rPr>
      <w:sz w:val="24"/>
    </w:rPr>
  </w:style>
  <w:style w:type="character" w:customStyle="1" w:styleId="PlaceholderText1">
    <w:name w:val="Placeholder Text1"/>
    <w:rsid w:val="00F03928"/>
    <w:rPr>
      <w:color w:val="808080"/>
    </w:rPr>
  </w:style>
  <w:style w:type="paragraph" w:customStyle="1" w:styleId="TextBody">
    <w:name w:val="Text Body"/>
    <w:basedOn w:val="a3"/>
    <w:rsid w:val="00F03928"/>
    <w:pPr>
      <w:suppressAutoHyphens/>
      <w:spacing w:after="120"/>
    </w:pPr>
    <w:rPr>
      <w:lang w:val="en-US" w:eastAsia="zh-CN"/>
    </w:rPr>
  </w:style>
  <w:style w:type="character" w:customStyle="1" w:styleId="WW8Num13z3">
    <w:name w:val="WW8Num13z3"/>
    <w:rsid w:val="00F03928"/>
  </w:style>
  <w:style w:type="character" w:customStyle="1" w:styleId="WW8Num13z4">
    <w:name w:val="WW8Num13z4"/>
    <w:rsid w:val="00F03928"/>
  </w:style>
  <w:style w:type="character" w:customStyle="1" w:styleId="WW8Num13z5">
    <w:name w:val="WW8Num13z5"/>
    <w:rsid w:val="00F03928"/>
  </w:style>
  <w:style w:type="character" w:customStyle="1" w:styleId="WW8Num13z6">
    <w:name w:val="WW8Num13z6"/>
    <w:rsid w:val="00F03928"/>
  </w:style>
  <w:style w:type="character" w:customStyle="1" w:styleId="WW8Num13z7">
    <w:name w:val="WW8Num13z7"/>
    <w:rsid w:val="00F03928"/>
  </w:style>
  <w:style w:type="character" w:customStyle="1" w:styleId="WW8Num13z8">
    <w:name w:val="WW8Num13z8"/>
    <w:rsid w:val="00F03928"/>
  </w:style>
  <w:style w:type="character" w:customStyle="1" w:styleId="WW8Num14z4">
    <w:name w:val="WW8Num14z4"/>
    <w:rsid w:val="00F03928"/>
  </w:style>
  <w:style w:type="character" w:customStyle="1" w:styleId="WW8Num14z5">
    <w:name w:val="WW8Num14z5"/>
    <w:rsid w:val="00F03928"/>
  </w:style>
  <w:style w:type="character" w:customStyle="1" w:styleId="WW8Num14z6">
    <w:name w:val="WW8Num14z6"/>
    <w:rsid w:val="00F03928"/>
  </w:style>
  <w:style w:type="character" w:customStyle="1" w:styleId="WW8Num14z7">
    <w:name w:val="WW8Num14z7"/>
    <w:rsid w:val="00F03928"/>
  </w:style>
  <w:style w:type="character" w:customStyle="1" w:styleId="WW8Num14z8">
    <w:name w:val="WW8Num14z8"/>
    <w:rsid w:val="00F03928"/>
  </w:style>
  <w:style w:type="paragraph" w:customStyle="1" w:styleId="1ffffff8">
    <w:name w:val="Текст примечания1"/>
    <w:basedOn w:val="a3"/>
    <w:rsid w:val="00F03928"/>
    <w:pPr>
      <w:suppressAutoHyphens/>
    </w:pPr>
    <w:rPr>
      <w:sz w:val="20"/>
      <w:szCs w:val="20"/>
      <w:lang w:eastAsia="ar-SA"/>
    </w:rPr>
  </w:style>
  <w:style w:type="paragraph" w:customStyle="1" w:styleId="21f2">
    <w:name w:val="Маркированный список 21"/>
    <w:basedOn w:val="a3"/>
    <w:rsid w:val="00F03928"/>
    <w:pPr>
      <w:tabs>
        <w:tab w:val="left" w:pos="360"/>
      </w:tabs>
      <w:suppressAutoHyphens/>
      <w:ind w:left="360" w:hanging="360"/>
    </w:pPr>
    <w:rPr>
      <w:lang w:eastAsia="ar-SA"/>
    </w:rPr>
  </w:style>
  <w:style w:type="paragraph" w:customStyle="1" w:styleId="1ffffff9">
    <w:name w:val="Название объекта1"/>
    <w:basedOn w:val="a3"/>
    <w:next w:val="a3"/>
    <w:rsid w:val="00F03928"/>
    <w:pPr>
      <w:suppressAutoHyphens/>
    </w:pPr>
    <w:rPr>
      <w:b/>
      <w:bCs/>
      <w:color w:val="4F81BD"/>
      <w:sz w:val="18"/>
      <w:szCs w:val="18"/>
      <w:lang w:eastAsia="ar-SA"/>
    </w:rPr>
  </w:style>
  <w:style w:type="paragraph" w:customStyle="1" w:styleId="21f3">
    <w:name w:val="Список 21"/>
    <w:basedOn w:val="a3"/>
    <w:rsid w:val="00F03928"/>
    <w:pPr>
      <w:suppressAutoHyphens/>
      <w:ind w:left="566" w:hanging="283"/>
    </w:pPr>
    <w:rPr>
      <w:lang w:eastAsia="ar-SA"/>
    </w:rPr>
  </w:style>
  <w:style w:type="paragraph" w:customStyle="1" w:styleId="416">
    <w:name w:val="Список 41"/>
    <w:basedOn w:val="a3"/>
    <w:rsid w:val="00F03928"/>
    <w:pPr>
      <w:suppressAutoHyphens/>
      <w:ind w:left="1132" w:hanging="283"/>
    </w:pPr>
    <w:rPr>
      <w:lang w:eastAsia="ar-SA"/>
    </w:rPr>
  </w:style>
  <w:style w:type="paragraph" w:customStyle="1" w:styleId="Heading22">
    <w:name w:val="Heading 22"/>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F03928"/>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F03928"/>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F03928"/>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F03928"/>
    <w:rPr>
      <w:rFonts w:ascii="Times New Roman" w:hAnsi="Times New Roman" w:cs="Times New Roman"/>
      <w:color w:val="000000"/>
      <w:sz w:val="20"/>
      <w:szCs w:val="20"/>
    </w:rPr>
  </w:style>
  <w:style w:type="paragraph" w:customStyle="1" w:styleId="Heading911">
    <w:name w:val="Heading 9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F039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F03928"/>
    <w:rPr>
      <w:rFonts w:ascii="Times New Roman" w:hAnsi="Times New Roman"/>
      <w:sz w:val="20"/>
    </w:rPr>
  </w:style>
  <w:style w:type="character" w:customStyle="1" w:styleId="343">
    <w:name w:val="Знак3 Знак Знак4"/>
    <w:locked/>
    <w:rsid w:val="00F03928"/>
    <w:rPr>
      <w:rFonts w:ascii="Courier New" w:hAnsi="Courier New"/>
      <w:lang w:val="ru-RU" w:eastAsia="ru-RU"/>
    </w:rPr>
  </w:style>
  <w:style w:type="paragraph" w:customStyle="1" w:styleId="CharChar0">
    <w:name w:val="первый Char Char"/>
    <w:basedOn w:val="a3"/>
    <w:rsid w:val="00F03928"/>
    <w:pPr>
      <w:spacing w:before="120" w:line="240" w:lineRule="exact"/>
      <w:ind w:firstLine="284"/>
      <w:jc w:val="both"/>
    </w:pPr>
    <w:rPr>
      <w:sz w:val="22"/>
    </w:rPr>
  </w:style>
  <w:style w:type="paragraph" w:customStyle="1" w:styleId="Char">
    <w:name w:val="первый Char"/>
    <w:basedOn w:val="a3"/>
    <w:rsid w:val="00F03928"/>
    <w:pPr>
      <w:spacing w:before="120" w:line="240" w:lineRule="exact"/>
      <w:ind w:firstLine="284"/>
      <w:jc w:val="both"/>
    </w:pPr>
    <w:rPr>
      <w:sz w:val="22"/>
    </w:rPr>
  </w:style>
  <w:style w:type="character" w:customStyle="1" w:styleId="gray1">
    <w:name w:val="gray1"/>
    <w:rsid w:val="00F03928"/>
    <w:rPr>
      <w:color w:val="808080"/>
    </w:rPr>
  </w:style>
  <w:style w:type="character" w:customStyle="1" w:styleId="style1610">
    <w:name w:val="style161"/>
    <w:rsid w:val="00F03928"/>
    <w:rPr>
      <w:rFonts w:ascii="Verdana" w:hAnsi="Verdana"/>
      <w:sz w:val="24"/>
    </w:rPr>
  </w:style>
  <w:style w:type="paragraph" w:customStyle="1" w:styleId="affffffffffc">
    <w:name w:val="Содержание"/>
    <w:basedOn w:val="a3"/>
    <w:rsid w:val="00F03928"/>
    <w:pPr>
      <w:ind w:firstLine="454"/>
      <w:jc w:val="both"/>
    </w:pPr>
  </w:style>
  <w:style w:type="paragraph" w:customStyle="1" w:styleId="affffffffffd">
    <w:name w:val="Модули"/>
    <w:basedOn w:val="a3"/>
    <w:rsid w:val="00F03928"/>
    <w:pPr>
      <w:keepNext/>
    </w:pPr>
    <w:rPr>
      <w:b/>
      <w:bCs/>
    </w:rPr>
  </w:style>
  <w:style w:type="character" w:customStyle="1" w:styleId="description2">
    <w:name w:val="description2"/>
    <w:rsid w:val="00F03928"/>
    <w:rPr>
      <w:color w:val="000000"/>
      <w:sz w:val="20"/>
    </w:rPr>
  </w:style>
  <w:style w:type="paragraph" w:customStyle="1" w:styleId="22a">
    <w:name w:val="Îñíî´2íîé òåêñò 2"/>
    <w:basedOn w:val="a3"/>
    <w:rsid w:val="00F03928"/>
    <w:pPr>
      <w:widowControl w:val="0"/>
      <w:ind w:firstLine="709"/>
      <w:jc w:val="both"/>
    </w:pPr>
    <w:rPr>
      <w:szCs w:val="20"/>
    </w:rPr>
  </w:style>
  <w:style w:type="paragraph" w:customStyle="1" w:styleId="Noeeu3">
    <w:name w:val="Noeeu3"/>
    <w:basedOn w:val="a3"/>
    <w:rsid w:val="00F03928"/>
    <w:pPr>
      <w:widowControl w:val="0"/>
      <w:ind w:firstLine="284"/>
      <w:jc w:val="both"/>
    </w:pPr>
    <w:rPr>
      <w:sz w:val="20"/>
      <w:szCs w:val="20"/>
    </w:rPr>
  </w:style>
  <w:style w:type="character" w:customStyle="1" w:styleId="c17">
    <w:name w:val="c17"/>
    <w:rsid w:val="00F03928"/>
  </w:style>
  <w:style w:type="paragraph" w:customStyle="1" w:styleId="affffffffffe">
    <w:name w:val="_Обычный"/>
    <w:basedOn w:val="a3"/>
    <w:rsid w:val="00F03928"/>
    <w:pPr>
      <w:spacing w:line="360" w:lineRule="auto"/>
      <w:ind w:firstLine="709"/>
      <w:jc w:val="both"/>
    </w:pPr>
  </w:style>
  <w:style w:type="character" w:customStyle="1" w:styleId="NoBreak">
    <w:name w:val="_NoBreak"/>
    <w:rsid w:val="00F03928"/>
  </w:style>
  <w:style w:type="paragraph" w:customStyle="1" w:styleId="1270">
    <w:name w:val="Стиль по ширине Первая строка:  127 см"/>
    <w:basedOn w:val="a3"/>
    <w:rsid w:val="00F03928"/>
    <w:pPr>
      <w:spacing w:line="360" w:lineRule="auto"/>
      <w:ind w:firstLine="720"/>
      <w:jc w:val="both"/>
    </w:pPr>
    <w:rPr>
      <w:szCs w:val="20"/>
    </w:rPr>
  </w:style>
  <w:style w:type="character" w:customStyle="1" w:styleId="Arial16">
    <w:name w:val="Стиль Arial 16 пт полужирный"/>
    <w:rsid w:val="00F03928"/>
    <w:rPr>
      <w:rFonts w:ascii="Arial" w:hAnsi="Arial"/>
      <w:b/>
      <w:sz w:val="32"/>
    </w:rPr>
  </w:style>
  <w:style w:type="paragraph" w:customStyle="1" w:styleId="12b">
    <w:name w:val="стиль12"/>
    <w:basedOn w:val="a3"/>
    <w:rsid w:val="00F03928"/>
    <w:pPr>
      <w:spacing w:before="100" w:beforeAutospacing="1" w:after="100" w:afterAutospacing="1"/>
    </w:pPr>
    <w:rPr>
      <w:rFonts w:ascii="Arial" w:hAnsi="Arial" w:cs="Arial"/>
      <w:color w:val="676767"/>
      <w:sz w:val="20"/>
      <w:szCs w:val="20"/>
    </w:rPr>
  </w:style>
  <w:style w:type="character" w:customStyle="1" w:styleId="FontStyle61">
    <w:name w:val="Font Style61"/>
    <w:rsid w:val="00F03928"/>
    <w:rPr>
      <w:rFonts w:ascii="MS Reference Sans Serif" w:hAnsi="MS Reference Sans Serif"/>
      <w:sz w:val="12"/>
    </w:rPr>
  </w:style>
  <w:style w:type="character" w:customStyle="1" w:styleId="FontStyle60">
    <w:name w:val="Font Style60"/>
    <w:rsid w:val="00F03928"/>
    <w:rPr>
      <w:rFonts w:ascii="MS Reference Sans Serif" w:hAnsi="MS Reference Sans Serif"/>
      <w:sz w:val="16"/>
    </w:rPr>
  </w:style>
  <w:style w:type="paragraph" w:customStyle="1" w:styleId="Style102">
    <w:name w:val="Стиль Style10 + Черный"/>
    <w:basedOn w:val="a3"/>
    <w:next w:val="a3"/>
    <w:rsid w:val="00F03928"/>
    <w:rPr>
      <w:color w:val="000000"/>
    </w:rPr>
  </w:style>
  <w:style w:type="paragraph" w:customStyle="1" w:styleId="Style1010">
    <w:name w:val="Стиль Style10 + Черный1"/>
    <w:basedOn w:val="a3"/>
    <w:next w:val="a3"/>
    <w:rsid w:val="00F03928"/>
    <w:rPr>
      <w:color w:val="000000"/>
    </w:rPr>
  </w:style>
  <w:style w:type="paragraph" w:customStyle="1" w:styleId="Style48">
    <w:name w:val="Style48"/>
    <w:basedOn w:val="a3"/>
    <w:rsid w:val="00F03928"/>
    <w:pPr>
      <w:widowControl w:val="0"/>
      <w:autoSpaceDE w:val="0"/>
      <w:autoSpaceDN w:val="0"/>
      <w:adjustRightInd w:val="0"/>
    </w:pPr>
  </w:style>
  <w:style w:type="paragraph" w:customStyle="1" w:styleId="Textbody0">
    <w:name w:val="Text body"/>
    <w:basedOn w:val="Standard"/>
    <w:rsid w:val="00F03928"/>
    <w:pPr>
      <w:autoSpaceDN/>
      <w:spacing w:after="120"/>
      <w:textAlignment w:val="baseline"/>
    </w:pPr>
    <w:rPr>
      <w:rFonts w:eastAsia="SimSun" w:cs="Mangal"/>
      <w:kern w:val="1"/>
      <w:lang w:eastAsia="hi-IN" w:bidi="hi-IN"/>
    </w:rPr>
  </w:style>
  <w:style w:type="paragraph" w:customStyle="1" w:styleId="Index">
    <w:name w:val="Index"/>
    <w:basedOn w:val="Standard"/>
    <w:rsid w:val="00F0392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F03928"/>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F03928"/>
    <w:rPr>
      <w:rFonts w:ascii="TimesET" w:eastAsia="Times New Roman" w:hAnsi="TimesET" w:cs="Times New Roman"/>
      <w:color w:val="000000"/>
      <w:sz w:val="20"/>
      <w:szCs w:val="20"/>
      <w:lang w:eastAsia="ru-RU"/>
    </w:rPr>
  </w:style>
  <w:style w:type="character" w:customStyle="1" w:styleId="IntenseEmphasis1">
    <w:name w:val="Intense Emphasis1"/>
    <w:rsid w:val="00F03928"/>
    <w:rPr>
      <w:b/>
    </w:rPr>
  </w:style>
  <w:style w:type="paragraph" w:customStyle="1" w:styleId="HTMLPreformatted1">
    <w:name w:val="HTML Preformatted1"/>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F0392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F03928"/>
    <w:rPr>
      <w:sz w:val="24"/>
    </w:rPr>
  </w:style>
  <w:style w:type="character" w:customStyle="1" w:styleId="afffffffffff">
    <w:name w:val="Название Знак"/>
    <w:locked/>
    <w:rsid w:val="00F03928"/>
    <w:rPr>
      <w:sz w:val="24"/>
      <w:lang w:val="en-US"/>
    </w:rPr>
  </w:style>
  <w:style w:type="character" w:customStyle="1" w:styleId="2fff6">
    <w:name w:val="Красная строка Знак2"/>
    <w:rsid w:val="00F03928"/>
  </w:style>
  <w:style w:type="paragraph" w:customStyle="1" w:styleId="95">
    <w:name w:val="Знак9"/>
    <w:basedOn w:val="a3"/>
    <w:rsid w:val="00F03928"/>
    <w:pPr>
      <w:spacing w:after="160" w:line="240" w:lineRule="exact"/>
    </w:pPr>
    <w:rPr>
      <w:rFonts w:ascii="Verdana" w:hAnsi="Verdana"/>
      <w:lang w:val="en-US" w:eastAsia="en-US"/>
    </w:rPr>
  </w:style>
  <w:style w:type="paragraph" w:customStyle="1" w:styleId="useradditionalinfo1">
    <w:name w:val="useradditionalinfo1"/>
    <w:basedOn w:val="a3"/>
    <w:rsid w:val="00F03928"/>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F03928"/>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F03928"/>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F03928"/>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F03928"/>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F03928"/>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F03928"/>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F03928"/>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F03928"/>
    <w:pPr>
      <w:numPr>
        <w:numId w:val="0"/>
      </w:numPr>
      <w:tabs>
        <w:tab w:val="left" w:pos="360"/>
        <w:tab w:val="left" w:pos="1354"/>
      </w:tabs>
      <w:ind w:left="360" w:hanging="360"/>
    </w:pPr>
    <w:rPr>
      <w:sz w:val="24"/>
      <w:lang w:eastAsia="ru-RU"/>
    </w:rPr>
  </w:style>
  <w:style w:type="character" w:customStyle="1" w:styleId="77">
    <w:name w:val="Основной текст (7)_"/>
    <w:locked/>
    <w:rsid w:val="00F03928"/>
    <w:rPr>
      <w:b/>
      <w:i/>
    </w:rPr>
  </w:style>
  <w:style w:type="paragraph" w:customStyle="1" w:styleId="bloc">
    <w:name w:val="bloc"/>
    <w:basedOn w:val="a3"/>
    <w:rsid w:val="00F03928"/>
    <w:pPr>
      <w:spacing w:before="100" w:beforeAutospacing="1" w:after="100" w:afterAutospacing="1"/>
    </w:pPr>
  </w:style>
  <w:style w:type="paragraph" w:customStyle="1" w:styleId="bordered">
    <w:name w:val="bordered"/>
    <w:basedOn w:val="a3"/>
    <w:rsid w:val="00F03928"/>
    <w:pPr>
      <w:spacing w:before="100" w:beforeAutospacing="1" w:after="100" w:afterAutospacing="1"/>
    </w:pPr>
  </w:style>
  <w:style w:type="paragraph" w:customStyle="1" w:styleId="fr-collapsible-toggle">
    <w:name w:val="fr-collapsible-toggle"/>
    <w:basedOn w:val="a3"/>
    <w:rsid w:val="00F03928"/>
    <w:pPr>
      <w:spacing w:before="100" w:beforeAutospacing="1" w:after="100" w:afterAutospacing="1"/>
    </w:pPr>
  </w:style>
  <w:style w:type="paragraph" w:customStyle="1" w:styleId="fr-collapsible-toggle-collapsed">
    <w:name w:val="fr-collapsible-toggle-collapsed"/>
    <w:basedOn w:val="a3"/>
    <w:rsid w:val="00F03928"/>
    <w:pPr>
      <w:spacing w:before="100" w:beforeAutospacing="1" w:after="100" w:afterAutospacing="1"/>
    </w:pPr>
  </w:style>
  <w:style w:type="paragraph" w:customStyle="1" w:styleId="fr-collapsible-group-toogle-all">
    <w:name w:val="fr-collapsible-group-toogle-all"/>
    <w:basedOn w:val="a3"/>
    <w:rsid w:val="00F03928"/>
    <w:pPr>
      <w:spacing w:before="100" w:beforeAutospacing="1" w:after="100" w:afterAutospacing="1"/>
    </w:pPr>
    <w:rPr>
      <w:sz w:val="18"/>
      <w:szCs w:val="18"/>
    </w:rPr>
  </w:style>
  <w:style w:type="paragraph" w:customStyle="1" w:styleId="toogleboxnew">
    <w:name w:val="toogleboxnew"/>
    <w:basedOn w:val="a3"/>
    <w:rsid w:val="00F03928"/>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F03928"/>
    <w:pPr>
      <w:shd w:val="clear" w:color="auto" w:fill="EFEFEF"/>
      <w:spacing w:after="30"/>
      <w:jc w:val="center"/>
    </w:pPr>
    <w:rPr>
      <w:b/>
      <w:bCs/>
    </w:rPr>
  </w:style>
  <w:style w:type="paragraph" w:customStyle="1" w:styleId="navboxnew">
    <w:name w:val="navboxnew"/>
    <w:basedOn w:val="a3"/>
    <w:rsid w:val="00F0392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F03928"/>
    <w:pPr>
      <w:spacing w:before="100" w:beforeAutospacing="1" w:after="100" w:afterAutospacing="1"/>
      <w:ind w:left="-1200"/>
    </w:pPr>
    <w:rPr>
      <w:sz w:val="19"/>
      <w:szCs w:val="19"/>
    </w:rPr>
  </w:style>
  <w:style w:type="paragraph" w:customStyle="1" w:styleId="navboxnewoldie">
    <w:name w:val="navboxnew_oldie"/>
    <w:basedOn w:val="a3"/>
    <w:rsid w:val="00F0392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F03928"/>
    <w:pPr>
      <w:spacing w:before="100" w:beforeAutospacing="1" w:after="100" w:afterAutospacing="1"/>
    </w:pPr>
  </w:style>
  <w:style w:type="paragraph" w:customStyle="1" w:styleId="mw-hiero-outer">
    <w:name w:val="mw-hiero-outer"/>
    <w:basedOn w:val="a3"/>
    <w:rsid w:val="00F03928"/>
    <w:pPr>
      <w:spacing w:before="100" w:beforeAutospacing="1" w:after="100" w:afterAutospacing="1"/>
    </w:pPr>
  </w:style>
  <w:style w:type="paragraph" w:customStyle="1" w:styleId="mw-hiero-box">
    <w:name w:val="mw-hiero-box"/>
    <w:basedOn w:val="a3"/>
    <w:rsid w:val="00F03928"/>
    <w:pPr>
      <w:shd w:val="clear" w:color="auto" w:fill="000000"/>
      <w:spacing w:before="100" w:beforeAutospacing="1" w:after="100" w:afterAutospacing="1"/>
    </w:pPr>
  </w:style>
  <w:style w:type="paragraph" w:customStyle="1" w:styleId="ui-helper-hidden">
    <w:name w:val="ui-helper-hidden"/>
    <w:basedOn w:val="a3"/>
    <w:rsid w:val="00F03928"/>
    <w:pPr>
      <w:spacing w:before="100" w:beforeAutospacing="1" w:after="100" w:afterAutospacing="1"/>
    </w:pPr>
    <w:rPr>
      <w:vanish/>
    </w:rPr>
  </w:style>
  <w:style w:type="paragraph" w:customStyle="1" w:styleId="ui-helper-reset">
    <w:name w:val="ui-helper-reset"/>
    <w:basedOn w:val="a3"/>
    <w:rsid w:val="00F03928"/>
  </w:style>
  <w:style w:type="paragraph" w:customStyle="1" w:styleId="ui-helper-clearfix">
    <w:name w:val="ui-helper-clearfix"/>
    <w:basedOn w:val="a3"/>
    <w:rsid w:val="00F03928"/>
    <w:pPr>
      <w:spacing w:before="100" w:beforeAutospacing="1" w:after="100" w:afterAutospacing="1"/>
    </w:pPr>
  </w:style>
  <w:style w:type="paragraph" w:customStyle="1" w:styleId="ui-helper-zfix">
    <w:name w:val="ui-helper-zfix"/>
    <w:basedOn w:val="a3"/>
    <w:rsid w:val="00F03928"/>
    <w:pPr>
      <w:spacing w:before="100" w:beforeAutospacing="1" w:after="100" w:afterAutospacing="1"/>
    </w:pPr>
  </w:style>
  <w:style w:type="paragraph" w:customStyle="1" w:styleId="ui-icon">
    <w:name w:val="ui-icon"/>
    <w:basedOn w:val="a3"/>
    <w:rsid w:val="00F03928"/>
    <w:pPr>
      <w:spacing w:before="100" w:beforeAutospacing="1" w:after="100" w:afterAutospacing="1"/>
      <w:ind w:firstLine="7343"/>
    </w:pPr>
  </w:style>
  <w:style w:type="paragraph" w:customStyle="1" w:styleId="ui-widget-overlay">
    <w:name w:val="ui-widget-overlay"/>
    <w:basedOn w:val="a3"/>
    <w:rsid w:val="00F03928"/>
    <w:pPr>
      <w:shd w:val="clear" w:color="auto" w:fill="000000"/>
      <w:spacing w:before="100" w:beforeAutospacing="1" w:after="100" w:afterAutospacing="1"/>
    </w:pPr>
  </w:style>
  <w:style w:type="paragraph" w:customStyle="1" w:styleId="ui-widget">
    <w:name w:val="ui-widget"/>
    <w:basedOn w:val="a3"/>
    <w:rsid w:val="00F03928"/>
    <w:pPr>
      <w:spacing w:before="100" w:beforeAutospacing="1" w:after="100" w:afterAutospacing="1"/>
    </w:pPr>
    <w:rPr>
      <w:rFonts w:ascii="Arial" w:hAnsi="Arial" w:cs="Arial"/>
      <w:sz w:val="19"/>
      <w:szCs w:val="19"/>
    </w:rPr>
  </w:style>
  <w:style w:type="paragraph" w:customStyle="1" w:styleId="ui-widget-content">
    <w:name w:val="ui-widget-content"/>
    <w:basedOn w:val="a3"/>
    <w:rsid w:val="00F03928"/>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F03928"/>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F039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F039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F039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F039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F03928"/>
    <w:pPr>
      <w:spacing w:before="100" w:beforeAutospacing="1" w:after="100" w:afterAutospacing="1"/>
    </w:pPr>
    <w:rPr>
      <w:color w:val="FFFFFF"/>
    </w:rPr>
  </w:style>
  <w:style w:type="paragraph" w:customStyle="1" w:styleId="ui-priority-primary">
    <w:name w:val="ui-priority-primary"/>
    <w:basedOn w:val="a3"/>
    <w:rsid w:val="00F03928"/>
    <w:pPr>
      <w:spacing w:before="100" w:beforeAutospacing="1" w:after="100" w:afterAutospacing="1"/>
    </w:pPr>
    <w:rPr>
      <w:b/>
      <w:bCs/>
    </w:rPr>
  </w:style>
  <w:style w:type="paragraph" w:customStyle="1" w:styleId="ui-priority-secondary">
    <w:name w:val="ui-priority-secondary"/>
    <w:basedOn w:val="a3"/>
    <w:rsid w:val="00F03928"/>
    <w:pPr>
      <w:spacing w:before="100" w:beforeAutospacing="1" w:after="100" w:afterAutospacing="1"/>
    </w:pPr>
  </w:style>
  <w:style w:type="paragraph" w:customStyle="1" w:styleId="ui-state-disabled">
    <w:name w:val="ui-state-disabled"/>
    <w:basedOn w:val="a3"/>
    <w:rsid w:val="00F03928"/>
    <w:pPr>
      <w:spacing w:before="100" w:beforeAutospacing="1" w:after="100" w:afterAutospacing="1"/>
    </w:pPr>
  </w:style>
  <w:style w:type="paragraph" w:customStyle="1" w:styleId="ui-widget-shadow">
    <w:name w:val="ui-widget-shadow"/>
    <w:basedOn w:val="a3"/>
    <w:rsid w:val="00F03928"/>
    <w:pPr>
      <w:shd w:val="clear" w:color="auto" w:fill="000000"/>
      <w:ind w:left="-105"/>
    </w:pPr>
  </w:style>
  <w:style w:type="paragraph" w:customStyle="1" w:styleId="ui-resizable-handle">
    <w:name w:val="ui-resizable-handle"/>
    <w:basedOn w:val="a3"/>
    <w:rsid w:val="00F03928"/>
    <w:pPr>
      <w:spacing w:before="100" w:beforeAutospacing="1" w:after="100" w:afterAutospacing="1"/>
    </w:pPr>
    <w:rPr>
      <w:sz w:val="2"/>
      <w:szCs w:val="2"/>
    </w:rPr>
  </w:style>
  <w:style w:type="paragraph" w:customStyle="1" w:styleId="ui-resizable-n">
    <w:name w:val="ui-resizable-n"/>
    <w:basedOn w:val="a3"/>
    <w:rsid w:val="00F03928"/>
    <w:pPr>
      <w:spacing w:before="100" w:beforeAutospacing="1" w:after="100" w:afterAutospacing="1"/>
    </w:pPr>
  </w:style>
  <w:style w:type="paragraph" w:customStyle="1" w:styleId="ui-resizable-s">
    <w:name w:val="ui-resizable-s"/>
    <w:basedOn w:val="a3"/>
    <w:rsid w:val="00F03928"/>
    <w:pPr>
      <w:spacing w:before="100" w:beforeAutospacing="1" w:after="100" w:afterAutospacing="1"/>
    </w:pPr>
  </w:style>
  <w:style w:type="paragraph" w:customStyle="1" w:styleId="ui-resizable-e">
    <w:name w:val="ui-resizable-e"/>
    <w:basedOn w:val="a3"/>
    <w:rsid w:val="00F03928"/>
    <w:pPr>
      <w:spacing w:before="100" w:beforeAutospacing="1" w:after="100" w:afterAutospacing="1"/>
    </w:pPr>
  </w:style>
  <w:style w:type="paragraph" w:customStyle="1" w:styleId="ui-resizable-w">
    <w:name w:val="ui-resizable-w"/>
    <w:basedOn w:val="a3"/>
    <w:rsid w:val="00F03928"/>
    <w:pPr>
      <w:spacing w:before="100" w:beforeAutospacing="1" w:after="100" w:afterAutospacing="1"/>
    </w:pPr>
  </w:style>
  <w:style w:type="paragraph" w:customStyle="1" w:styleId="ui-resizable-se">
    <w:name w:val="ui-resizable-se"/>
    <w:basedOn w:val="a3"/>
    <w:rsid w:val="00F03928"/>
    <w:pPr>
      <w:spacing w:before="100" w:beforeAutospacing="1" w:after="100" w:afterAutospacing="1"/>
    </w:pPr>
  </w:style>
  <w:style w:type="paragraph" w:customStyle="1" w:styleId="ui-resizable-sw">
    <w:name w:val="ui-resizable-sw"/>
    <w:basedOn w:val="a3"/>
    <w:rsid w:val="00F03928"/>
    <w:pPr>
      <w:spacing w:before="100" w:beforeAutospacing="1" w:after="100" w:afterAutospacing="1"/>
    </w:pPr>
  </w:style>
  <w:style w:type="paragraph" w:customStyle="1" w:styleId="ui-resizable-nw">
    <w:name w:val="ui-resizable-nw"/>
    <w:basedOn w:val="a3"/>
    <w:rsid w:val="00F03928"/>
    <w:pPr>
      <w:spacing w:before="100" w:beforeAutospacing="1" w:after="100" w:afterAutospacing="1"/>
    </w:pPr>
  </w:style>
  <w:style w:type="paragraph" w:customStyle="1" w:styleId="ui-resizable-ne">
    <w:name w:val="ui-resizable-ne"/>
    <w:basedOn w:val="a3"/>
    <w:rsid w:val="00F03928"/>
    <w:pPr>
      <w:spacing w:before="100" w:beforeAutospacing="1" w:after="100" w:afterAutospacing="1"/>
    </w:pPr>
  </w:style>
  <w:style w:type="paragraph" w:customStyle="1" w:styleId="ui-button">
    <w:name w:val="ui-button"/>
    <w:basedOn w:val="a3"/>
    <w:rsid w:val="00F03928"/>
    <w:pPr>
      <w:spacing w:before="100" w:beforeAutospacing="1" w:after="100" w:afterAutospacing="1"/>
      <w:ind w:right="24"/>
      <w:jc w:val="center"/>
    </w:pPr>
  </w:style>
  <w:style w:type="paragraph" w:customStyle="1" w:styleId="ui-button-icon-only">
    <w:name w:val="ui-button-icon-only"/>
    <w:basedOn w:val="a3"/>
    <w:rsid w:val="00F03928"/>
    <w:pPr>
      <w:spacing w:before="100" w:beforeAutospacing="1" w:after="100" w:afterAutospacing="1"/>
    </w:pPr>
  </w:style>
  <w:style w:type="paragraph" w:customStyle="1" w:styleId="ui-button-icons-only">
    <w:name w:val="ui-button-icons-only"/>
    <w:basedOn w:val="a3"/>
    <w:rsid w:val="00F03928"/>
    <w:pPr>
      <w:spacing w:before="100" w:beforeAutospacing="1" w:after="100" w:afterAutospacing="1"/>
    </w:pPr>
  </w:style>
  <w:style w:type="paragraph" w:customStyle="1" w:styleId="ui-buttonset">
    <w:name w:val="ui-buttonset"/>
    <w:basedOn w:val="a3"/>
    <w:rsid w:val="00F03928"/>
    <w:pPr>
      <w:spacing w:before="100" w:beforeAutospacing="1" w:after="100" w:afterAutospacing="1"/>
      <w:ind w:right="105"/>
    </w:pPr>
  </w:style>
  <w:style w:type="paragraph" w:customStyle="1" w:styleId="ui-dialog">
    <w:name w:val="ui-dialog"/>
    <w:basedOn w:val="a3"/>
    <w:rsid w:val="00F03928"/>
    <w:pPr>
      <w:spacing w:before="100" w:beforeAutospacing="1" w:after="100" w:afterAutospacing="1"/>
    </w:pPr>
  </w:style>
  <w:style w:type="paragraph" w:customStyle="1" w:styleId="suggestions">
    <w:name w:val="suggestions"/>
    <w:basedOn w:val="a3"/>
    <w:rsid w:val="00F03928"/>
    <w:pPr>
      <w:ind w:right="-15"/>
    </w:pPr>
  </w:style>
  <w:style w:type="paragraph" w:customStyle="1" w:styleId="suggestions-special">
    <w:name w:val="suggestions-special"/>
    <w:basedOn w:val="a3"/>
    <w:rsid w:val="00F03928"/>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F03928"/>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F03928"/>
    <w:pPr>
      <w:spacing w:line="360" w:lineRule="atLeast"/>
    </w:pPr>
    <w:rPr>
      <w:color w:val="000000"/>
    </w:rPr>
  </w:style>
  <w:style w:type="paragraph" w:customStyle="1" w:styleId="suggestions-result-current">
    <w:name w:val="suggestions-result-current"/>
    <w:basedOn w:val="a3"/>
    <w:rsid w:val="00F03928"/>
    <w:pPr>
      <w:shd w:val="clear" w:color="auto" w:fill="4C59A6"/>
      <w:spacing w:before="100" w:beforeAutospacing="1" w:after="100" w:afterAutospacing="1"/>
    </w:pPr>
    <w:rPr>
      <w:color w:val="FFFFFF"/>
    </w:rPr>
  </w:style>
  <w:style w:type="paragraph" w:customStyle="1" w:styleId="autoellipsis-matched">
    <w:name w:val="autoellipsis-matched"/>
    <w:basedOn w:val="a3"/>
    <w:rsid w:val="00F03928"/>
    <w:pPr>
      <w:spacing w:before="100" w:beforeAutospacing="1" w:after="100" w:afterAutospacing="1"/>
    </w:pPr>
    <w:rPr>
      <w:b/>
      <w:bCs/>
    </w:rPr>
  </w:style>
  <w:style w:type="paragraph" w:customStyle="1" w:styleId="mwembedplayer">
    <w:name w:val="mwembedplayer"/>
    <w:basedOn w:val="a3"/>
    <w:rsid w:val="00F03928"/>
    <w:pPr>
      <w:spacing w:before="100" w:beforeAutospacing="1" w:after="100" w:afterAutospacing="1"/>
    </w:pPr>
  </w:style>
  <w:style w:type="paragraph" w:customStyle="1" w:styleId="loadingspinner">
    <w:name w:val="loadingspinner"/>
    <w:basedOn w:val="a3"/>
    <w:rsid w:val="00F03928"/>
    <w:pPr>
      <w:spacing w:before="100" w:beforeAutospacing="1" w:after="100" w:afterAutospacing="1"/>
    </w:pPr>
  </w:style>
  <w:style w:type="paragraph" w:customStyle="1" w:styleId="mw-imported-resource">
    <w:name w:val="mw-imported-resource"/>
    <w:basedOn w:val="a3"/>
    <w:rsid w:val="00F03928"/>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F03928"/>
    <w:pPr>
      <w:spacing w:before="30" w:after="100" w:afterAutospacing="1"/>
      <w:ind w:left="45"/>
    </w:pPr>
  </w:style>
  <w:style w:type="paragraph" w:customStyle="1" w:styleId="mw-fullscreen-overlay">
    <w:name w:val="mw-fullscreen-overlay"/>
    <w:basedOn w:val="a3"/>
    <w:rsid w:val="00F03928"/>
    <w:pPr>
      <w:shd w:val="clear" w:color="auto" w:fill="000000"/>
      <w:spacing w:before="100" w:beforeAutospacing="1" w:after="100" w:afterAutospacing="1"/>
    </w:pPr>
  </w:style>
  <w:style w:type="paragraph" w:customStyle="1" w:styleId="play-btn-large">
    <w:name w:val="play-btn-large"/>
    <w:basedOn w:val="a3"/>
    <w:rsid w:val="00F03928"/>
    <w:pPr>
      <w:spacing w:before="100" w:beforeAutospacing="1" w:after="100" w:afterAutospacing="1"/>
    </w:pPr>
  </w:style>
  <w:style w:type="paragraph" w:customStyle="1" w:styleId="carouselcontainer">
    <w:name w:val="carouselcontainer"/>
    <w:basedOn w:val="a3"/>
    <w:rsid w:val="00F03928"/>
    <w:pPr>
      <w:spacing w:before="100" w:beforeAutospacing="1" w:after="100" w:afterAutospacing="1"/>
    </w:pPr>
  </w:style>
  <w:style w:type="paragraph" w:customStyle="1" w:styleId="carouselvideotitle">
    <w:name w:val="carouselvideotitle"/>
    <w:basedOn w:val="a3"/>
    <w:rsid w:val="00F03928"/>
    <w:pPr>
      <w:spacing w:before="100" w:beforeAutospacing="1" w:after="100" w:afterAutospacing="1"/>
    </w:pPr>
    <w:rPr>
      <w:b/>
      <w:bCs/>
      <w:color w:val="FFFFFF"/>
    </w:rPr>
  </w:style>
  <w:style w:type="paragraph" w:customStyle="1" w:styleId="carouselvideotitletext">
    <w:name w:val="carouselvideotitletext"/>
    <w:basedOn w:val="a3"/>
    <w:rsid w:val="00F03928"/>
    <w:pPr>
      <w:spacing w:before="100" w:beforeAutospacing="1" w:after="100" w:afterAutospacing="1"/>
    </w:pPr>
  </w:style>
  <w:style w:type="paragraph" w:customStyle="1" w:styleId="carouseltitleduration">
    <w:name w:val="carouseltitleduration"/>
    <w:basedOn w:val="a3"/>
    <w:rsid w:val="00F03928"/>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F03928"/>
    <w:pPr>
      <w:spacing w:before="100" w:beforeAutospacing="1" w:after="100" w:afterAutospacing="1"/>
      <w:jc w:val="center"/>
    </w:pPr>
    <w:rPr>
      <w:color w:val="FFFFFF"/>
    </w:rPr>
  </w:style>
  <w:style w:type="paragraph" w:customStyle="1" w:styleId="carouselimgduration">
    <w:name w:val="carouselimgduration"/>
    <w:basedOn w:val="a3"/>
    <w:rsid w:val="00F03928"/>
    <w:pPr>
      <w:spacing w:before="100" w:beforeAutospacing="1" w:after="100" w:afterAutospacing="1"/>
    </w:pPr>
    <w:rPr>
      <w:color w:val="FFFFFF"/>
    </w:rPr>
  </w:style>
  <w:style w:type="paragraph" w:customStyle="1" w:styleId="carouselprevbutton">
    <w:name w:val="carouselprevbutton"/>
    <w:basedOn w:val="a3"/>
    <w:rsid w:val="00F03928"/>
    <w:pPr>
      <w:spacing w:before="100" w:beforeAutospacing="1" w:after="100" w:afterAutospacing="1"/>
    </w:pPr>
  </w:style>
  <w:style w:type="paragraph" w:customStyle="1" w:styleId="carouselnextbutton">
    <w:name w:val="carouselnextbutton"/>
    <w:basedOn w:val="a3"/>
    <w:rsid w:val="00F03928"/>
    <w:pPr>
      <w:spacing w:before="100" w:beforeAutospacing="1" w:after="100" w:afterAutospacing="1"/>
    </w:pPr>
  </w:style>
  <w:style w:type="paragraph" w:customStyle="1" w:styleId="alert-container">
    <w:name w:val="alert-container"/>
    <w:basedOn w:val="a3"/>
    <w:rsid w:val="00F03928"/>
    <w:pPr>
      <w:spacing w:before="100" w:beforeAutospacing="1" w:after="100" w:afterAutospacing="1"/>
    </w:pPr>
  </w:style>
  <w:style w:type="paragraph" w:customStyle="1" w:styleId="alert-title">
    <w:name w:val="alert-title"/>
    <w:basedOn w:val="a3"/>
    <w:rsid w:val="00F03928"/>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F03928"/>
    <w:pPr>
      <w:spacing w:before="100" w:beforeAutospacing="1" w:after="100" w:afterAutospacing="1"/>
      <w:jc w:val="center"/>
    </w:pPr>
    <w:rPr>
      <w:sz w:val="21"/>
      <w:szCs w:val="21"/>
    </w:rPr>
  </w:style>
  <w:style w:type="paragraph" w:customStyle="1" w:styleId="alert-buttons-container">
    <w:name w:val="alert-buttons-container"/>
    <w:basedOn w:val="a3"/>
    <w:rsid w:val="00F03928"/>
    <w:pPr>
      <w:spacing w:before="100" w:beforeAutospacing="1" w:after="100" w:afterAutospacing="1"/>
      <w:jc w:val="center"/>
    </w:pPr>
  </w:style>
  <w:style w:type="paragraph" w:customStyle="1" w:styleId="alert-button">
    <w:name w:val="alert-button"/>
    <w:basedOn w:val="a3"/>
    <w:rsid w:val="00F03928"/>
    <w:pPr>
      <w:shd w:val="clear" w:color="auto" w:fill="474747"/>
      <w:spacing w:before="100" w:beforeAutospacing="1" w:after="100" w:afterAutospacing="1"/>
    </w:pPr>
    <w:rPr>
      <w:color w:val="FFFFFF"/>
    </w:rPr>
  </w:style>
  <w:style w:type="paragraph" w:customStyle="1" w:styleId="mw-plusminus-pos">
    <w:name w:val="mw-plusminus-pos"/>
    <w:basedOn w:val="a3"/>
    <w:rsid w:val="00F03928"/>
    <w:pPr>
      <w:spacing w:before="100" w:beforeAutospacing="1" w:after="100" w:afterAutospacing="1"/>
    </w:pPr>
    <w:rPr>
      <w:color w:val="00B000"/>
    </w:rPr>
  </w:style>
  <w:style w:type="paragraph" w:customStyle="1" w:styleId="mw-plusminus-neg">
    <w:name w:val="mw-plusminus-neg"/>
    <w:basedOn w:val="a3"/>
    <w:rsid w:val="00F03928"/>
    <w:pPr>
      <w:spacing w:before="100" w:beforeAutospacing="1" w:after="100" w:afterAutospacing="1"/>
    </w:pPr>
    <w:rPr>
      <w:color w:val="FF2050"/>
    </w:rPr>
  </w:style>
  <w:style w:type="paragraph" w:customStyle="1" w:styleId="mw-plusminus-null">
    <w:name w:val="mw-plusminus-null"/>
    <w:basedOn w:val="a3"/>
    <w:rsid w:val="00F03928"/>
    <w:pPr>
      <w:spacing w:before="100" w:beforeAutospacing="1" w:after="100" w:afterAutospacing="1"/>
    </w:pPr>
    <w:rPr>
      <w:color w:val="999999"/>
    </w:rPr>
  </w:style>
  <w:style w:type="paragraph" w:customStyle="1" w:styleId="mw-tag-markers">
    <w:name w:val="mw-tag-markers"/>
    <w:basedOn w:val="a3"/>
    <w:rsid w:val="00F03928"/>
    <w:pPr>
      <w:spacing w:before="100" w:beforeAutospacing="1" w:after="100" w:afterAutospacing="1"/>
    </w:pPr>
    <w:rPr>
      <w:rFonts w:ascii="Arial" w:hAnsi="Arial" w:cs="Arial"/>
      <w:i/>
      <w:iCs/>
      <w:sz w:val="22"/>
      <w:szCs w:val="22"/>
    </w:rPr>
  </w:style>
  <w:style w:type="paragraph" w:customStyle="1" w:styleId="history-size">
    <w:name w:val="history-size"/>
    <w:basedOn w:val="a3"/>
    <w:rsid w:val="00F03928"/>
    <w:pPr>
      <w:spacing w:before="100" w:beforeAutospacing="1" w:after="100" w:afterAutospacing="1"/>
    </w:pPr>
    <w:rPr>
      <w:sz w:val="19"/>
      <w:szCs w:val="19"/>
    </w:rPr>
  </w:style>
  <w:style w:type="paragraph" w:customStyle="1" w:styleId="mw-whatlinkshere-tools">
    <w:name w:val="mw-whatlinkshere-tools"/>
    <w:basedOn w:val="a3"/>
    <w:rsid w:val="00F03928"/>
    <w:pPr>
      <w:spacing w:before="100" w:beforeAutospacing="1" w:after="100" w:afterAutospacing="1"/>
    </w:pPr>
    <w:rPr>
      <w:sz w:val="19"/>
      <w:szCs w:val="19"/>
    </w:rPr>
  </w:style>
  <w:style w:type="paragraph" w:customStyle="1" w:styleId="italique">
    <w:name w:val="italique"/>
    <w:basedOn w:val="a3"/>
    <w:rsid w:val="00F03928"/>
    <w:pPr>
      <w:spacing w:before="100" w:beforeAutospacing="1" w:after="100" w:afterAutospacing="1"/>
    </w:pPr>
    <w:rPr>
      <w:i/>
      <w:iCs/>
    </w:rPr>
  </w:style>
  <w:style w:type="paragraph" w:customStyle="1" w:styleId="nowrap">
    <w:name w:val="nowrap"/>
    <w:basedOn w:val="a3"/>
    <w:rsid w:val="00F03928"/>
    <w:pPr>
      <w:spacing w:before="100" w:beforeAutospacing="1" w:after="100" w:afterAutospacing="1"/>
    </w:pPr>
  </w:style>
  <w:style w:type="paragraph" w:customStyle="1" w:styleId="rcoptions">
    <w:name w:val="rcoptions"/>
    <w:basedOn w:val="a3"/>
    <w:rsid w:val="00F03928"/>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F03928"/>
    <w:pPr>
      <w:spacing w:before="100" w:beforeAutospacing="1" w:after="100" w:afterAutospacing="1"/>
    </w:pPr>
    <w:rPr>
      <w:vanish/>
    </w:rPr>
  </w:style>
  <w:style w:type="paragraph" w:customStyle="1" w:styleId="fieldsetlike">
    <w:name w:val="fieldsetlike"/>
    <w:basedOn w:val="a3"/>
    <w:rsid w:val="00F03928"/>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F03928"/>
    <w:pPr>
      <w:pBdr>
        <w:bottom w:val="single" w:sz="6" w:space="6" w:color="AAAAAA"/>
      </w:pBdr>
      <w:shd w:val="clear" w:color="auto" w:fill="FFFFFF"/>
      <w:spacing w:after="120"/>
    </w:pPr>
    <w:rPr>
      <w:i/>
      <w:iCs/>
    </w:rPr>
  </w:style>
  <w:style w:type="paragraph" w:customStyle="1" w:styleId="indicateur-langue">
    <w:name w:val="indicateur-langue"/>
    <w:basedOn w:val="a3"/>
    <w:rsid w:val="00F03928"/>
    <w:pPr>
      <w:spacing w:before="100" w:beforeAutospacing="1" w:after="100" w:afterAutospacing="1"/>
    </w:pPr>
    <w:rPr>
      <w:rFonts w:ascii="Courier New" w:hAnsi="Courier New" w:cs="Courier New"/>
      <w:b/>
      <w:bCs/>
    </w:rPr>
  </w:style>
  <w:style w:type="paragraph" w:customStyle="1" w:styleId="romain">
    <w:name w:val="romain"/>
    <w:basedOn w:val="a3"/>
    <w:rsid w:val="00F03928"/>
    <w:pPr>
      <w:spacing w:before="100" w:beforeAutospacing="1" w:after="100" w:afterAutospacing="1"/>
    </w:pPr>
    <w:rPr>
      <w:smallCaps/>
    </w:rPr>
  </w:style>
  <w:style w:type="paragraph" w:customStyle="1" w:styleId="reference">
    <w:name w:val="reference"/>
    <w:basedOn w:val="a3"/>
    <w:rsid w:val="00F03928"/>
    <w:pPr>
      <w:spacing w:before="100" w:beforeAutospacing="1" w:after="100" w:afterAutospacing="1"/>
    </w:pPr>
    <w:rPr>
      <w:sz w:val="19"/>
      <w:szCs w:val="19"/>
    </w:rPr>
  </w:style>
  <w:style w:type="paragraph" w:customStyle="1" w:styleId="exposant">
    <w:name w:val="exposant"/>
    <w:basedOn w:val="a3"/>
    <w:rsid w:val="00F03928"/>
    <w:pPr>
      <w:spacing w:before="100" w:beforeAutospacing="1" w:after="100" w:afterAutospacing="1"/>
    </w:pPr>
    <w:rPr>
      <w:sz w:val="19"/>
      <w:szCs w:val="19"/>
    </w:rPr>
  </w:style>
  <w:style w:type="paragraph" w:customStyle="1" w:styleId="mw-magiclink-isbn">
    <w:name w:val="mw-magiclink-isbn"/>
    <w:basedOn w:val="a3"/>
    <w:rsid w:val="00F03928"/>
    <w:pPr>
      <w:spacing w:before="100" w:beforeAutospacing="1" w:after="100" w:afterAutospacing="1"/>
    </w:pPr>
  </w:style>
  <w:style w:type="paragraph" w:customStyle="1" w:styleId="biblist">
    <w:name w:val="biblist"/>
    <w:basedOn w:val="a3"/>
    <w:rsid w:val="00F03928"/>
    <w:pPr>
      <w:spacing w:before="100" w:beforeAutospacing="1" w:after="100" w:afterAutospacing="1"/>
    </w:pPr>
  </w:style>
  <w:style w:type="paragraph" w:customStyle="1" w:styleId="wikinorme">
    <w:name w:val="wikinorme"/>
    <w:basedOn w:val="a3"/>
    <w:rsid w:val="00F03928"/>
    <w:pPr>
      <w:spacing w:before="100" w:beforeAutospacing="1" w:after="100" w:afterAutospacing="1"/>
    </w:pPr>
    <w:rPr>
      <w:vanish/>
    </w:rPr>
  </w:style>
  <w:style w:type="paragraph" w:customStyle="1" w:styleId="bibtex">
    <w:name w:val="bibtex"/>
    <w:basedOn w:val="a3"/>
    <w:rsid w:val="00F03928"/>
    <w:pPr>
      <w:spacing w:before="100" w:beforeAutospacing="1" w:after="100" w:afterAutospacing="1"/>
    </w:pPr>
    <w:rPr>
      <w:vanish/>
    </w:rPr>
  </w:style>
  <w:style w:type="paragraph" w:customStyle="1" w:styleId="isbd">
    <w:name w:val="isbd"/>
    <w:basedOn w:val="a3"/>
    <w:rsid w:val="00F03928"/>
    <w:pPr>
      <w:spacing w:before="100" w:beforeAutospacing="1" w:after="100" w:afterAutospacing="1"/>
    </w:pPr>
    <w:rPr>
      <w:vanish/>
    </w:rPr>
  </w:style>
  <w:style w:type="paragraph" w:customStyle="1" w:styleId="iso690">
    <w:name w:val="iso690"/>
    <w:basedOn w:val="a3"/>
    <w:rsid w:val="00F03928"/>
    <w:pPr>
      <w:spacing w:before="100" w:beforeAutospacing="1" w:after="100" w:afterAutospacing="1"/>
    </w:pPr>
    <w:rPr>
      <w:vanish/>
    </w:rPr>
  </w:style>
  <w:style w:type="paragraph" w:customStyle="1" w:styleId="specialbib">
    <w:name w:val="specialbib"/>
    <w:basedOn w:val="a3"/>
    <w:rsid w:val="00F03928"/>
    <w:pPr>
      <w:spacing w:before="100" w:beforeAutospacing="1" w:after="100" w:afterAutospacing="1"/>
    </w:pPr>
    <w:rPr>
      <w:vanish/>
    </w:rPr>
  </w:style>
  <w:style w:type="paragraph" w:customStyle="1" w:styleId="citevirgule">
    <w:name w:val="cite_virgule"/>
    <w:basedOn w:val="a3"/>
    <w:rsid w:val="00F03928"/>
    <w:pPr>
      <w:spacing w:before="100" w:beforeAutospacing="1" w:after="100" w:afterAutospacing="1"/>
    </w:pPr>
  </w:style>
  <w:style w:type="paragraph" w:customStyle="1" w:styleId="boite-sans-fond">
    <w:name w:val="boite-sans-fond"/>
    <w:basedOn w:val="a3"/>
    <w:rsid w:val="00F03928"/>
    <w:pPr>
      <w:spacing w:before="100" w:beforeAutospacing="1" w:after="100" w:afterAutospacing="1"/>
    </w:pPr>
  </w:style>
  <w:style w:type="paragraph" w:customStyle="1" w:styleId="boite-grise">
    <w:name w:val="boite-grise"/>
    <w:basedOn w:val="a3"/>
    <w:rsid w:val="00F03928"/>
    <w:pPr>
      <w:shd w:val="clear" w:color="auto" w:fill="F9F9F9"/>
      <w:spacing w:before="100" w:beforeAutospacing="1" w:after="100" w:afterAutospacing="1"/>
    </w:pPr>
  </w:style>
  <w:style w:type="paragraph" w:customStyle="1" w:styleId="bandeau-niveau-grave">
    <w:name w:val="bandeau-niveau-grave"/>
    <w:basedOn w:val="a3"/>
    <w:rsid w:val="00F03928"/>
    <w:pPr>
      <w:shd w:val="clear" w:color="auto" w:fill="FFCCCC"/>
      <w:spacing w:before="100" w:beforeAutospacing="1" w:after="100" w:afterAutospacing="1"/>
    </w:pPr>
  </w:style>
  <w:style w:type="paragraph" w:customStyle="1" w:styleId="bandeau-niveau-modere">
    <w:name w:val="bandeau-niveau-modere"/>
    <w:basedOn w:val="a3"/>
    <w:rsid w:val="00F03928"/>
    <w:pPr>
      <w:shd w:val="clear" w:color="auto" w:fill="FFEEDD"/>
      <w:spacing w:before="100" w:beforeAutospacing="1" w:after="100" w:afterAutospacing="1"/>
    </w:pPr>
  </w:style>
  <w:style w:type="paragraph" w:customStyle="1" w:styleId="bandeau-niveau-ebauche">
    <w:name w:val="bandeau-niveau-ebauche"/>
    <w:basedOn w:val="a3"/>
    <w:rsid w:val="00F03928"/>
    <w:pPr>
      <w:shd w:val="clear" w:color="auto" w:fill="FBFBFB"/>
      <w:spacing w:before="100" w:beforeAutospacing="1" w:after="100" w:afterAutospacing="1"/>
    </w:pPr>
  </w:style>
  <w:style w:type="paragraph" w:customStyle="1" w:styleId="bandeau-niveau-information">
    <w:name w:val="bandeau-niveau-information"/>
    <w:basedOn w:val="a3"/>
    <w:rsid w:val="00F03928"/>
    <w:pPr>
      <w:shd w:val="clear" w:color="auto" w:fill="FBFBFB"/>
      <w:spacing w:before="100" w:beforeAutospacing="1" w:after="100" w:afterAutospacing="1"/>
    </w:pPr>
  </w:style>
  <w:style w:type="paragraph" w:customStyle="1" w:styleId="bandeau">
    <w:name w:val="bandeau"/>
    <w:basedOn w:val="a3"/>
    <w:rsid w:val="00F03928"/>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F03928"/>
    <w:pPr>
      <w:spacing w:before="100" w:beforeAutospacing="1" w:after="100" w:afterAutospacing="1"/>
      <w:jc w:val="center"/>
    </w:pPr>
  </w:style>
  <w:style w:type="paragraph" w:customStyle="1" w:styleId="bandeau-titre">
    <w:name w:val="bandeau-titre"/>
    <w:basedOn w:val="a3"/>
    <w:rsid w:val="00F03928"/>
    <w:pPr>
      <w:spacing w:before="100" w:beforeAutospacing="1" w:after="120" w:line="336" w:lineRule="atLeast"/>
    </w:pPr>
  </w:style>
  <w:style w:type="paragraph" w:customStyle="1" w:styleId="bandeau-texte">
    <w:name w:val="bandeau-texte"/>
    <w:basedOn w:val="a3"/>
    <w:rsid w:val="00F03928"/>
    <w:pPr>
      <w:spacing w:before="100" w:beforeAutospacing="1" w:after="100" w:afterAutospacing="1" w:line="288" w:lineRule="atLeast"/>
    </w:pPr>
    <w:rPr>
      <w:sz w:val="22"/>
      <w:szCs w:val="22"/>
    </w:rPr>
  </w:style>
  <w:style w:type="paragraph" w:customStyle="1" w:styleId="indentation">
    <w:name w:val="indentation"/>
    <w:basedOn w:val="a3"/>
    <w:rsid w:val="00F03928"/>
    <w:pPr>
      <w:spacing w:before="100" w:beforeAutospacing="1" w:after="100" w:afterAutospacing="1" w:line="360" w:lineRule="atLeast"/>
      <w:ind w:firstLine="345"/>
    </w:pPr>
  </w:style>
  <w:style w:type="paragraph" w:customStyle="1" w:styleId="loupe">
    <w:name w:val="loupe"/>
    <w:basedOn w:val="a3"/>
    <w:rsid w:val="00F03928"/>
    <w:pPr>
      <w:spacing w:before="100" w:beforeAutospacing="1" w:after="100" w:afterAutospacing="1" w:line="360" w:lineRule="atLeast"/>
      <w:ind w:firstLine="345"/>
    </w:pPr>
  </w:style>
  <w:style w:type="paragraph" w:customStyle="1" w:styleId="general">
    <w:name w:val="general"/>
    <w:basedOn w:val="a3"/>
    <w:rsid w:val="00F03928"/>
    <w:pPr>
      <w:spacing w:before="100" w:beforeAutospacing="1" w:after="100" w:afterAutospacing="1" w:line="360" w:lineRule="atLeast"/>
      <w:ind w:firstLine="345"/>
    </w:pPr>
  </w:style>
  <w:style w:type="paragraph" w:customStyle="1" w:styleId="accessibilite">
    <w:name w:val="accessibilite"/>
    <w:basedOn w:val="a3"/>
    <w:rsid w:val="00F03928"/>
    <w:pPr>
      <w:spacing w:before="100" w:beforeAutospacing="1" w:after="100" w:afterAutospacing="1" w:line="360" w:lineRule="atLeast"/>
      <w:ind w:firstLine="345"/>
    </w:pPr>
  </w:style>
  <w:style w:type="paragraph" w:customStyle="1" w:styleId="etoile-or">
    <w:name w:val="etoile-or"/>
    <w:basedOn w:val="a3"/>
    <w:rsid w:val="00F03928"/>
    <w:pPr>
      <w:spacing w:before="100" w:beforeAutospacing="1" w:after="100" w:afterAutospacing="1" w:line="360" w:lineRule="atLeast"/>
      <w:ind w:firstLine="345"/>
    </w:pPr>
  </w:style>
  <w:style w:type="paragraph" w:customStyle="1" w:styleId="etoile-argent">
    <w:name w:val="etoile-argent"/>
    <w:basedOn w:val="a3"/>
    <w:rsid w:val="00F03928"/>
    <w:pPr>
      <w:spacing w:before="100" w:beforeAutospacing="1" w:after="100" w:afterAutospacing="1" w:line="360" w:lineRule="atLeast"/>
      <w:ind w:firstLine="345"/>
    </w:pPr>
  </w:style>
  <w:style w:type="paragraph" w:customStyle="1" w:styleId="categorie">
    <w:name w:val="categorie"/>
    <w:basedOn w:val="a3"/>
    <w:rsid w:val="00F03928"/>
    <w:pPr>
      <w:spacing w:before="100" w:beforeAutospacing="1" w:after="100" w:afterAutospacing="1" w:line="360" w:lineRule="atLeast"/>
      <w:ind w:firstLine="345"/>
    </w:pPr>
  </w:style>
  <w:style w:type="paragraph" w:customStyle="1" w:styleId="recyclage">
    <w:name w:val="recyclage"/>
    <w:basedOn w:val="a3"/>
    <w:rsid w:val="00F03928"/>
    <w:pPr>
      <w:spacing w:before="100" w:beforeAutospacing="1" w:after="100" w:afterAutospacing="1" w:line="360" w:lineRule="atLeast"/>
      <w:ind w:firstLine="345"/>
    </w:pPr>
  </w:style>
  <w:style w:type="paragraph" w:customStyle="1" w:styleId="archives">
    <w:name w:val="archives"/>
    <w:basedOn w:val="a3"/>
    <w:rsid w:val="00F03928"/>
    <w:pPr>
      <w:spacing w:before="100" w:beforeAutospacing="1" w:after="100" w:afterAutospacing="1" w:line="360" w:lineRule="atLeast"/>
      <w:ind w:firstLine="345"/>
    </w:pPr>
  </w:style>
  <w:style w:type="paragraph" w:customStyle="1" w:styleId="conflit-edition">
    <w:name w:val="conflit-edition"/>
    <w:basedOn w:val="a3"/>
    <w:rsid w:val="00F03928"/>
    <w:pPr>
      <w:spacing w:before="100" w:beforeAutospacing="1" w:after="100" w:afterAutospacing="1" w:line="360" w:lineRule="atLeast"/>
      <w:ind w:firstLine="345"/>
    </w:pPr>
  </w:style>
  <w:style w:type="paragraph" w:customStyle="1" w:styleId="sons">
    <w:name w:val="sons"/>
    <w:basedOn w:val="a3"/>
    <w:rsid w:val="00F03928"/>
    <w:pPr>
      <w:spacing w:before="100" w:beforeAutospacing="1" w:after="100" w:afterAutospacing="1" w:line="360" w:lineRule="atLeast"/>
      <w:ind w:firstLine="345"/>
    </w:pPr>
  </w:style>
  <w:style w:type="paragraph" w:customStyle="1" w:styleId="videos">
    <w:name w:val="videos"/>
    <w:basedOn w:val="a3"/>
    <w:rsid w:val="00F03928"/>
    <w:pPr>
      <w:spacing w:before="100" w:beforeAutospacing="1" w:after="100" w:afterAutospacing="1" w:line="360" w:lineRule="atLeast"/>
      <w:ind w:firstLine="345"/>
    </w:pPr>
  </w:style>
  <w:style w:type="paragraph" w:customStyle="1" w:styleId="incomplet">
    <w:name w:val="incomplet"/>
    <w:basedOn w:val="a3"/>
    <w:rsid w:val="00F03928"/>
    <w:pPr>
      <w:spacing w:before="100" w:beforeAutospacing="1" w:after="100" w:afterAutospacing="1" w:line="360" w:lineRule="atLeast"/>
      <w:ind w:firstLine="345"/>
    </w:pPr>
  </w:style>
  <w:style w:type="paragraph" w:customStyle="1" w:styleId="sources">
    <w:name w:val="sources"/>
    <w:basedOn w:val="a3"/>
    <w:rsid w:val="00F03928"/>
    <w:pPr>
      <w:spacing w:before="100" w:beforeAutospacing="1" w:after="100" w:afterAutospacing="1" w:line="360" w:lineRule="atLeast"/>
      <w:ind w:firstLine="345"/>
    </w:pPr>
  </w:style>
  <w:style w:type="paragraph" w:customStyle="1" w:styleId="important">
    <w:name w:val="important"/>
    <w:basedOn w:val="a3"/>
    <w:rsid w:val="00F03928"/>
    <w:pPr>
      <w:spacing w:before="100" w:beforeAutospacing="1" w:after="100" w:afterAutospacing="1" w:line="360" w:lineRule="atLeast"/>
      <w:ind w:firstLine="345"/>
    </w:pPr>
  </w:style>
  <w:style w:type="paragraph" w:customStyle="1" w:styleId="en-travaux">
    <w:name w:val="en-travaux"/>
    <w:basedOn w:val="a3"/>
    <w:rsid w:val="00F03928"/>
    <w:pPr>
      <w:spacing w:before="100" w:beforeAutospacing="1" w:after="100" w:afterAutospacing="1" w:line="360" w:lineRule="atLeast"/>
      <w:ind w:firstLine="345"/>
    </w:pPr>
  </w:style>
  <w:style w:type="paragraph" w:customStyle="1" w:styleId="incubator">
    <w:name w:val="incubator"/>
    <w:basedOn w:val="a3"/>
    <w:rsid w:val="00F03928"/>
    <w:pPr>
      <w:spacing w:before="100" w:beforeAutospacing="1" w:after="100" w:afterAutospacing="1" w:line="360" w:lineRule="atLeast"/>
      <w:ind w:firstLine="345"/>
    </w:pPr>
  </w:style>
  <w:style w:type="paragraph" w:customStyle="1" w:styleId="extension">
    <w:name w:val="extension"/>
    <w:basedOn w:val="a3"/>
    <w:rsid w:val="00F03928"/>
    <w:pPr>
      <w:spacing w:before="100" w:beforeAutospacing="1" w:after="100" w:afterAutospacing="1" w:line="360" w:lineRule="atLeast"/>
      <w:ind w:firstLine="345"/>
    </w:pPr>
  </w:style>
  <w:style w:type="paragraph" w:customStyle="1" w:styleId="wikispecies">
    <w:name w:val="wikispecies"/>
    <w:basedOn w:val="a3"/>
    <w:rsid w:val="00F03928"/>
    <w:pPr>
      <w:spacing w:before="100" w:beforeAutospacing="1" w:after="100" w:afterAutospacing="1" w:line="360" w:lineRule="atLeast"/>
      <w:ind w:firstLine="345"/>
    </w:pPr>
  </w:style>
  <w:style w:type="paragraph" w:customStyle="1" w:styleId="metawiki">
    <w:name w:val="metawiki"/>
    <w:basedOn w:val="a3"/>
    <w:rsid w:val="00F03928"/>
    <w:pPr>
      <w:spacing w:before="100" w:beforeAutospacing="1" w:after="100" w:afterAutospacing="1" w:line="360" w:lineRule="atLeast"/>
      <w:ind w:firstLine="345"/>
    </w:pPr>
  </w:style>
  <w:style w:type="paragraph" w:customStyle="1" w:styleId="wikiversity">
    <w:name w:val="wikiversity"/>
    <w:basedOn w:val="a3"/>
    <w:rsid w:val="00F03928"/>
    <w:pPr>
      <w:spacing w:before="100" w:beforeAutospacing="1" w:after="100" w:afterAutospacing="1" w:line="360" w:lineRule="atLeast"/>
      <w:ind w:firstLine="345"/>
    </w:pPr>
  </w:style>
  <w:style w:type="paragraph" w:customStyle="1" w:styleId="wikipedia">
    <w:name w:val="wikipedia"/>
    <w:basedOn w:val="a3"/>
    <w:rsid w:val="00F03928"/>
    <w:pPr>
      <w:spacing w:before="100" w:beforeAutospacing="1" w:after="100" w:afterAutospacing="1" w:line="360" w:lineRule="atLeast"/>
      <w:ind w:firstLine="345"/>
    </w:pPr>
  </w:style>
  <w:style w:type="paragraph" w:customStyle="1" w:styleId="wikibooks">
    <w:name w:val="wikibooks"/>
    <w:basedOn w:val="a3"/>
    <w:rsid w:val="00F03928"/>
    <w:pPr>
      <w:spacing w:before="100" w:beforeAutospacing="1" w:after="100" w:afterAutospacing="1" w:line="360" w:lineRule="atLeast"/>
      <w:ind w:firstLine="345"/>
    </w:pPr>
  </w:style>
  <w:style w:type="paragraph" w:customStyle="1" w:styleId="wikinews">
    <w:name w:val="wikinews"/>
    <w:basedOn w:val="a3"/>
    <w:rsid w:val="00F03928"/>
    <w:pPr>
      <w:spacing w:before="100" w:beforeAutospacing="1" w:after="100" w:afterAutospacing="1" w:line="360" w:lineRule="atLeast"/>
      <w:ind w:firstLine="345"/>
    </w:pPr>
  </w:style>
  <w:style w:type="paragraph" w:customStyle="1" w:styleId="wikiquote">
    <w:name w:val="wikiquote"/>
    <w:basedOn w:val="a3"/>
    <w:rsid w:val="00F03928"/>
    <w:pPr>
      <w:spacing w:before="100" w:beforeAutospacing="1" w:after="100" w:afterAutospacing="1" w:line="360" w:lineRule="atLeast"/>
      <w:ind w:firstLine="345"/>
    </w:pPr>
  </w:style>
  <w:style w:type="paragraph" w:customStyle="1" w:styleId="wikisource">
    <w:name w:val="wikisource"/>
    <w:basedOn w:val="a3"/>
    <w:rsid w:val="00F03928"/>
    <w:pPr>
      <w:spacing w:before="100" w:beforeAutospacing="1" w:after="100" w:afterAutospacing="1" w:line="360" w:lineRule="atLeast"/>
      <w:ind w:firstLine="345"/>
    </w:pPr>
  </w:style>
  <w:style w:type="paragraph" w:customStyle="1" w:styleId="commons">
    <w:name w:val="commons"/>
    <w:basedOn w:val="a3"/>
    <w:rsid w:val="00F03928"/>
    <w:pPr>
      <w:spacing w:before="100" w:beforeAutospacing="1" w:after="100" w:afterAutospacing="1" w:line="360" w:lineRule="atLeast"/>
      <w:ind w:firstLine="345"/>
    </w:pPr>
  </w:style>
  <w:style w:type="paragraph" w:customStyle="1" w:styleId="wikimedia">
    <w:name w:val="wikimedia"/>
    <w:basedOn w:val="a3"/>
    <w:rsid w:val="00F03928"/>
    <w:pPr>
      <w:spacing w:before="100" w:beforeAutospacing="1" w:after="100" w:afterAutospacing="1" w:line="360" w:lineRule="atLeast"/>
      <w:ind w:firstLine="345"/>
    </w:pPr>
  </w:style>
  <w:style w:type="paragraph" w:customStyle="1" w:styleId="wiktionary">
    <w:name w:val="wiktionary"/>
    <w:basedOn w:val="a3"/>
    <w:rsid w:val="00F03928"/>
    <w:pPr>
      <w:spacing w:before="100" w:beforeAutospacing="1" w:after="100" w:afterAutospacing="1" w:line="360" w:lineRule="atLeast"/>
      <w:ind w:firstLine="345"/>
    </w:pPr>
  </w:style>
  <w:style w:type="paragraph" w:customStyle="1" w:styleId="wikidata">
    <w:name w:val="wikidata"/>
    <w:basedOn w:val="a3"/>
    <w:rsid w:val="00F03928"/>
    <w:pPr>
      <w:spacing w:before="100" w:beforeAutospacing="1" w:after="100" w:afterAutospacing="1" w:line="360" w:lineRule="atLeast"/>
      <w:ind w:firstLine="345"/>
    </w:pPr>
  </w:style>
  <w:style w:type="paragraph" w:customStyle="1" w:styleId="wikivoyage">
    <w:name w:val="wikivoyage"/>
    <w:basedOn w:val="a3"/>
    <w:rsid w:val="00F03928"/>
    <w:pPr>
      <w:spacing w:before="100" w:beforeAutospacing="1" w:after="100" w:afterAutospacing="1" w:line="360" w:lineRule="atLeast"/>
      <w:ind w:firstLine="345"/>
    </w:pPr>
  </w:style>
  <w:style w:type="paragraph" w:customStyle="1" w:styleId="grosse-icone">
    <w:name w:val="grosse-icone"/>
    <w:basedOn w:val="a3"/>
    <w:rsid w:val="00F03928"/>
    <w:pPr>
      <w:spacing w:before="100" w:beforeAutospacing="1" w:after="100" w:afterAutospacing="1"/>
    </w:pPr>
  </w:style>
  <w:style w:type="paragraph" w:customStyle="1" w:styleId="alerte">
    <w:name w:val="alerte"/>
    <w:basedOn w:val="a3"/>
    <w:rsid w:val="00F03928"/>
    <w:pPr>
      <w:shd w:val="clear" w:color="auto" w:fill="FFFFDD"/>
      <w:spacing w:before="100" w:beforeAutospacing="1" w:after="96"/>
    </w:pPr>
    <w:rPr>
      <w:i/>
      <w:iCs/>
    </w:rPr>
  </w:style>
  <w:style w:type="paragraph" w:customStyle="1" w:styleId="grave">
    <w:name w:val="grave"/>
    <w:basedOn w:val="a3"/>
    <w:rsid w:val="00F03928"/>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F03928"/>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F03928"/>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F03928"/>
    <w:pPr>
      <w:spacing w:before="100" w:beforeAutospacing="1" w:after="100" w:afterAutospacing="1"/>
      <w:ind w:left="360" w:right="360"/>
    </w:pPr>
  </w:style>
  <w:style w:type="paragraph" w:customStyle="1" w:styleId="bandeau-portail-icone">
    <w:name w:val="bandeau-portail-icone"/>
    <w:basedOn w:val="a3"/>
    <w:rsid w:val="00F03928"/>
    <w:pPr>
      <w:spacing w:before="100" w:beforeAutospacing="1" w:after="100" w:afterAutospacing="1"/>
      <w:ind w:right="120"/>
    </w:pPr>
  </w:style>
  <w:style w:type="paragraph" w:customStyle="1" w:styleId="bandeau-portail-texte">
    <w:name w:val="bandeau-portail-texte"/>
    <w:basedOn w:val="a3"/>
    <w:rsid w:val="00F03928"/>
    <w:pPr>
      <w:spacing w:before="100" w:beforeAutospacing="1" w:after="100" w:afterAutospacing="1"/>
    </w:pPr>
    <w:rPr>
      <w:b/>
      <w:bCs/>
    </w:rPr>
  </w:style>
  <w:style w:type="paragraph" w:customStyle="1" w:styleId="exemple">
    <w:name w:val="exemple"/>
    <w:basedOn w:val="a3"/>
    <w:rsid w:val="00F03928"/>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F03928"/>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F03928"/>
    <w:pPr>
      <w:shd w:val="clear" w:color="auto" w:fill="A0A0FF"/>
    </w:pPr>
  </w:style>
  <w:style w:type="paragraph" w:customStyle="1" w:styleId="avancetexte">
    <w:name w:val="avance_texte"/>
    <w:basedOn w:val="a3"/>
    <w:rsid w:val="00F03928"/>
    <w:pPr>
      <w:spacing w:line="240" w:lineRule="atLeast"/>
      <w:jc w:val="center"/>
    </w:pPr>
    <w:rPr>
      <w:sz w:val="21"/>
      <w:szCs w:val="21"/>
    </w:rPr>
  </w:style>
  <w:style w:type="paragraph" w:customStyle="1" w:styleId="mw-lag-warn-normal">
    <w:name w:val="mw-lag-warn-normal"/>
    <w:basedOn w:val="a3"/>
    <w:rsid w:val="00F03928"/>
    <w:pPr>
      <w:spacing w:before="100" w:beforeAutospacing="1" w:after="100" w:afterAutospacing="1"/>
    </w:pPr>
    <w:rPr>
      <w:vanish/>
    </w:rPr>
  </w:style>
  <w:style w:type="paragraph" w:customStyle="1" w:styleId="mw-alerte">
    <w:name w:val="mw-alerte"/>
    <w:basedOn w:val="a3"/>
    <w:rsid w:val="00F0392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F0392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F03928"/>
    <w:pPr>
      <w:spacing w:before="100" w:beforeAutospacing="1" w:after="100" w:afterAutospacing="1"/>
    </w:pPr>
    <w:rPr>
      <w:sz w:val="22"/>
      <w:szCs w:val="22"/>
    </w:rPr>
  </w:style>
  <w:style w:type="paragraph" w:customStyle="1" w:styleId="navtoggle">
    <w:name w:val="navtoggle"/>
    <w:basedOn w:val="a3"/>
    <w:rsid w:val="00F03928"/>
    <w:pPr>
      <w:spacing w:before="100" w:beforeAutospacing="1" w:after="100" w:afterAutospacing="1"/>
    </w:pPr>
    <w:rPr>
      <w:sz w:val="22"/>
      <w:szCs w:val="22"/>
    </w:rPr>
  </w:style>
  <w:style w:type="paragraph" w:customStyle="1" w:styleId="alternance">
    <w:name w:val="alternance"/>
    <w:basedOn w:val="a3"/>
    <w:rsid w:val="00F03928"/>
    <w:pPr>
      <w:spacing w:before="100" w:beforeAutospacing="1" w:after="100" w:afterAutospacing="1"/>
    </w:pPr>
  </w:style>
  <w:style w:type="paragraph" w:customStyle="1" w:styleId="alternance2">
    <w:name w:val="alternance2"/>
    <w:basedOn w:val="a3"/>
    <w:rsid w:val="00F03928"/>
    <w:pPr>
      <w:spacing w:before="100" w:beforeAutospacing="1" w:after="100" w:afterAutospacing="1"/>
    </w:pPr>
  </w:style>
  <w:style w:type="paragraph" w:customStyle="1" w:styleId="infobox">
    <w:name w:val="infobox"/>
    <w:basedOn w:val="a3"/>
    <w:rsid w:val="00F03928"/>
    <w:pPr>
      <w:shd w:val="clear" w:color="auto" w:fill="EEEEEE"/>
      <w:spacing w:after="120"/>
      <w:ind w:left="240"/>
    </w:pPr>
    <w:rPr>
      <w:color w:val="000000"/>
      <w:sz w:val="23"/>
      <w:szCs w:val="23"/>
    </w:rPr>
  </w:style>
  <w:style w:type="paragraph" w:customStyle="1" w:styleId="globegris">
    <w:name w:val="globegris"/>
    <w:basedOn w:val="a3"/>
    <w:rsid w:val="00F03928"/>
    <w:pPr>
      <w:spacing w:before="100" w:beforeAutospacing="1" w:after="100" w:afterAutospacing="1"/>
    </w:pPr>
  </w:style>
  <w:style w:type="paragraph" w:customStyle="1" w:styleId="assistant">
    <w:name w:val="assistant"/>
    <w:basedOn w:val="a3"/>
    <w:rsid w:val="00F03928"/>
    <w:pPr>
      <w:spacing w:before="100" w:beforeAutospacing="1" w:after="100" w:afterAutospacing="1"/>
    </w:pPr>
  </w:style>
  <w:style w:type="paragraph" w:customStyle="1" w:styleId="headergris">
    <w:name w:val="headergris"/>
    <w:basedOn w:val="a3"/>
    <w:rsid w:val="00F03928"/>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F0392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F03928"/>
    <w:pPr>
      <w:spacing w:before="100" w:beforeAutospacing="1" w:after="100" w:afterAutospacing="1"/>
      <w:ind w:right="120"/>
      <w:jc w:val="right"/>
    </w:pPr>
    <w:rPr>
      <w:sz w:val="15"/>
      <w:szCs w:val="15"/>
    </w:rPr>
  </w:style>
  <w:style w:type="paragraph" w:customStyle="1" w:styleId="geo-default">
    <w:name w:val="geo-default"/>
    <w:basedOn w:val="a3"/>
    <w:rsid w:val="00F03928"/>
    <w:pPr>
      <w:spacing w:before="100" w:beforeAutospacing="1" w:after="100" w:afterAutospacing="1"/>
    </w:pPr>
  </w:style>
  <w:style w:type="paragraph" w:customStyle="1" w:styleId="geo-nondefault">
    <w:name w:val="geo-nondefault"/>
    <w:basedOn w:val="a3"/>
    <w:rsid w:val="00F03928"/>
    <w:pPr>
      <w:spacing w:before="100" w:beforeAutospacing="1" w:after="100" w:afterAutospacing="1"/>
    </w:pPr>
    <w:rPr>
      <w:vanish/>
    </w:rPr>
  </w:style>
  <w:style w:type="paragraph" w:customStyle="1" w:styleId="geo-dms">
    <w:name w:val="geo-dms"/>
    <w:basedOn w:val="a3"/>
    <w:rsid w:val="00F03928"/>
    <w:pPr>
      <w:spacing w:before="100" w:beforeAutospacing="1" w:after="100" w:afterAutospacing="1"/>
    </w:pPr>
  </w:style>
  <w:style w:type="paragraph" w:customStyle="1" w:styleId="geo-dec">
    <w:name w:val="geo-dec"/>
    <w:basedOn w:val="a3"/>
    <w:rsid w:val="00F03928"/>
    <w:pPr>
      <w:spacing w:before="100" w:beforeAutospacing="1" w:after="100" w:afterAutospacing="1"/>
    </w:pPr>
  </w:style>
  <w:style w:type="paragraph" w:customStyle="1" w:styleId="geo-multi-punct">
    <w:name w:val="geo-multi-punct"/>
    <w:basedOn w:val="a3"/>
    <w:rsid w:val="00F03928"/>
    <w:pPr>
      <w:spacing w:before="100" w:beforeAutospacing="1" w:after="100" w:afterAutospacing="1"/>
    </w:pPr>
    <w:rPr>
      <w:vanish/>
    </w:rPr>
  </w:style>
  <w:style w:type="paragraph" w:customStyle="1" w:styleId="infoboxv2">
    <w:name w:val="infobox_v2"/>
    <w:basedOn w:val="a3"/>
    <w:rsid w:val="00F0392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F03928"/>
    <w:pPr>
      <w:spacing w:before="100" w:beforeAutospacing="1" w:after="100" w:afterAutospacing="1"/>
    </w:pPr>
  </w:style>
  <w:style w:type="paragraph" w:customStyle="1" w:styleId="degrade">
    <w:name w:val="degrade"/>
    <w:basedOn w:val="a3"/>
    <w:rsid w:val="00F03928"/>
    <w:pPr>
      <w:spacing w:before="100" w:beforeAutospacing="1" w:after="100" w:afterAutospacing="1"/>
    </w:pPr>
  </w:style>
  <w:style w:type="paragraph" w:customStyle="1" w:styleId="degraderev">
    <w:name w:val="degrade_rev"/>
    <w:basedOn w:val="a3"/>
    <w:rsid w:val="00F03928"/>
    <w:pPr>
      <w:spacing w:before="100" w:beforeAutospacing="1" w:after="100" w:afterAutospacing="1"/>
    </w:pPr>
  </w:style>
  <w:style w:type="paragraph" w:customStyle="1" w:styleId="ombre">
    <w:name w:val="ombre"/>
    <w:basedOn w:val="a3"/>
    <w:rsid w:val="00F03928"/>
    <w:pPr>
      <w:spacing w:before="100" w:beforeAutospacing="1" w:after="100" w:afterAutospacing="1"/>
    </w:pPr>
  </w:style>
  <w:style w:type="paragraph" w:customStyle="1" w:styleId="ombrepale">
    <w:name w:val="ombre_pale"/>
    <w:basedOn w:val="a3"/>
    <w:rsid w:val="00F03928"/>
    <w:pPr>
      <w:spacing w:before="100" w:beforeAutospacing="1" w:after="100" w:afterAutospacing="1"/>
    </w:pPr>
  </w:style>
  <w:style w:type="paragraph" w:customStyle="1" w:styleId="ombrebl">
    <w:name w:val="ombre_bl"/>
    <w:basedOn w:val="a3"/>
    <w:rsid w:val="00F03928"/>
    <w:pPr>
      <w:spacing w:before="100" w:beforeAutospacing="1" w:after="100" w:afterAutospacing="1"/>
    </w:pPr>
  </w:style>
  <w:style w:type="paragraph" w:customStyle="1" w:styleId="ombreblpale">
    <w:name w:val="ombre_blpale"/>
    <w:basedOn w:val="a3"/>
    <w:rsid w:val="00F03928"/>
    <w:pPr>
      <w:spacing w:before="100" w:beforeAutospacing="1" w:after="100" w:afterAutospacing="1"/>
    </w:pPr>
  </w:style>
  <w:style w:type="paragraph" w:customStyle="1" w:styleId="ombrerg">
    <w:name w:val="ombre_rg"/>
    <w:basedOn w:val="a3"/>
    <w:rsid w:val="00F03928"/>
    <w:pPr>
      <w:spacing w:before="100" w:beforeAutospacing="1" w:after="100" w:afterAutospacing="1"/>
    </w:pPr>
  </w:style>
  <w:style w:type="paragraph" w:customStyle="1" w:styleId="ombrergpale">
    <w:name w:val="ombre_rgpale"/>
    <w:basedOn w:val="a3"/>
    <w:rsid w:val="00F03928"/>
    <w:pPr>
      <w:spacing w:before="100" w:beforeAutospacing="1" w:after="100" w:afterAutospacing="1"/>
    </w:pPr>
  </w:style>
  <w:style w:type="paragraph" w:customStyle="1" w:styleId="hidden">
    <w:name w:val="hidden"/>
    <w:basedOn w:val="a3"/>
    <w:rsid w:val="00F03928"/>
    <w:pPr>
      <w:spacing w:before="100" w:beforeAutospacing="1" w:after="100" w:afterAutospacing="1"/>
    </w:pPr>
  </w:style>
  <w:style w:type="paragraph" w:customStyle="1" w:styleId="cinema-bandeau">
    <w:name w:val="cinema-bandeau"/>
    <w:basedOn w:val="a3"/>
    <w:rsid w:val="00F03928"/>
    <w:pPr>
      <w:spacing w:before="100" w:beforeAutospacing="1" w:after="100" w:afterAutospacing="1"/>
    </w:pPr>
  </w:style>
  <w:style w:type="paragraph" w:customStyle="1" w:styleId="mw-textarea-protected">
    <w:name w:val="mw-textarea-protected"/>
    <w:basedOn w:val="a3"/>
    <w:rsid w:val="00F03928"/>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F03928"/>
    <w:pPr>
      <w:spacing w:before="100" w:beforeAutospacing="1" w:after="100" w:afterAutospacing="1"/>
    </w:pPr>
  </w:style>
  <w:style w:type="paragraph" w:customStyle="1" w:styleId="wikimagtitre">
    <w:name w:val="wikimag_titre"/>
    <w:basedOn w:val="a3"/>
    <w:rsid w:val="00F03928"/>
    <w:pPr>
      <w:spacing w:before="100" w:beforeAutospacing="1" w:after="100" w:afterAutospacing="1"/>
    </w:pPr>
  </w:style>
  <w:style w:type="paragraph" w:customStyle="1" w:styleId="ui-button-large">
    <w:name w:val="ui-button-large"/>
    <w:basedOn w:val="a3"/>
    <w:rsid w:val="00F03928"/>
    <w:pPr>
      <w:spacing w:before="100" w:beforeAutospacing="1" w:after="100" w:afterAutospacing="1"/>
    </w:pPr>
  </w:style>
  <w:style w:type="paragraph" w:customStyle="1" w:styleId="fr-collapsible-content">
    <w:name w:val="fr-collapsible-content"/>
    <w:basedOn w:val="a3"/>
    <w:rsid w:val="00F03928"/>
    <w:pPr>
      <w:spacing w:before="100" w:beforeAutospacing="1" w:after="100" w:afterAutospacing="1"/>
    </w:pPr>
  </w:style>
  <w:style w:type="paragraph" w:customStyle="1" w:styleId="navboxnewtitle">
    <w:name w:val="navboxnew_title"/>
    <w:basedOn w:val="a3"/>
    <w:rsid w:val="00F03928"/>
    <w:pPr>
      <w:spacing w:before="100" w:beforeAutospacing="1" w:after="100" w:afterAutospacing="1"/>
    </w:pPr>
  </w:style>
  <w:style w:type="paragraph" w:customStyle="1" w:styleId="navboxnewtitlesub">
    <w:name w:val="navboxnew_titlesub"/>
    <w:basedOn w:val="a3"/>
    <w:rsid w:val="00F03928"/>
    <w:pPr>
      <w:spacing w:before="100" w:beforeAutospacing="1" w:after="100" w:afterAutospacing="1"/>
    </w:pPr>
  </w:style>
  <w:style w:type="paragraph" w:customStyle="1" w:styleId="navboxnewcell">
    <w:name w:val="navboxnew_cell"/>
    <w:basedOn w:val="a3"/>
    <w:rsid w:val="00F03928"/>
    <w:pPr>
      <w:spacing w:before="100" w:beforeAutospacing="1" w:after="100" w:afterAutospacing="1"/>
    </w:pPr>
  </w:style>
  <w:style w:type="paragraph" w:customStyle="1" w:styleId="navboxnewth">
    <w:name w:val="navboxnew_th"/>
    <w:basedOn w:val="a3"/>
    <w:rsid w:val="00F03928"/>
    <w:pPr>
      <w:spacing w:before="100" w:beforeAutospacing="1" w:after="100" w:afterAutospacing="1"/>
    </w:pPr>
  </w:style>
  <w:style w:type="paragraph" w:customStyle="1" w:styleId="impair">
    <w:name w:val="impair"/>
    <w:basedOn w:val="a3"/>
    <w:rsid w:val="00F03928"/>
    <w:pPr>
      <w:spacing w:before="100" w:beforeAutospacing="1" w:after="100" w:afterAutospacing="1"/>
    </w:pPr>
  </w:style>
  <w:style w:type="paragraph" w:customStyle="1" w:styleId="pair">
    <w:name w:val="pair"/>
    <w:basedOn w:val="a3"/>
    <w:rsid w:val="00F03928"/>
    <w:pPr>
      <w:spacing w:before="100" w:beforeAutospacing="1" w:after="100" w:afterAutospacing="1"/>
    </w:pPr>
  </w:style>
  <w:style w:type="paragraph" w:customStyle="1" w:styleId="navboxnewbanner">
    <w:name w:val="navboxnew_banner"/>
    <w:basedOn w:val="a3"/>
    <w:rsid w:val="00F03928"/>
    <w:pPr>
      <w:spacing w:before="100" w:beforeAutospacing="1" w:after="100" w:afterAutospacing="1"/>
    </w:pPr>
  </w:style>
  <w:style w:type="paragraph" w:customStyle="1" w:styleId="navboxnewimage">
    <w:name w:val="navboxnew_image"/>
    <w:basedOn w:val="a3"/>
    <w:rsid w:val="00F03928"/>
    <w:pPr>
      <w:spacing w:before="100" w:beforeAutospacing="1" w:after="100" w:afterAutospacing="1"/>
    </w:pPr>
  </w:style>
  <w:style w:type="paragraph" w:customStyle="1" w:styleId="navboxnewrow">
    <w:name w:val="navboxnew_row"/>
    <w:basedOn w:val="a3"/>
    <w:rsid w:val="00F03928"/>
    <w:pPr>
      <w:spacing w:before="100" w:beforeAutospacing="1" w:after="100" w:afterAutospacing="1"/>
    </w:pPr>
  </w:style>
  <w:style w:type="paragraph" w:customStyle="1" w:styleId="navboxnewie">
    <w:name w:val="navboxnew_ie"/>
    <w:basedOn w:val="a3"/>
    <w:rsid w:val="00F03928"/>
    <w:pPr>
      <w:spacing w:before="100" w:beforeAutospacing="1" w:after="100" w:afterAutospacing="1"/>
    </w:pPr>
  </w:style>
  <w:style w:type="paragraph" w:customStyle="1" w:styleId="navboxnewinline">
    <w:name w:val="navboxnew_inline"/>
    <w:basedOn w:val="a3"/>
    <w:rsid w:val="00F03928"/>
    <w:pPr>
      <w:spacing w:before="100" w:beforeAutospacing="1" w:after="100" w:afterAutospacing="1"/>
    </w:pPr>
  </w:style>
  <w:style w:type="paragraph" w:customStyle="1" w:styleId="ui-button-text">
    <w:name w:val="ui-button-text"/>
    <w:basedOn w:val="a3"/>
    <w:rsid w:val="00F03928"/>
    <w:pPr>
      <w:spacing w:before="100" w:beforeAutospacing="1" w:after="100" w:afterAutospacing="1"/>
    </w:pPr>
  </w:style>
  <w:style w:type="paragraph" w:customStyle="1" w:styleId="ui-dialog-titlebar">
    <w:name w:val="ui-dialog-titlebar"/>
    <w:basedOn w:val="a3"/>
    <w:rsid w:val="00F03928"/>
    <w:pPr>
      <w:spacing w:before="100" w:beforeAutospacing="1" w:after="100" w:afterAutospacing="1"/>
    </w:pPr>
  </w:style>
  <w:style w:type="paragraph" w:customStyle="1" w:styleId="ui-dialog-title">
    <w:name w:val="ui-dialog-title"/>
    <w:basedOn w:val="a3"/>
    <w:rsid w:val="00F03928"/>
    <w:pPr>
      <w:spacing w:before="100" w:beforeAutospacing="1" w:after="100" w:afterAutospacing="1"/>
    </w:pPr>
  </w:style>
  <w:style w:type="paragraph" w:customStyle="1" w:styleId="ui-dialog-titlebar-close">
    <w:name w:val="ui-dialog-titlebar-close"/>
    <w:basedOn w:val="a3"/>
    <w:rsid w:val="00F03928"/>
    <w:pPr>
      <w:spacing w:before="100" w:beforeAutospacing="1" w:after="100" w:afterAutospacing="1"/>
    </w:pPr>
  </w:style>
  <w:style w:type="paragraph" w:customStyle="1" w:styleId="ui-dialog-content">
    <w:name w:val="ui-dialog-content"/>
    <w:basedOn w:val="a3"/>
    <w:rsid w:val="00F03928"/>
    <w:pPr>
      <w:spacing w:before="100" w:beforeAutospacing="1" w:after="100" w:afterAutospacing="1"/>
    </w:pPr>
  </w:style>
  <w:style w:type="paragraph" w:customStyle="1" w:styleId="ui-dialog-buttonpane">
    <w:name w:val="ui-dialog-buttonpane"/>
    <w:basedOn w:val="a3"/>
    <w:rsid w:val="00F03928"/>
    <w:pPr>
      <w:spacing w:before="100" w:beforeAutospacing="1" w:after="100" w:afterAutospacing="1"/>
    </w:pPr>
  </w:style>
  <w:style w:type="paragraph" w:customStyle="1" w:styleId="fr-collapsible-toggle-keyboard">
    <w:name w:val="fr-collapsible-toggle-keyboard"/>
    <w:basedOn w:val="a3"/>
    <w:rsid w:val="00F03928"/>
    <w:pPr>
      <w:spacing w:before="100" w:beforeAutospacing="1" w:after="100" w:afterAutospacing="1"/>
    </w:pPr>
  </w:style>
  <w:style w:type="paragraph" w:customStyle="1" w:styleId="navboxnewlast">
    <w:name w:val="navboxnew_last"/>
    <w:basedOn w:val="a3"/>
    <w:rsid w:val="00F03928"/>
    <w:pPr>
      <w:spacing w:before="100" w:beforeAutospacing="1" w:after="100" w:afterAutospacing="1"/>
    </w:pPr>
  </w:style>
  <w:style w:type="paragraph" w:customStyle="1" w:styleId="special-label">
    <w:name w:val="special-label"/>
    <w:basedOn w:val="a3"/>
    <w:rsid w:val="00F03928"/>
    <w:pPr>
      <w:spacing w:before="100" w:beforeAutospacing="1" w:after="100" w:afterAutospacing="1"/>
    </w:pPr>
  </w:style>
  <w:style w:type="paragraph" w:customStyle="1" w:styleId="special-query">
    <w:name w:val="special-query"/>
    <w:basedOn w:val="a3"/>
    <w:rsid w:val="00F03928"/>
    <w:pPr>
      <w:spacing w:before="100" w:beforeAutospacing="1" w:after="100" w:afterAutospacing="1"/>
    </w:pPr>
  </w:style>
  <w:style w:type="paragraph" w:customStyle="1" w:styleId="special-hover">
    <w:name w:val="special-hover"/>
    <w:basedOn w:val="a3"/>
    <w:rsid w:val="00F03928"/>
    <w:pPr>
      <w:spacing w:before="100" w:beforeAutospacing="1" w:after="100" w:afterAutospacing="1"/>
    </w:pPr>
  </w:style>
  <w:style w:type="paragraph" w:customStyle="1" w:styleId="mw-specialpage-summary">
    <w:name w:val="mw-specialpage-summary"/>
    <w:basedOn w:val="a3"/>
    <w:rsid w:val="00F03928"/>
    <w:pPr>
      <w:spacing w:before="100" w:beforeAutospacing="1" w:after="100" w:afterAutospacing="1"/>
    </w:pPr>
  </w:style>
  <w:style w:type="paragraph" w:customStyle="1" w:styleId="legendlike">
    <w:name w:val="legendlike"/>
    <w:basedOn w:val="a3"/>
    <w:rsid w:val="00F03928"/>
    <w:pPr>
      <w:spacing w:before="100" w:beforeAutospacing="1" w:after="100" w:afterAutospacing="1"/>
    </w:pPr>
  </w:style>
  <w:style w:type="paragraph" w:customStyle="1" w:styleId="legendtextlike">
    <w:name w:val="legendtextlike"/>
    <w:basedOn w:val="a3"/>
    <w:rsid w:val="00F03928"/>
    <w:pPr>
      <w:spacing w:before="100" w:beforeAutospacing="1" w:after="100" w:afterAutospacing="1"/>
    </w:pPr>
  </w:style>
  <w:style w:type="paragraph" w:customStyle="1" w:styleId="scrollbar">
    <w:name w:val="scrollbar"/>
    <w:basedOn w:val="a3"/>
    <w:rsid w:val="00F03928"/>
    <w:pPr>
      <w:spacing w:before="100" w:beforeAutospacing="1" w:after="100" w:afterAutospacing="1"/>
    </w:pPr>
  </w:style>
  <w:style w:type="paragraph" w:customStyle="1" w:styleId="scrollbarcontainer">
    <w:name w:val="scrollbarcontainer"/>
    <w:basedOn w:val="a3"/>
    <w:rsid w:val="00F03928"/>
    <w:pPr>
      <w:spacing w:before="100" w:beforeAutospacing="1" w:after="100" w:afterAutospacing="1"/>
    </w:pPr>
  </w:style>
  <w:style w:type="paragraph" w:customStyle="1" w:styleId="magnify">
    <w:name w:val="magnify"/>
    <w:basedOn w:val="a3"/>
    <w:rsid w:val="00F03928"/>
    <w:pPr>
      <w:spacing w:before="100" w:beforeAutospacing="1" w:after="100" w:afterAutospacing="1"/>
    </w:pPr>
  </w:style>
  <w:style w:type="paragraph" w:customStyle="1" w:styleId="infoboximage">
    <w:name w:val="infoboximage"/>
    <w:basedOn w:val="a3"/>
    <w:rsid w:val="00F03928"/>
    <w:pPr>
      <w:spacing w:before="100" w:beforeAutospacing="1" w:after="100" w:afterAutospacing="1"/>
    </w:pPr>
  </w:style>
  <w:style w:type="paragraph" w:customStyle="1" w:styleId="infoboxsoustitre">
    <w:name w:val="infoboxsoustitre"/>
    <w:basedOn w:val="a3"/>
    <w:rsid w:val="00F03928"/>
    <w:pPr>
      <w:spacing w:before="100" w:beforeAutospacing="1" w:after="100" w:afterAutospacing="1"/>
    </w:pPr>
  </w:style>
  <w:style w:type="paragraph" w:customStyle="1" w:styleId="latitude">
    <w:name w:val="latitude"/>
    <w:basedOn w:val="a3"/>
    <w:rsid w:val="00F03928"/>
    <w:pPr>
      <w:spacing w:before="100" w:beforeAutospacing="1" w:after="100" w:afterAutospacing="1"/>
    </w:pPr>
  </w:style>
  <w:style w:type="paragraph" w:customStyle="1" w:styleId="entete">
    <w:name w:val="entete"/>
    <w:basedOn w:val="a3"/>
    <w:rsid w:val="00F03928"/>
    <w:pPr>
      <w:spacing w:before="100" w:beforeAutospacing="1" w:after="100" w:afterAutospacing="1"/>
    </w:pPr>
  </w:style>
  <w:style w:type="paragraph" w:customStyle="1" w:styleId="media">
    <w:name w:val="media"/>
    <w:basedOn w:val="a3"/>
    <w:rsid w:val="00F03928"/>
    <w:pPr>
      <w:spacing w:before="100" w:beforeAutospacing="1" w:after="100" w:afterAutospacing="1"/>
    </w:pPr>
  </w:style>
  <w:style w:type="paragraph" w:customStyle="1" w:styleId="thumbimage">
    <w:name w:val="thumbimage"/>
    <w:basedOn w:val="a3"/>
    <w:rsid w:val="00F03928"/>
    <w:pPr>
      <w:spacing w:before="100" w:beforeAutospacing="1" w:after="100" w:afterAutospacing="1"/>
    </w:pPr>
  </w:style>
  <w:style w:type="paragraph" w:customStyle="1" w:styleId="thumbinner">
    <w:name w:val="thumbinner"/>
    <w:basedOn w:val="a3"/>
    <w:rsid w:val="00F03928"/>
    <w:pPr>
      <w:spacing w:before="100" w:beforeAutospacing="1" w:after="100" w:afterAutospacing="1"/>
    </w:pPr>
  </w:style>
  <w:style w:type="paragraph" w:customStyle="1" w:styleId="thumb">
    <w:name w:val="thumb"/>
    <w:basedOn w:val="a3"/>
    <w:rsid w:val="00F03928"/>
    <w:pPr>
      <w:spacing w:before="100" w:beforeAutospacing="1" w:after="100" w:afterAutospacing="1"/>
    </w:pPr>
  </w:style>
  <w:style w:type="paragraph" w:customStyle="1" w:styleId="thumbcaption">
    <w:name w:val="thumbcaption"/>
    <w:basedOn w:val="a3"/>
    <w:rsid w:val="00F03928"/>
    <w:pPr>
      <w:spacing w:before="100" w:beforeAutospacing="1" w:after="100" w:afterAutospacing="1"/>
    </w:pPr>
  </w:style>
  <w:style w:type="paragraph" w:customStyle="1" w:styleId="legend">
    <w:name w:val="legend"/>
    <w:basedOn w:val="a3"/>
    <w:rsid w:val="00F03928"/>
    <w:pPr>
      <w:spacing w:before="100" w:beforeAutospacing="1" w:after="100" w:afterAutospacing="1"/>
    </w:pPr>
  </w:style>
  <w:style w:type="paragraph" w:customStyle="1" w:styleId="image2">
    <w:name w:val="image2"/>
    <w:basedOn w:val="a3"/>
    <w:rsid w:val="00F03928"/>
    <w:pPr>
      <w:spacing w:before="100" w:beforeAutospacing="1" w:after="100" w:afterAutospacing="1"/>
    </w:pPr>
  </w:style>
  <w:style w:type="paragraph" w:customStyle="1" w:styleId="hr">
    <w:name w:val="hr"/>
    <w:basedOn w:val="a3"/>
    <w:rsid w:val="00F03928"/>
    <w:pPr>
      <w:spacing w:before="100" w:beforeAutospacing="1" w:after="100" w:afterAutospacing="1"/>
    </w:pPr>
  </w:style>
  <w:style w:type="paragraph" w:customStyle="1" w:styleId="navbar">
    <w:name w:val="navbar"/>
    <w:basedOn w:val="a3"/>
    <w:rsid w:val="00F03928"/>
    <w:pPr>
      <w:spacing w:before="100" w:beforeAutospacing="1" w:after="100" w:afterAutospacing="1"/>
    </w:pPr>
  </w:style>
  <w:style w:type="paragraph" w:customStyle="1" w:styleId="prevbloc">
    <w:name w:val="prev_bloc"/>
    <w:basedOn w:val="a3"/>
    <w:rsid w:val="00F03928"/>
    <w:pPr>
      <w:spacing w:before="100" w:beforeAutospacing="1" w:after="100" w:afterAutospacing="1"/>
    </w:pPr>
  </w:style>
  <w:style w:type="paragraph" w:customStyle="1" w:styleId="nextbloc">
    <w:name w:val="next_bloc"/>
    <w:basedOn w:val="a3"/>
    <w:rsid w:val="00F03928"/>
    <w:pPr>
      <w:spacing w:before="100" w:beforeAutospacing="1" w:after="100" w:afterAutospacing="1"/>
    </w:pPr>
  </w:style>
  <w:style w:type="paragraph" w:customStyle="1" w:styleId="imgtoogle">
    <w:name w:val="img_toogle"/>
    <w:basedOn w:val="a3"/>
    <w:rsid w:val="00F03928"/>
    <w:pPr>
      <w:spacing w:before="100" w:beforeAutospacing="1" w:after="100" w:afterAutospacing="1"/>
    </w:pPr>
  </w:style>
  <w:style w:type="paragraph" w:customStyle="1" w:styleId="atoogle">
    <w:name w:val="a_toogle"/>
    <w:basedOn w:val="a3"/>
    <w:rsid w:val="00F03928"/>
    <w:pPr>
      <w:spacing w:before="100" w:beforeAutospacing="1" w:after="100" w:afterAutospacing="1"/>
    </w:pPr>
  </w:style>
  <w:style w:type="paragraph" w:customStyle="1" w:styleId="geopoint">
    <w:name w:val="geopoint"/>
    <w:basedOn w:val="a3"/>
    <w:rsid w:val="00F03928"/>
    <w:pPr>
      <w:spacing w:before="100" w:beforeAutospacing="1" w:after="100" w:afterAutospacing="1"/>
    </w:pPr>
  </w:style>
  <w:style w:type="paragraph" w:customStyle="1" w:styleId="titre">
    <w:name w:val="titre"/>
    <w:basedOn w:val="a3"/>
    <w:rsid w:val="00F03928"/>
    <w:pPr>
      <w:spacing w:before="100" w:beforeAutospacing="1" w:after="100" w:afterAutospacing="1"/>
    </w:pPr>
  </w:style>
  <w:style w:type="paragraph" w:customStyle="1" w:styleId="ui-icon-closethick">
    <w:name w:val="ui-icon-closethick"/>
    <w:basedOn w:val="a3"/>
    <w:rsid w:val="00F03928"/>
    <w:pPr>
      <w:spacing w:before="100" w:beforeAutospacing="1" w:after="100" w:afterAutospacing="1"/>
    </w:pPr>
  </w:style>
  <w:style w:type="paragraph" w:customStyle="1" w:styleId="taxoboxclassification">
    <w:name w:val="taxobox_classification"/>
    <w:basedOn w:val="a3"/>
    <w:rsid w:val="00F03928"/>
    <w:pPr>
      <w:spacing w:before="100" w:beforeAutospacing="1" w:after="100" w:afterAutospacing="1"/>
    </w:pPr>
  </w:style>
  <w:style w:type="paragraph" w:customStyle="1" w:styleId="rnormal">
    <w:name w:val="rnormal"/>
    <w:basedOn w:val="a3"/>
    <w:rsid w:val="00F03928"/>
    <w:pPr>
      <w:spacing w:before="100" w:beforeAutospacing="1" w:after="100" w:afterAutospacing="1"/>
    </w:pPr>
  </w:style>
  <w:style w:type="paragraph" w:customStyle="1" w:styleId="alert-text">
    <w:name w:val="alert-text"/>
    <w:basedOn w:val="a3"/>
    <w:rsid w:val="00F03928"/>
    <w:pPr>
      <w:spacing w:before="100" w:beforeAutospacing="1" w:after="100" w:afterAutospacing="1"/>
    </w:pPr>
    <w:rPr>
      <w:color w:val="000000"/>
    </w:rPr>
  </w:style>
  <w:style w:type="paragraph" w:customStyle="1" w:styleId="regardsactu">
    <w:name w:val="regards_actu"/>
    <w:basedOn w:val="a3"/>
    <w:rsid w:val="00F03928"/>
    <w:pPr>
      <w:spacing w:before="100" w:beforeAutospacing="1" w:after="100" w:afterAutospacing="1"/>
    </w:pPr>
  </w:style>
  <w:style w:type="paragraph" w:customStyle="1" w:styleId="mw-geshi">
    <w:name w:val="mw-geshi"/>
    <w:basedOn w:val="a3"/>
    <w:rsid w:val="00F03928"/>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F03928"/>
    <w:pPr>
      <w:spacing w:before="100" w:beforeAutospacing="1" w:after="100" w:afterAutospacing="1"/>
    </w:pPr>
    <w:rPr>
      <w:sz w:val="22"/>
      <w:szCs w:val="22"/>
    </w:rPr>
  </w:style>
  <w:style w:type="paragraph" w:customStyle="1" w:styleId="fr-collapsible-toggle1">
    <w:name w:val="fr-collapsible-toggle1"/>
    <w:basedOn w:val="a3"/>
    <w:rsid w:val="00F03928"/>
    <w:pPr>
      <w:spacing w:before="100" w:beforeAutospacing="1" w:after="100" w:afterAutospacing="1"/>
    </w:pPr>
    <w:rPr>
      <w:sz w:val="22"/>
      <w:szCs w:val="22"/>
    </w:rPr>
  </w:style>
  <w:style w:type="paragraph" w:customStyle="1" w:styleId="fr-collapsible-toggle2">
    <w:name w:val="fr-collapsible-toggle2"/>
    <w:basedOn w:val="a3"/>
    <w:rsid w:val="00F03928"/>
    <w:pPr>
      <w:spacing w:before="100" w:beforeAutospacing="1" w:after="100" w:afterAutospacing="1"/>
    </w:pPr>
    <w:rPr>
      <w:sz w:val="22"/>
      <w:szCs w:val="22"/>
    </w:rPr>
  </w:style>
  <w:style w:type="paragraph" w:customStyle="1" w:styleId="fr-collapsible-toggle3">
    <w:name w:val="fr-collapsible-toggle3"/>
    <w:basedOn w:val="a3"/>
    <w:rsid w:val="00F03928"/>
    <w:pPr>
      <w:spacing w:before="100" w:beforeAutospacing="1" w:after="100" w:afterAutospacing="1"/>
    </w:pPr>
    <w:rPr>
      <w:sz w:val="22"/>
      <w:szCs w:val="22"/>
    </w:rPr>
  </w:style>
  <w:style w:type="paragraph" w:customStyle="1" w:styleId="navboxnewtitle1">
    <w:name w:val="navboxnew_title1"/>
    <w:basedOn w:val="a3"/>
    <w:rsid w:val="00F03928"/>
    <w:pPr>
      <w:shd w:val="clear" w:color="auto" w:fill="CCCCFF"/>
      <w:spacing w:after="30"/>
      <w:jc w:val="center"/>
    </w:pPr>
    <w:rPr>
      <w:b/>
      <w:bCs/>
    </w:rPr>
  </w:style>
  <w:style w:type="paragraph" w:customStyle="1" w:styleId="navboxnewtitlesub1">
    <w:name w:val="navboxnew_titlesub1"/>
    <w:basedOn w:val="a3"/>
    <w:rsid w:val="00F03928"/>
    <w:pPr>
      <w:spacing w:before="100" w:beforeAutospacing="1" w:after="100" w:afterAutospacing="1"/>
    </w:pPr>
    <w:rPr>
      <w:sz w:val="19"/>
      <w:szCs w:val="19"/>
    </w:rPr>
  </w:style>
  <w:style w:type="paragraph" w:customStyle="1" w:styleId="fr-collapsible-content2">
    <w:name w:val="fr-collapsible-content2"/>
    <w:basedOn w:val="a3"/>
    <w:rsid w:val="00F03928"/>
    <w:pPr>
      <w:spacing w:before="100" w:beforeAutospacing="1" w:after="100" w:afterAutospacing="1"/>
    </w:pPr>
    <w:rPr>
      <w:sz w:val="22"/>
      <w:szCs w:val="22"/>
    </w:rPr>
  </w:style>
  <w:style w:type="paragraph" w:customStyle="1" w:styleId="navboxnewcell1">
    <w:name w:val="navboxnew_cell1"/>
    <w:basedOn w:val="a3"/>
    <w:rsid w:val="00F03928"/>
    <w:pPr>
      <w:spacing w:before="100" w:beforeAutospacing="1" w:after="100" w:afterAutospacing="1"/>
      <w:jc w:val="center"/>
    </w:pPr>
  </w:style>
  <w:style w:type="paragraph" w:customStyle="1" w:styleId="navboxnewth1">
    <w:name w:val="navboxnew_th1"/>
    <w:basedOn w:val="a3"/>
    <w:rsid w:val="00F03928"/>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F03928"/>
    <w:pPr>
      <w:spacing w:before="100" w:beforeAutospacing="1" w:after="100" w:afterAutospacing="1"/>
    </w:pPr>
  </w:style>
  <w:style w:type="paragraph" w:customStyle="1" w:styleId="impair1">
    <w:name w:val="impair1"/>
    <w:basedOn w:val="a3"/>
    <w:rsid w:val="00F03928"/>
    <w:pPr>
      <w:shd w:val="clear" w:color="auto" w:fill="EEEEFF"/>
      <w:spacing w:before="100" w:beforeAutospacing="1" w:after="100" w:afterAutospacing="1"/>
    </w:pPr>
  </w:style>
  <w:style w:type="paragraph" w:customStyle="1" w:styleId="pair1">
    <w:name w:val="pair1"/>
    <w:basedOn w:val="a3"/>
    <w:rsid w:val="00F03928"/>
    <w:pPr>
      <w:shd w:val="clear" w:color="auto" w:fill="F9F9F9"/>
      <w:spacing w:before="100" w:beforeAutospacing="1" w:after="100" w:afterAutospacing="1"/>
    </w:pPr>
  </w:style>
  <w:style w:type="paragraph" w:customStyle="1" w:styleId="navboxnewbanner1">
    <w:name w:val="navboxnew_banner1"/>
    <w:basedOn w:val="a3"/>
    <w:rsid w:val="00F03928"/>
    <w:pPr>
      <w:shd w:val="clear" w:color="auto" w:fill="DDDDFF"/>
      <w:spacing w:after="30"/>
      <w:jc w:val="center"/>
    </w:pPr>
  </w:style>
  <w:style w:type="paragraph" w:customStyle="1" w:styleId="navboxnewimage1">
    <w:name w:val="navboxnew_image1"/>
    <w:basedOn w:val="a3"/>
    <w:rsid w:val="00F03928"/>
    <w:pPr>
      <w:spacing w:before="100" w:beforeAutospacing="1" w:after="100" w:afterAutospacing="1"/>
    </w:pPr>
  </w:style>
  <w:style w:type="paragraph" w:customStyle="1" w:styleId="navboxnewcell2">
    <w:name w:val="navboxnew_cell2"/>
    <w:basedOn w:val="a3"/>
    <w:rsid w:val="00F03928"/>
    <w:pPr>
      <w:spacing w:before="100" w:beforeAutospacing="1" w:after="100" w:afterAutospacing="1"/>
      <w:jc w:val="center"/>
    </w:pPr>
  </w:style>
  <w:style w:type="paragraph" w:customStyle="1" w:styleId="navboxnewie1">
    <w:name w:val="navboxnew_ie1"/>
    <w:basedOn w:val="a3"/>
    <w:rsid w:val="00F03928"/>
    <w:pPr>
      <w:spacing w:before="100" w:beforeAutospacing="1" w:after="100" w:afterAutospacing="1"/>
    </w:pPr>
  </w:style>
  <w:style w:type="paragraph" w:customStyle="1" w:styleId="navboxnewtitle2">
    <w:name w:val="navboxnew_title2"/>
    <w:basedOn w:val="a3"/>
    <w:rsid w:val="00F03928"/>
    <w:pPr>
      <w:shd w:val="clear" w:color="auto" w:fill="99CC99"/>
      <w:spacing w:before="100" w:beforeAutospacing="1" w:after="100" w:afterAutospacing="1"/>
    </w:pPr>
  </w:style>
  <w:style w:type="paragraph" w:customStyle="1" w:styleId="navboxnewbanner2">
    <w:name w:val="navboxnew_banner2"/>
    <w:basedOn w:val="a3"/>
    <w:rsid w:val="00F03928"/>
    <w:pPr>
      <w:shd w:val="clear" w:color="auto" w:fill="99CC99"/>
      <w:spacing w:before="100" w:beforeAutospacing="1" w:after="100" w:afterAutospacing="1"/>
    </w:pPr>
  </w:style>
  <w:style w:type="paragraph" w:customStyle="1" w:styleId="navboxnewth2">
    <w:name w:val="navboxnew_th2"/>
    <w:basedOn w:val="a3"/>
    <w:rsid w:val="00F03928"/>
    <w:pPr>
      <w:shd w:val="clear" w:color="auto" w:fill="B3D9B3"/>
      <w:spacing w:before="100" w:beforeAutospacing="1" w:after="100" w:afterAutospacing="1"/>
    </w:pPr>
  </w:style>
  <w:style w:type="paragraph" w:customStyle="1" w:styleId="navboxnewtitle3">
    <w:name w:val="navboxnew_title3"/>
    <w:basedOn w:val="a3"/>
    <w:rsid w:val="00F03928"/>
    <w:pPr>
      <w:shd w:val="clear" w:color="auto" w:fill="DFEDFF"/>
      <w:spacing w:before="100" w:beforeAutospacing="1" w:after="100" w:afterAutospacing="1"/>
    </w:pPr>
  </w:style>
  <w:style w:type="paragraph" w:customStyle="1" w:styleId="navboxnewbanner3">
    <w:name w:val="navboxnew_banner3"/>
    <w:basedOn w:val="a3"/>
    <w:rsid w:val="00F03928"/>
    <w:pPr>
      <w:shd w:val="clear" w:color="auto" w:fill="DFEDFF"/>
      <w:spacing w:before="100" w:beforeAutospacing="1" w:after="100" w:afterAutospacing="1"/>
    </w:pPr>
  </w:style>
  <w:style w:type="paragraph" w:customStyle="1" w:styleId="navboxnewth3">
    <w:name w:val="navboxnew_th3"/>
    <w:basedOn w:val="a3"/>
    <w:rsid w:val="00F03928"/>
    <w:pPr>
      <w:shd w:val="clear" w:color="auto" w:fill="E7F2FF"/>
      <w:spacing w:before="100" w:beforeAutospacing="1" w:after="100" w:afterAutospacing="1"/>
    </w:pPr>
  </w:style>
  <w:style w:type="paragraph" w:customStyle="1" w:styleId="fr-collapsible-toggle4">
    <w:name w:val="fr-collapsible-toggle4"/>
    <w:basedOn w:val="a3"/>
    <w:rsid w:val="00F03928"/>
    <w:pPr>
      <w:spacing w:before="100" w:beforeAutospacing="1" w:after="100" w:afterAutospacing="1"/>
    </w:pPr>
    <w:rPr>
      <w:sz w:val="22"/>
      <w:szCs w:val="22"/>
    </w:rPr>
  </w:style>
  <w:style w:type="paragraph" w:customStyle="1" w:styleId="navboxnewtitle4">
    <w:name w:val="navboxnew_title4"/>
    <w:basedOn w:val="a3"/>
    <w:rsid w:val="00F03928"/>
    <w:pPr>
      <w:shd w:val="clear" w:color="auto" w:fill="CCCCFF"/>
      <w:spacing w:after="30"/>
      <w:jc w:val="center"/>
    </w:pPr>
    <w:rPr>
      <w:b/>
      <w:bCs/>
    </w:rPr>
  </w:style>
  <w:style w:type="paragraph" w:customStyle="1" w:styleId="navboxnewtitlesub2">
    <w:name w:val="navboxnew_titlesub2"/>
    <w:basedOn w:val="a3"/>
    <w:rsid w:val="00F03928"/>
    <w:pPr>
      <w:spacing w:before="100" w:beforeAutospacing="1" w:after="100" w:afterAutospacing="1"/>
    </w:pPr>
    <w:rPr>
      <w:sz w:val="19"/>
      <w:szCs w:val="19"/>
    </w:rPr>
  </w:style>
  <w:style w:type="paragraph" w:customStyle="1" w:styleId="fr-collapsible-content3">
    <w:name w:val="fr-collapsible-content3"/>
    <w:basedOn w:val="a3"/>
    <w:rsid w:val="00F03928"/>
    <w:pPr>
      <w:spacing w:before="100" w:beforeAutospacing="1" w:after="100" w:afterAutospacing="1"/>
    </w:pPr>
    <w:rPr>
      <w:sz w:val="22"/>
      <w:szCs w:val="22"/>
    </w:rPr>
  </w:style>
  <w:style w:type="paragraph" w:customStyle="1" w:styleId="navboxnewrow1">
    <w:name w:val="navboxnew_row1"/>
    <w:basedOn w:val="a3"/>
    <w:rsid w:val="00F03928"/>
    <w:pPr>
      <w:shd w:val="clear" w:color="auto" w:fill="DDDDFF"/>
      <w:spacing w:before="100" w:beforeAutospacing="1" w:after="100" w:afterAutospacing="1"/>
    </w:pPr>
  </w:style>
  <w:style w:type="paragraph" w:customStyle="1" w:styleId="navboxnewth4">
    <w:name w:val="navboxnew_th4"/>
    <w:basedOn w:val="a3"/>
    <w:rsid w:val="00F03928"/>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F03928"/>
    <w:pPr>
      <w:pBdr>
        <w:left w:val="single" w:sz="12" w:space="0" w:color="F9F9F9"/>
      </w:pBdr>
      <w:spacing w:before="100" w:beforeAutospacing="1" w:after="100" w:afterAutospacing="1"/>
    </w:pPr>
  </w:style>
  <w:style w:type="paragraph" w:customStyle="1" w:styleId="navboxnewinline1">
    <w:name w:val="navboxnew_inline1"/>
    <w:basedOn w:val="a3"/>
    <w:rsid w:val="00F03928"/>
    <w:pPr>
      <w:shd w:val="clear" w:color="auto" w:fill="F9F9F9"/>
      <w:spacing w:before="100" w:beforeAutospacing="1" w:after="100" w:afterAutospacing="1"/>
    </w:pPr>
  </w:style>
  <w:style w:type="paragraph" w:customStyle="1" w:styleId="navboxnewinline2">
    <w:name w:val="navboxnew_inline2"/>
    <w:basedOn w:val="a3"/>
    <w:rsid w:val="00F03928"/>
    <w:pPr>
      <w:shd w:val="clear" w:color="auto" w:fill="EEEEFF"/>
      <w:spacing w:before="100" w:beforeAutospacing="1" w:after="100" w:afterAutospacing="1"/>
    </w:pPr>
  </w:style>
  <w:style w:type="paragraph" w:customStyle="1" w:styleId="navboxnewimage2">
    <w:name w:val="navboxnew_image2"/>
    <w:basedOn w:val="a3"/>
    <w:rsid w:val="00F03928"/>
    <w:pPr>
      <w:spacing w:before="100" w:beforeAutospacing="1" w:after="100" w:afterAutospacing="1"/>
    </w:pPr>
    <w:rPr>
      <w:vanish/>
    </w:rPr>
  </w:style>
  <w:style w:type="paragraph" w:customStyle="1" w:styleId="navboxnewbanner4">
    <w:name w:val="navboxnew_banner4"/>
    <w:basedOn w:val="a3"/>
    <w:rsid w:val="00F03928"/>
    <w:pPr>
      <w:shd w:val="clear" w:color="auto" w:fill="CCCCFF"/>
      <w:spacing w:before="30"/>
      <w:jc w:val="center"/>
    </w:pPr>
  </w:style>
  <w:style w:type="paragraph" w:customStyle="1" w:styleId="navboxnew1">
    <w:name w:val="navboxnew1"/>
    <w:basedOn w:val="a3"/>
    <w:rsid w:val="00F03928"/>
    <w:pPr>
      <w:shd w:val="clear" w:color="auto" w:fill="F9F9F9"/>
      <w:spacing w:before="100" w:beforeAutospacing="1" w:after="100" w:afterAutospacing="1"/>
    </w:pPr>
  </w:style>
  <w:style w:type="paragraph" w:customStyle="1" w:styleId="play-btn-large1">
    <w:name w:val="play-btn-large1"/>
    <w:basedOn w:val="a3"/>
    <w:rsid w:val="00F03928"/>
    <w:pPr>
      <w:spacing w:after="100" w:afterAutospacing="1"/>
      <w:ind w:left="-525"/>
    </w:pPr>
  </w:style>
  <w:style w:type="paragraph" w:customStyle="1" w:styleId="ui-widget1">
    <w:name w:val="ui-widget1"/>
    <w:basedOn w:val="a3"/>
    <w:rsid w:val="00F03928"/>
    <w:pPr>
      <w:spacing w:before="100" w:beforeAutospacing="1" w:after="100" w:afterAutospacing="1"/>
    </w:pPr>
    <w:rPr>
      <w:rFonts w:ascii="Arial" w:hAnsi="Arial" w:cs="Arial"/>
    </w:rPr>
  </w:style>
  <w:style w:type="paragraph" w:customStyle="1" w:styleId="ui-state-default1">
    <w:name w:val="ui-state-default1"/>
    <w:basedOn w:val="a3"/>
    <w:rsid w:val="00F039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F039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F039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F039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F039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F039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F039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F039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F039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F03928"/>
    <w:pPr>
      <w:spacing w:before="100" w:beforeAutospacing="1" w:after="100" w:afterAutospacing="1"/>
    </w:pPr>
    <w:rPr>
      <w:color w:val="FFFFFF"/>
    </w:rPr>
  </w:style>
  <w:style w:type="paragraph" w:customStyle="1" w:styleId="ui-state-error-text2">
    <w:name w:val="ui-state-error-text2"/>
    <w:basedOn w:val="a3"/>
    <w:rsid w:val="00F03928"/>
    <w:pPr>
      <w:spacing w:before="100" w:beforeAutospacing="1" w:after="100" w:afterAutospacing="1"/>
    </w:pPr>
    <w:rPr>
      <w:color w:val="FFFFFF"/>
    </w:rPr>
  </w:style>
  <w:style w:type="paragraph" w:customStyle="1" w:styleId="ui-priority-primary1">
    <w:name w:val="ui-priority-primary1"/>
    <w:basedOn w:val="a3"/>
    <w:rsid w:val="00F03928"/>
    <w:pPr>
      <w:spacing w:before="100" w:beforeAutospacing="1" w:after="100" w:afterAutospacing="1"/>
    </w:pPr>
    <w:rPr>
      <w:b/>
      <w:bCs/>
    </w:rPr>
  </w:style>
  <w:style w:type="paragraph" w:customStyle="1" w:styleId="ui-priority-primary2">
    <w:name w:val="ui-priority-primary2"/>
    <w:basedOn w:val="a3"/>
    <w:rsid w:val="00F03928"/>
    <w:pPr>
      <w:spacing w:before="100" w:beforeAutospacing="1" w:after="100" w:afterAutospacing="1"/>
    </w:pPr>
    <w:rPr>
      <w:b/>
      <w:bCs/>
    </w:rPr>
  </w:style>
  <w:style w:type="paragraph" w:customStyle="1" w:styleId="ui-priority-secondary1">
    <w:name w:val="ui-priority-secondary1"/>
    <w:basedOn w:val="a3"/>
    <w:rsid w:val="00F03928"/>
    <w:pPr>
      <w:spacing w:before="100" w:beforeAutospacing="1" w:after="100" w:afterAutospacing="1"/>
    </w:pPr>
  </w:style>
  <w:style w:type="paragraph" w:customStyle="1" w:styleId="ui-priority-secondary2">
    <w:name w:val="ui-priority-secondary2"/>
    <w:basedOn w:val="a3"/>
    <w:rsid w:val="00F03928"/>
    <w:pPr>
      <w:spacing w:before="100" w:beforeAutospacing="1" w:after="100" w:afterAutospacing="1"/>
    </w:pPr>
  </w:style>
  <w:style w:type="paragraph" w:customStyle="1" w:styleId="ui-state-disabled1">
    <w:name w:val="ui-state-disabled1"/>
    <w:basedOn w:val="a3"/>
    <w:rsid w:val="00F03928"/>
    <w:pPr>
      <w:spacing w:before="100" w:beforeAutospacing="1" w:after="100" w:afterAutospacing="1"/>
    </w:pPr>
  </w:style>
  <w:style w:type="paragraph" w:customStyle="1" w:styleId="ui-state-disabled2">
    <w:name w:val="ui-state-disabled2"/>
    <w:basedOn w:val="a3"/>
    <w:rsid w:val="00F03928"/>
    <w:pPr>
      <w:spacing w:before="100" w:beforeAutospacing="1" w:after="100" w:afterAutospacing="1"/>
    </w:pPr>
  </w:style>
  <w:style w:type="paragraph" w:customStyle="1" w:styleId="ui-icon1">
    <w:name w:val="ui-icon1"/>
    <w:basedOn w:val="a3"/>
    <w:rsid w:val="00F03928"/>
    <w:pPr>
      <w:spacing w:before="100" w:beforeAutospacing="1" w:after="100" w:afterAutospacing="1"/>
      <w:ind w:firstLine="7343"/>
    </w:pPr>
  </w:style>
  <w:style w:type="paragraph" w:customStyle="1" w:styleId="ui-icon2">
    <w:name w:val="ui-icon2"/>
    <w:basedOn w:val="a3"/>
    <w:rsid w:val="00F03928"/>
    <w:pPr>
      <w:spacing w:before="100" w:beforeAutospacing="1" w:after="100" w:afterAutospacing="1"/>
      <w:ind w:firstLine="7343"/>
    </w:pPr>
  </w:style>
  <w:style w:type="paragraph" w:customStyle="1" w:styleId="ui-icon3">
    <w:name w:val="ui-icon3"/>
    <w:basedOn w:val="a3"/>
    <w:rsid w:val="00F03928"/>
    <w:pPr>
      <w:spacing w:before="100" w:beforeAutospacing="1" w:after="100" w:afterAutospacing="1"/>
      <w:ind w:firstLine="7343"/>
    </w:pPr>
  </w:style>
  <w:style w:type="paragraph" w:customStyle="1" w:styleId="ui-icon4">
    <w:name w:val="ui-icon4"/>
    <w:basedOn w:val="a3"/>
    <w:rsid w:val="00F03928"/>
    <w:pPr>
      <w:spacing w:before="100" w:beforeAutospacing="1" w:after="100" w:afterAutospacing="1"/>
      <w:ind w:firstLine="7343"/>
    </w:pPr>
  </w:style>
  <w:style w:type="paragraph" w:customStyle="1" w:styleId="ui-icon5">
    <w:name w:val="ui-icon5"/>
    <w:basedOn w:val="a3"/>
    <w:rsid w:val="00F03928"/>
    <w:pPr>
      <w:spacing w:before="100" w:beforeAutospacing="1" w:after="100" w:afterAutospacing="1"/>
      <w:ind w:firstLine="7343"/>
    </w:pPr>
  </w:style>
  <w:style w:type="paragraph" w:customStyle="1" w:styleId="ui-icon6">
    <w:name w:val="ui-icon6"/>
    <w:basedOn w:val="a3"/>
    <w:rsid w:val="00F03928"/>
    <w:pPr>
      <w:spacing w:before="100" w:beforeAutospacing="1" w:after="100" w:afterAutospacing="1"/>
      <w:ind w:firstLine="7343"/>
    </w:pPr>
  </w:style>
  <w:style w:type="paragraph" w:customStyle="1" w:styleId="ui-icon7">
    <w:name w:val="ui-icon7"/>
    <w:basedOn w:val="a3"/>
    <w:rsid w:val="00F03928"/>
    <w:pPr>
      <w:spacing w:before="100" w:beforeAutospacing="1" w:after="100" w:afterAutospacing="1"/>
      <w:ind w:firstLine="7343"/>
    </w:pPr>
  </w:style>
  <w:style w:type="paragraph" w:customStyle="1" w:styleId="ui-icon8">
    <w:name w:val="ui-icon8"/>
    <w:basedOn w:val="a3"/>
    <w:rsid w:val="00F03928"/>
    <w:pPr>
      <w:spacing w:before="100" w:beforeAutospacing="1" w:after="100" w:afterAutospacing="1"/>
      <w:ind w:firstLine="7343"/>
    </w:pPr>
  </w:style>
  <w:style w:type="paragraph" w:customStyle="1" w:styleId="ui-icon9">
    <w:name w:val="ui-icon9"/>
    <w:basedOn w:val="a3"/>
    <w:rsid w:val="00F03928"/>
    <w:pPr>
      <w:spacing w:before="100" w:beforeAutospacing="1" w:after="100" w:afterAutospacing="1"/>
      <w:ind w:firstLine="7343"/>
    </w:pPr>
  </w:style>
  <w:style w:type="paragraph" w:customStyle="1" w:styleId="ui-resizable-handle1">
    <w:name w:val="ui-resizable-handle1"/>
    <w:basedOn w:val="a3"/>
    <w:rsid w:val="00F03928"/>
    <w:pPr>
      <w:spacing w:before="100" w:beforeAutospacing="1" w:after="100" w:afterAutospacing="1"/>
    </w:pPr>
    <w:rPr>
      <w:vanish/>
      <w:sz w:val="2"/>
      <w:szCs w:val="2"/>
    </w:rPr>
  </w:style>
  <w:style w:type="paragraph" w:customStyle="1" w:styleId="ui-resizable-handle2">
    <w:name w:val="ui-resizable-handle2"/>
    <w:basedOn w:val="a3"/>
    <w:rsid w:val="00F03928"/>
    <w:pPr>
      <w:spacing w:before="100" w:beforeAutospacing="1" w:after="100" w:afterAutospacing="1"/>
    </w:pPr>
    <w:rPr>
      <w:vanish/>
      <w:sz w:val="2"/>
      <w:szCs w:val="2"/>
    </w:rPr>
  </w:style>
  <w:style w:type="paragraph" w:customStyle="1" w:styleId="ui-button-text1">
    <w:name w:val="ui-button-text1"/>
    <w:basedOn w:val="a3"/>
    <w:rsid w:val="00F03928"/>
    <w:pPr>
      <w:spacing w:before="100" w:beforeAutospacing="1" w:after="100" w:afterAutospacing="1"/>
    </w:pPr>
  </w:style>
  <w:style w:type="paragraph" w:customStyle="1" w:styleId="ui-button-text2">
    <w:name w:val="ui-button-text2"/>
    <w:basedOn w:val="a3"/>
    <w:rsid w:val="00F03928"/>
    <w:pPr>
      <w:spacing w:before="100" w:beforeAutospacing="1" w:after="100" w:afterAutospacing="1"/>
    </w:pPr>
  </w:style>
  <w:style w:type="paragraph" w:customStyle="1" w:styleId="ui-button-text3">
    <w:name w:val="ui-button-text3"/>
    <w:basedOn w:val="a3"/>
    <w:rsid w:val="00F03928"/>
    <w:pPr>
      <w:spacing w:before="100" w:beforeAutospacing="1" w:after="100" w:afterAutospacing="1"/>
      <w:ind w:firstLine="11919"/>
    </w:pPr>
  </w:style>
  <w:style w:type="paragraph" w:customStyle="1" w:styleId="ui-button-text4">
    <w:name w:val="ui-button-text4"/>
    <w:basedOn w:val="a3"/>
    <w:rsid w:val="00F03928"/>
    <w:pPr>
      <w:spacing w:before="100" w:beforeAutospacing="1" w:after="100" w:afterAutospacing="1"/>
      <w:ind w:firstLine="11919"/>
    </w:pPr>
  </w:style>
  <w:style w:type="paragraph" w:customStyle="1" w:styleId="ui-button-text5">
    <w:name w:val="ui-button-text5"/>
    <w:basedOn w:val="a3"/>
    <w:rsid w:val="00F03928"/>
    <w:pPr>
      <w:spacing w:before="100" w:beforeAutospacing="1" w:after="100" w:afterAutospacing="1"/>
    </w:pPr>
  </w:style>
  <w:style w:type="paragraph" w:customStyle="1" w:styleId="ui-button-text6">
    <w:name w:val="ui-button-text6"/>
    <w:basedOn w:val="a3"/>
    <w:rsid w:val="00F03928"/>
    <w:pPr>
      <w:spacing w:before="100" w:beforeAutospacing="1" w:after="100" w:afterAutospacing="1"/>
    </w:pPr>
  </w:style>
  <w:style w:type="paragraph" w:customStyle="1" w:styleId="ui-button-text7">
    <w:name w:val="ui-button-text7"/>
    <w:basedOn w:val="a3"/>
    <w:rsid w:val="00F03928"/>
    <w:pPr>
      <w:spacing w:before="100" w:beforeAutospacing="1" w:after="100" w:afterAutospacing="1"/>
    </w:pPr>
  </w:style>
  <w:style w:type="paragraph" w:customStyle="1" w:styleId="ui-icon10">
    <w:name w:val="ui-icon10"/>
    <w:basedOn w:val="a3"/>
    <w:rsid w:val="00F03928"/>
    <w:pPr>
      <w:spacing w:after="100" w:afterAutospacing="1"/>
      <w:ind w:left="-120" w:firstLine="7343"/>
    </w:pPr>
  </w:style>
  <w:style w:type="paragraph" w:customStyle="1" w:styleId="ui-icon11">
    <w:name w:val="ui-icon11"/>
    <w:basedOn w:val="a3"/>
    <w:rsid w:val="00F03928"/>
    <w:pPr>
      <w:spacing w:after="100" w:afterAutospacing="1"/>
      <w:ind w:firstLine="7343"/>
    </w:pPr>
  </w:style>
  <w:style w:type="paragraph" w:customStyle="1" w:styleId="ui-icon12">
    <w:name w:val="ui-icon12"/>
    <w:basedOn w:val="a3"/>
    <w:rsid w:val="00F03928"/>
    <w:pPr>
      <w:spacing w:after="100" w:afterAutospacing="1"/>
      <w:ind w:firstLine="7343"/>
    </w:pPr>
  </w:style>
  <w:style w:type="paragraph" w:customStyle="1" w:styleId="ui-icon13">
    <w:name w:val="ui-icon13"/>
    <w:basedOn w:val="a3"/>
    <w:rsid w:val="00F03928"/>
    <w:pPr>
      <w:spacing w:after="100" w:afterAutospacing="1"/>
      <w:ind w:firstLine="7343"/>
    </w:pPr>
  </w:style>
  <w:style w:type="paragraph" w:customStyle="1" w:styleId="ui-icon14">
    <w:name w:val="ui-icon14"/>
    <w:basedOn w:val="a3"/>
    <w:rsid w:val="00F03928"/>
    <w:pPr>
      <w:spacing w:after="100" w:afterAutospacing="1"/>
      <w:ind w:firstLine="7343"/>
    </w:pPr>
  </w:style>
  <w:style w:type="paragraph" w:customStyle="1" w:styleId="ui-icon15">
    <w:name w:val="ui-icon15"/>
    <w:basedOn w:val="a3"/>
    <w:rsid w:val="00F03928"/>
    <w:pPr>
      <w:spacing w:after="100" w:afterAutospacing="1"/>
      <w:ind w:firstLine="7343"/>
    </w:pPr>
  </w:style>
  <w:style w:type="paragraph" w:customStyle="1" w:styleId="ui-button1">
    <w:name w:val="ui-button1"/>
    <w:basedOn w:val="a3"/>
    <w:rsid w:val="00F03928"/>
    <w:pPr>
      <w:spacing w:before="100" w:beforeAutospacing="1" w:after="100" w:afterAutospacing="1"/>
      <w:ind w:right="-72"/>
      <w:jc w:val="center"/>
    </w:pPr>
  </w:style>
  <w:style w:type="paragraph" w:customStyle="1" w:styleId="ui-button2">
    <w:name w:val="ui-button2"/>
    <w:basedOn w:val="a3"/>
    <w:rsid w:val="00F0392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F0392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F03928"/>
    <w:pPr>
      <w:spacing w:before="100" w:beforeAutospacing="1" w:after="100" w:afterAutospacing="1"/>
    </w:pPr>
  </w:style>
  <w:style w:type="paragraph" w:customStyle="1" w:styleId="ui-icon16">
    <w:name w:val="ui-icon16"/>
    <w:basedOn w:val="a3"/>
    <w:rsid w:val="00F03928"/>
    <w:pPr>
      <w:spacing w:before="100" w:beforeAutospacing="1" w:after="100" w:afterAutospacing="1"/>
      <w:ind w:firstLine="7343"/>
    </w:pPr>
  </w:style>
  <w:style w:type="paragraph" w:customStyle="1" w:styleId="ui-icon17">
    <w:name w:val="ui-icon17"/>
    <w:basedOn w:val="a3"/>
    <w:rsid w:val="00F03928"/>
    <w:pPr>
      <w:spacing w:before="100" w:beforeAutospacing="1" w:after="100" w:afterAutospacing="1"/>
      <w:ind w:firstLine="7343"/>
    </w:pPr>
  </w:style>
  <w:style w:type="paragraph" w:customStyle="1" w:styleId="ui-icon18">
    <w:name w:val="ui-icon18"/>
    <w:basedOn w:val="a3"/>
    <w:rsid w:val="00F03928"/>
    <w:pPr>
      <w:spacing w:before="100" w:beforeAutospacing="1" w:after="100" w:afterAutospacing="1"/>
      <w:ind w:firstLine="7343"/>
    </w:pPr>
  </w:style>
  <w:style w:type="paragraph" w:customStyle="1" w:styleId="ui-icon19">
    <w:name w:val="ui-icon19"/>
    <w:basedOn w:val="a3"/>
    <w:rsid w:val="00F03928"/>
    <w:pPr>
      <w:spacing w:before="100" w:beforeAutospacing="1" w:after="100" w:afterAutospacing="1"/>
      <w:ind w:firstLine="7343"/>
    </w:pPr>
  </w:style>
  <w:style w:type="paragraph" w:customStyle="1" w:styleId="ui-dialog-titlebar1">
    <w:name w:val="ui-dialog-titlebar1"/>
    <w:basedOn w:val="a3"/>
    <w:rsid w:val="00F03928"/>
    <w:pPr>
      <w:spacing w:before="100" w:beforeAutospacing="1" w:after="100" w:afterAutospacing="1"/>
    </w:pPr>
  </w:style>
  <w:style w:type="paragraph" w:customStyle="1" w:styleId="ui-dialog-title1">
    <w:name w:val="ui-dialog-title1"/>
    <w:basedOn w:val="a3"/>
    <w:rsid w:val="00F03928"/>
  </w:style>
  <w:style w:type="paragraph" w:customStyle="1" w:styleId="ui-dialog-titlebar-close1">
    <w:name w:val="ui-dialog-titlebar-close1"/>
    <w:basedOn w:val="a3"/>
    <w:rsid w:val="00F03928"/>
  </w:style>
  <w:style w:type="paragraph" w:customStyle="1" w:styleId="ui-dialog-titlebar-close2">
    <w:name w:val="ui-dialog-titlebar-close2"/>
    <w:basedOn w:val="a3"/>
    <w:rsid w:val="00F03928"/>
  </w:style>
  <w:style w:type="paragraph" w:customStyle="1" w:styleId="ui-dialog-content1">
    <w:name w:val="ui-dialog-content1"/>
    <w:basedOn w:val="a3"/>
    <w:rsid w:val="00F03928"/>
    <w:pPr>
      <w:spacing w:before="100" w:beforeAutospacing="1" w:after="100" w:afterAutospacing="1"/>
    </w:pPr>
  </w:style>
  <w:style w:type="paragraph" w:customStyle="1" w:styleId="ui-dialog-buttonpane1">
    <w:name w:val="ui-dialog-buttonpane1"/>
    <w:basedOn w:val="a3"/>
    <w:rsid w:val="00F03928"/>
    <w:pPr>
      <w:spacing w:before="120"/>
    </w:pPr>
  </w:style>
  <w:style w:type="paragraph" w:customStyle="1" w:styleId="ui-resizable-se1">
    <w:name w:val="ui-resizable-se1"/>
    <w:basedOn w:val="a3"/>
    <w:rsid w:val="00F03928"/>
    <w:pPr>
      <w:spacing w:before="100" w:beforeAutospacing="1" w:after="100" w:afterAutospacing="1"/>
    </w:pPr>
  </w:style>
  <w:style w:type="paragraph" w:customStyle="1" w:styleId="ui-dialog-titlebar-close3">
    <w:name w:val="ui-dialog-titlebar-close3"/>
    <w:basedOn w:val="a3"/>
    <w:rsid w:val="00F03928"/>
  </w:style>
  <w:style w:type="paragraph" w:customStyle="1" w:styleId="ui-dialog-titlebar2">
    <w:name w:val="ui-dialog-titlebar2"/>
    <w:basedOn w:val="a3"/>
    <w:rsid w:val="00F03928"/>
    <w:pPr>
      <w:spacing w:before="100" w:beforeAutospacing="1" w:after="100" w:afterAutospacing="1"/>
    </w:pPr>
  </w:style>
  <w:style w:type="paragraph" w:customStyle="1" w:styleId="ui-widget-header1">
    <w:name w:val="ui-widget-header1"/>
    <w:basedOn w:val="a3"/>
    <w:rsid w:val="00F03928"/>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F03928"/>
    <w:pPr>
      <w:spacing w:before="100" w:beforeAutospacing="1" w:after="100" w:afterAutospacing="1"/>
    </w:pPr>
  </w:style>
  <w:style w:type="paragraph" w:customStyle="1" w:styleId="ui-dialog-buttonpane2">
    <w:name w:val="ui-dialog-buttonpane2"/>
    <w:basedOn w:val="a3"/>
    <w:rsid w:val="00F03928"/>
  </w:style>
  <w:style w:type="paragraph" w:customStyle="1" w:styleId="special-label1">
    <w:name w:val="special-label1"/>
    <w:basedOn w:val="a3"/>
    <w:rsid w:val="00F03928"/>
    <w:pPr>
      <w:spacing w:before="100" w:beforeAutospacing="1" w:after="100" w:afterAutospacing="1"/>
    </w:pPr>
    <w:rPr>
      <w:color w:val="808080"/>
    </w:rPr>
  </w:style>
  <w:style w:type="paragraph" w:customStyle="1" w:styleId="special-query1">
    <w:name w:val="special-query1"/>
    <w:basedOn w:val="a3"/>
    <w:rsid w:val="00F03928"/>
    <w:pPr>
      <w:spacing w:before="100" w:beforeAutospacing="1" w:after="100" w:afterAutospacing="1"/>
    </w:pPr>
    <w:rPr>
      <w:i/>
      <w:iCs/>
      <w:color w:val="000000"/>
    </w:rPr>
  </w:style>
  <w:style w:type="paragraph" w:customStyle="1" w:styleId="special-hover1">
    <w:name w:val="special-hover1"/>
    <w:basedOn w:val="a3"/>
    <w:rsid w:val="00F03928"/>
    <w:pPr>
      <w:shd w:val="clear" w:color="auto" w:fill="C0C0C0"/>
      <w:spacing w:before="100" w:beforeAutospacing="1" w:after="100" w:afterAutospacing="1"/>
    </w:pPr>
  </w:style>
  <w:style w:type="paragraph" w:customStyle="1" w:styleId="special-label2">
    <w:name w:val="special-label2"/>
    <w:basedOn w:val="a3"/>
    <w:rsid w:val="00F03928"/>
    <w:pPr>
      <w:spacing w:before="100" w:beforeAutospacing="1" w:after="100" w:afterAutospacing="1"/>
    </w:pPr>
    <w:rPr>
      <w:color w:val="FFFFFF"/>
    </w:rPr>
  </w:style>
  <w:style w:type="paragraph" w:customStyle="1" w:styleId="special-query2">
    <w:name w:val="special-query2"/>
    <w:basedOn w:val="a3"/>
    <w:rsid w:val="00F03928"/>
    <w:pPr>
      <w:spacing w:before="100" w:beforeAutospacing="1" w:after="100" w:afterAutospacing="1"/>
    </w:pPr>
    <w:rPr>
      <w:color w:val="FFFFFF"/>
    </w:rPr>
  </w:style>
  <w:style w:type="paragraph" w:customStyle="1" w:styleId="mw-specialpage-summary1">
    <w:name w:val="mw-specialpage-summary1"/>
    <w:basedOn w:val="a3"/>
    <w:rsid w:val="00F03928"/>
    <w:pPr>
      <w:spacing w:before="100" w:beforeAutospacing="1" w:after="100" w:afterAutospacing="1"/>
    </w:pPr>
    <w:rPr>
      <w:vanish/>
    </w:rPr>
  </w:style>
  <w:style w:type="paragraph" w:customStyle="1" w:styleId="editsection1">
    <w:name w:val="editsection1"/>
    <w:basedOn w:val="a3"/>
    <w:rsid w:val="00F03928"/>
    <w:pPr>
      <w:spacing w:before="100" w:beforeAutospacing="1" w:after="100" w:afterAutospacing="1"/>
    </w:pPr>
    <w:rPr>
      <w:sz w:val="20"/>
      <w:szCs w:val="20"/>
    </w:rPr>
  </w:style>
  <w:style w:type="paragraph" w:customStyle="1" w:styleId="mw-headline1">
    <w:name w:val="mw-headline1"/>
    <w:basedOn w:val="a3"/>
    <w:rsid w:val="00F03928"/>
    <w:pPr>
      <w:spacing w:before="100" w:beforeAutospacing="1" w:after="100" w:afterAutospacing="1"/>
      <w:ind w:right="72"/>
    </w:pPr>
  </w:style>
  <w:style w:type="paragraph" w:customStyle="1" w:styleId="legendlike1">
    <w:name w:val="legendlike1"/>
    <w:basedOn w:val="a3"/>
    <w:rsid w:val="00F03928"/>
    <w:pPr>
      <w:spacing w:after="100" w:afterAutospacing="1"/>
    </w:pPr>
  </w:style>
  <w:style w:type="paragraph" w:customStyle="1" w:styleId="legendtextlike1">
    <w:name w:val="legendtextlike1"/>
    <w:basedOn w:val="a3"/>
    <w:rsid w:val="00F03928"/>
    <w:pPr>
      <w:shd w:val="clear" w:color="auto" w:fill="FFFFFF"/>
      <w:spacing w:before="100" w:beforeAutospacing="1" w:after="100" w:afterAutospacing="1"/>
    </w:pPr>
  </w:style>
  <w:style w:type="paragraph" w:customStyle="1" w:styleId="scrollbar1">
    <w:name w:val="scrollbar1"/>
    <w:basedOn w:val="a3"/>
    <w:rsid w:val="00F03928"/>
    <w:pPr>
      <w:spacing w:before="100" w:beforeAutospacing="1" w:after="100" w:afterAutospacing="1"/>
    </w:pPr>
  </w:style>
  <w:style w:type="paragraph" w:customStyle="1" w:styleId="scrollbarcontainer1">
    <w:name w:val="scrollbarcontainer1"/>
    <w:basedOn w:val="a3"/>
    <w:rsid w:val="00F03928"/>
    <w:pPr>
      <w:spacing w:before="100" w:beforeAutospacing="1" w:after="100" w:afterAutospacing="1"/>
    </w:pPr>
  </w:style>
  <w:style w:type="paragraph" w:customStyle="1" w:styleId="magnify1">
    <w:name w:val="magnify1"/>
    <w:basedOn w:val="a3"/>
    <w:rsid w:val="00F03928"/>
    <w:pPr>
      <w:spacing w:before="100" w:beforeAutospacing="1" w:after="100" w:afterAutospacing="1"/>
    </w:pPr>
    <w:rPr>
      <w:vanish/>
    </w:rPr>
  </w:style>
  <w:style w:type="paragraph" w:customStyle="1" w:styleId="infoboximage1">
    <w:name w:val="infoboximage1"/>
    <w:basedOn w:val="a3"/>
    <w:rsid w:val="00F03928"/>
    <w:pPr>
      <w:shd w:val="clear" w:color="auto" w:fill="FFFFFF"/>
      <w:spacing w:after="100" w:afterAutospacing="1"/>
      <w:jc w:val="center"/>
    </w:pPr>
    <w:rPr>
      <w:color w:val="000000"/>
    </w:rPr>
  </w:style>
  <w:style w:type="paragraph" w:customStyle="1" w:styleId="infoboxsoustitre1">
    <w:name w:val="infoboxsoustitre1"/>
    <w:basedOn w:val="a3"/>
    <w:rsid w:val="00F03928"/>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F03928"/>
    <w:pPr>
      <w:spacing w:before="100" w:beforeAutospacing="1" w:after="100" w:afterAutospacing="1"/>
    </w:pPr>
  </w:style>
  <w:style w:type="paragraph" w:customStyle="1" w:styleId="entete1">
    <w:name w:val="entete1"/>
    <w:basedOn w:val="a3"/>
    <w:rsid w:val="00F03928"/>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F03928"/>
    <w:pPr>
      <w:spacing w:before="100" w:beforeAutospacing="1" w:after="100" w:afterAutospacing="1"/>
      <w:jc w:val="center"/>
    </w:pPr>
    <w:rPr>
      <w:b/>
      <w:bCs/>
      <w:color w:val="000000"/>
    </w:rPr>
  </w:style>
  <w:style w:type="paragraph" w:customStyle="1" w:styleId="entete2">
    <w:name w:val="entete2"/>
    <w:basedOn w:val="a3"/>
    <w:rsid w:val="00F0392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F03928"/>
    <w:pPr>
      <w:spacing w:before="100" w:beforeAutospacing="1" w:after="100" w:afterAutospacing="1"/>
    </w:pPr>
  </w:style>
  <w:style w:type="paragraph" w:customStyle="1" w:styleId="thumbinner1">
    <w:name w:val="thumbinner1"/>
    <w:basedOn w:val="a3"/>
    <w:rsid w:val="00F03928"/>
    <w:pPr>
      <w:spacing w:before="100" w:beforeAutospacing="1" w:after="100" w:afterAutospacing="1"/>
    </w:pPr>
  </w:style>
  <w:style w:type="paragraph" w:customStyle="1" w:styleId="thumb1">
    <w:name w:val="thumb1"/>
    <w:basedOn w:val="a3"/>
    <w:rsid w:val="00F03928"/>
    <w:pPr>
      <w:spacing w:before="100" w:beforeAutospacing="1" w:after="100" w:afterAutospacing="1"/>
    </w:pPr>
  </w:style>
  <w:style w:type="paragraph" w:customStyle="1" w:styleId="thumbcaption1">
    <w:name w:val="thumbcaption1"/>
    <w:basedOn w:val="a3"/>
    <w:rsid w:val="00F03928"/>
    <w:pPr>
      <w:spacing w:before="100" w:beforeAutospacing="1" w:after="100" w:afterAutospacing="1"/>
    </w:pPr>
    <w:rPr>
      <w:vanish/>
    </w:rPr>
  </w:style>
  <w:style w:type="paragraph" w:customStyle="1" w:styleId="legend1">
    <w:name w:val="legend1"/>
    <w:basedOn w:val="a3"/>
    <w:rsid w:val="00F03928"/>
    <w:pPr>
      <w:spacing w:before="75" w:after="120"/>
      <w:jc w:val="center"/>
    </w:pPr>
    <w:rPr>
      <w:sz w:val="22"/>
      <w:szCs w:val="22"/>
    </w:rPr>
  </w:style>
  <w:style w:type="paragraph" w:customStyle="1" w:styleId="image21">
    <w:name w:val="image21"/>
    <w:basedOn w:val="a3"/>
    <w:rsid w:val="00F03928"/>
    <w:pPr>
      <w:spacing w:before="100" w:beforeAutospacing="1" w:after="100" w:afterAutospacing="1"/>
      <w:jc w:val="center"/>
    </w:pPr>
  </w:style>
  <w:style w:type="paragraph" w:customStyle="1" w:styleId="bloc1">
    <w:name w:val="bloc1"/>
    <w:basedOn w:val="a3"/>
    <w:rsid w:val="00F03928"/>
    <w:pPr>
      <w:shd w:val="clear" w:color="auto" w:fill="DFEDFF"/>
      <w:spacing w:before="75" w:after="75" w:line="264" w:lineRule="atLeast"/>
      <w:jc w:val="center"/>
    </w:pPr>
    <w:rPr>
      <w:b/>
      <w:bCs/>
    </w:rPr>
  </w:style>
  <w:style w:type="paragraph" w:customStyle="1" w:styleId="bordered1">
    <w:name w:val="bordered1"/>
    <w:basedOn w:val="a3"/>
    <w:rsid w:val="00F03928"/>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F03928"/>
    <w:pPr>
      <w:shd w:val="clear" w:color="auto" w:fill="DFEDFF"/>
      <w:spacing w:before="75" w:after="75" w:line="15" w:lineRule="atLeast"/>
    </w:pPr>
    <w:rPr>
      <w:sz w:val="2"/>
      <w:szCs w:val="2"/>
    </w:rPr>
  </w:style>
  <w:style w:type="paragraph" w:customStyle="1" w:styleId="navbar1">
    <w:name w:val="navbar1"/>
    <w:basedOn w:val="a3"/>
    <w:rsid w:val="00F03928"/>
    <w:pPr>
      <w:jc w:val="right"/>
    </w:pPr>
    <w:rPr>
      <w:sz w:val="19"/>
      <w:szCs w:val="19"/>
    </w:rPr>
  </w:style>
  <w:style w:type="paragraph" w:customStyle="1" w:styleId="prevbloc1">
    <w:name w:val="prev_bloc1"/>
    <w:basedOn w:val="a3"/>
    <w:rsid w:val="00F03928"/>
    <w:pPr>
      <w:spacing w:before="100" w:beforeAutospacing="1" w:after="100" w:afterAutospacing="1"/>
    </w:pPr>
  </w:style>
  <w:style w:type="paragraph" w:customStyle="1" w:styleId="nextbloc1">
    <w:name w:val="next_bloc1"/>
    <w:basedOn w:val="a3"/>
    <w:rsid w:val="00F03928"/>
    <w:pPr>
      <w:spacing w:before="100" w:beforeAutospacing="1" w:after="100" w:afterAutospacing="1"/>
      <w:jc w:val="right"/>
    </w:pPr>
  </w:style>
  <w:style w:type="paragraph" w:customStyle="1" w:styleId="entete3">
    <w:name w:val="entete3"/>
    <w:basedOn w:val="a3"/>
    <w:rsid w:val="00F03928"/>
    <w:pPr>
      <w:spacing w:before="100" w:beforeAutospacing="1" w:after="100" w:afterAutospacing="1"/>
    </w:pPr>
  </w:style>
  <w:style w:type="paragraph" w:customStyle="1" w:styleId="bloc2">
    <w:name w:val="bloc2"/>
    <w:basedOn w:val="a3"/>
    <w:rsid w:val="00F03928"/>
    <w:pPr>
      <w:spacing w:before="100" w:beforeAutospacing="1" w:after="100" w:afterAutospacing="1"/>
    </w:pPr>
  </w:style>
  <w:style w:type="paragraph" w:customStyle="1" w:styleId="taxoboxclassification1">
    <w:name w:val="taxobox_classification1"/>
    <w:basedOn w:val="a3"/>
    <w:rsid w:val="00F03928"/>
    <w:pPr>
      <w:spacing w:before="100" w:beforeAutospacing="1" w:after="100" w:afterAutospacing="1"/>
    </w:pPr>
    <w:rPr>
      <w:i/>
      <w:iCs/>
    </w:rPr>
  </w:style>
  <w:style w:type="paragraph" w:customStyle="1" w:styleId="rnormal1">
    <w:name w:val="rnormal1"/>
    <w:basedOn w:val="a3"/>
    <w:rsid w:val="00F03928"/>
    <w:pPr>
      <w:spacing w:before="100" w:beforeAutospacing="1" w:after="100" w:afterAutospacing="1"/>
    </w:pPr>
  </w:style>
  <w:style w:type="paragraph" w:customStyle="1" w:styleId="imgtoogle1">
    <w:name w:val="img_toogle1"/>
    <w:basedOn w:val="a3"/>
    <w:rsid w:val="00F03928"/>
    <w:pPr>
      <w:spacing w:before="100" w:beforeAutospacing="1" w:after="100" w:afterAutospacing="1"/>
    </w:pPr>
  </w:style>
  <w:style w:type="paragraph" w:customStyle="1" w:styleId="atoogle1">
    <w:name w:val="a_toogle1"/>
    <w:basedOn w:val="a3"/>
    <w:rsid w:val="00F03928"/>
    <w:pPr>
      <w:spacing w:before="100" w:beforeAutospacing="1" w:after="100" w:afterAutospacing="1"/>
      <w:jc w:val="center"/>
    </w:pPr>
    <w:rPr>
      <w:sz w:val="23"/>
      <w:szCs w:val="23"/>
    </w:rPr>
  </w:style>
  <w:style w:type="paragraph" w:customStyle="1" w:styleId="geopoint1">
    <w:name w:val="geopoint1"/>
    <w:basedOn w:val="a3"/>
    <w:rsid w:val="00F0392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F03928"/>
  </w:style>
  <w:style w:type="paragraph" w:customStyle="1" w:styleId="titre1">
    <w:name w:val="titre1"/>
    <w:basedOn w:val="a3"/>
    <w:rsid w:val="00F03928"/>
    <w:pPr>
      <w:spacing w:before="48" w:after="48"/>
      <w:jc w:val="center"/>
    </w:pPr>
  </w:style>
  <w:style w:type="paragraph" w:customStyle="1" w:styleId="e6e73">
    <w:name w:val="¶e6e7аголовок 3"/>
    <w:basedOn w:val="a3"/>
    <w:next w:val="a3"/>
    <w:rsid w:val="00F03928"/>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F0392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F03928"/>
    <w:rPr>
      <w:sz w:val="17"/>
      <w:shd w:val="clear" w:color="auto" w:fill="FFFFFF"/>
    </w:rPr>
  </w:style>
  <w:style w:type="paragraph" w:customStyle="1" w:styleId="afffffffffff1">
    <w:name w:val="Подпись к таблице"/>
    <w:basedOn w:val="a3"/>
    <w:link w:val="afffffffffff0"/>
    <w:rsid w:val="00F03928"/>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F03928"/>
    <w:rPr>
      <w:sz w:val="14"/>
      <w:shd w:val="clear" w:color="auto" w:fill="FFFFFF"/>
    </w:rPr>
  </w:style>
  <w:style w:type="paragraph" w:customStyle="1" w:styleId="6b">
    <w:name w:val="Основной текст (6)"/>
    <w:basedOn w:val="a3"/>
    <w:link w:val="6a"/>
    <w:rsid w:val="00F03928"/>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F03928"/>
    <w:rPr>
      <w:sz w:val="22"/>
    </w:rPr>
  </w:style>
  <w:style w:type="character" w:customStyle="1" w:styleId="useremail">
    <w:name w:val="useremail"/>
    <w:rsid w:val="00F03928"/>
    <w:rPr>
      <w:b/>
      <w:color w:val="555555"/>
    </w:rPr>
  </w:style>
  <w:style w:type="character" w:customStyle="1" w:styleId="sel1">
    <w:name w:val="sel1"/>
    <w:rsid w:val="00F03928"/>
    <w:rPr>
      <w:shd w:val="clear" w:color="auto" w:fill="000000"/>
    </w:rPr>
  </w:style>
  <w:style w:type="character" w:customStyle="1" w:styleId="1ffffffa">
    <w:name w:val="Основной текст + Курсив1"/>
    <w:rsid w:val="00F03928"/>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F03928"/>
    <w:rPr>
      <w:rFonts w:ascii="Times New Roman" w:hAnsi="Times New Roman"/>
      <w:b/>
      <w:i/>
      <w:spacing w:val="0"/>
      <w:sz w:val="20"/>
    </w:rPr>
  </w:style>
  <w:style w:type="character" w:customStyle="1" w:styleId="sel11">
    <w:name w:val="sel11"/>
    <w:rsid w:val="00F03928"/>
    <w:rPr>
      <w:b/>
    </w:rPr>
  </w:style>
  <w:style w:type="character" w:customStyle="1" w:styleId="bodyouter">
    <w:name w:val="body_outer"/>
    <w:rsid w:val="00F03928"/>
  </w:style>
  <w:style w:type="character" w:customStyle="1" w:styleId="at3">
    <w:name w:val="at3"/>
    <w:rsid w:val="00F03928"/>
    <w:rPr>
      <w:b/>
      <w:i/>
      <w:color w:val="00008B"/>
      <w:u w:val="single"/>
    </w:rPr>
  </w:style>
  <w:style w:type="character" w:customStyle="1" w:styleId="417">
    <w:name w:val="Знак4 Знак Знак1"/>
    <w:locked/>
    <w:rsid w:val="00F03928"/>
    <w:rPr>
      <w:rFonts w:ascii="Arial" w:hAnsi="Arial"/>
      <w:b/>
      <w:kern w:val="32"/>
      <w:sz w:val="32"/>
      <w:lang w:val="ru-RU" w:eastAsia="ru-RU"/>
    </w:rPr>
  </w:style>
  <w:style w:type="character" w:customStyle="1" w:styleId="21f4">
    <w:name w:val="Знак2 Знак Знак1"/>
    <w:locked/>
    <w:rsid w:val="00F03928"/>
    <w:rPr>
      <w:b/>
      <w:sz w:val="27"/>
      <w:lang w:val="ru-RU" w:eastAsia="ru-RU"/>
    </w:rPr>
  </w:style>
  <w:style w:type="character" w:customStyle="1" w:styleId="ilad">
    <w:name w:val="il_ad"/>
    <w:rsid w:val="00F03928"/>
  </w:style>
  <w:style w:type="character" w:customStyle="1" w:styleId="tooltipextranews">
    <w:name w:val="tooltip_extranews"/>
    <w:rsid w:val="00F03928"/>
    <w:rPr>
      <w:rFonts w:ascii="Times New Roman" w:hAnsi="Times New Roman"/>
    </w:rPr>
  </w:style>
  <w:style w:type="character" w:customStyle="1" w:styleId="needref">
    <w:name w:val="need_ref"/>
    <w:rsid w:val="00F03928"/>
    <w:rPr>
      <w:rFonts w:ascii="Times New Roman" w:hAnsi="Times New Roman"/>
    </w:rPr>
  </w:style>
  <w:style w:type="character" w:customStyle="1" w:styleId="up">
    <w:name w:val="up"/>
    <w:rsid w:val="00F03928"/>
    <w:rPr>
      <w:rFonts w:ascii="Times New Roman" w:hAnsi="Times New Roman"/>
    </w:rPr>
  </w:style>
  <w:style w:type="character" w:customStyle="1" w:styleId="down">
    <w:name w:val="down"/>
    <w:rsid w:val="00F03928"/>
    <w:rPr>
      <w:rFonts w:ascii="Times New Roman" w:hAnsi="Times New Roman"/>
    </w:rPr>
  </w:style>
  <w:style w:type="character" w:customStyle="1" w:styleId="ref">
    <w:name w:val="ref"/>
    <w:rsid w:val="00F03928"/>
    <w:rPr>
      <w:rFonts w:ascii="Times New Roman" w:hAnsi="Times New Roman"/>
    </w:rPr>
  </w:style>
  <w:style w:type="character" w:customStyle="1" w:styleId="up1">
    <w:name w:val="up1"/>
    <w:rsid w:val="00F03928"/>
    <w:rPr>
      <w:rFonts w:ascii="Times New Roman" w:hAnsi="Times New Roman"/>
      <w:color w:val="0645AD"/>
    </w:rPr>
  </w:style>
  <w:style w:type="character" w:customStyle="1" w:styleId="down1">
    <w:name w:val="down1"/>
    <w:rsid w:val="00F03928"/>
    <w:rPr>
      <w:rFonts w:ascii="Times New Roman" w:hAnsi="Times New Roman"/>
      <w:color w:val="0645AD"/>
    </w:rPr>
  </w:style>
  <w:style w:type="character" w:customStyle="1" w:styleId="up2">
    <w:name w:val="up2"/>
    <w:rsid w:val="00F03928"/>
    <w:rPr>
      <w:rFonts w:ascii="Times New Roman" w:hAnsi="Times New Roman"/>
      <w:vanish/>
    </w:rPr>
  </w:style>
  <w:style w:type="character" w:customStyle="1" w:styleId="down2">
    <w:name w:val="down2"/>
    <w:rsid w:val="00F03928"/>
    <w:rPr>
      <w:rFonts w:ascii="Times New Roman" w:hAnsi="Times New Roman"/>
      <w:vanish/>
    </w:rPr>
  </w:style>
  <w:style w:type="character" w:customStyle="1" w:styleId="toctoggle">
    <w:name w:val="toctoggle"/>
    <w:rsid w:val="00F03928"/>
    <w:rPr>
      <w:rFonts w:ascii="Times New Roman" w:hAnsi="Times New Roman"/>
    </w:rPr>
  </w:style>
  <w:style w:type="character" w:customStyle="1" w:styleId="tocnumber">
    <w:name w:val="tocnumber"/>
    <w:rsid w:val="00F03928"/>
    <w:rPr>
      <w:rFonts w:ascii="Times New Roman" w:hAnsi="Times New Roman"/>
    </w:rPr>
  </w:style>
  <w:style w:type="character" w:customStyle="1" w:styleId="romain1">
    <w:name w:val="romain1"/>
    <w:rsid w:val="00F03928"/>
    <w:rPr>
      <w:rFonts w:ascii="Times New Roman" w:hAnsi="Times New Roman"/>
      <w:smallCaps/>
    </w:rPr>
  </w:style>
  <w:style w:type="character" w:customStyle="1" w:styleId="editsection2">
    <w:name w:val="editsection2"/>
    <w:rsid w:val="00F03928"/>
    <w:rPr>
      <w:rFonts w:ascii="Times New Roman" w:hAnsi="Times New Roman"/>
    </w:rPr>
  </w:style>
  <w:style w:type="character" w:customStyle="1" w:styleId="mw-headline2">
    <w:name w:val="mw-headline2"/>
    <w:rsid w:val="00F03928"/>
    <w:rPr>
      <w:rFonts w:ascii="Times New Roman" w:hAnsi="Times New Roman"/>
    </w:rPr>
  </w:style>
  <w:style w:type="character" w:customStyle="1" w:styleId="750">
    <w:name w:val="Основной текст (7)5"/>
    <w:rsid w:val="00F03928"/>
    <w:rPr>
      <w:rFonts w:ascii="Times New Roman" w:hAnsi="Times New Roman"/>
      <w:spacing w:val="0"/>
      <w:sz w:val="20"/>
    </w:rPr>
  </w:style>
  <w:style w:type="character" w:customStyle="1" w:styleId="term1">
    <w:name w:val="term1"/>
    <w:rsid w:val="00F03928"/>
    <w:rPr>
      <w:b/>
      <w:i/>
      <w:color w:val="121F48"/>
    </w:rPr>
  </w:style>
  <w:style w:type="character" w:customStyle="1" w:styleId="fontstyle290">
    <w:name w:val="fontstyle29"/>
    <w:rsid w:val="00F03928"/>
    <w:rPr>
      <w:rFonts w:ascii="Times New Roman" w:hAnsi="Times New Roman"/>
    </w:rPr>
  </w:style>
  <w:style w:type="character" w:customStyle="1" w:styleId="4c">
    <w:name w:val="Знак4 Знак Знак"/>
    <w:locked/>
    <w:rsid w:val="00F03928"/>
    <w:rPr>
      <w:rFonts w:ascii="Arial" w:hAnsi="Arial"/>
      <w:b/>
      <w:kern w:val="32"/>
      <w:sz w:val="32"/>
      <w:lang w:val="ru-RU" w:eastAsia="ru-RU"/>
    </w:rPr>
  </w:style>
  <w:style w:type="character" w:customStyle="1" w:styleId="2fff7">
    <w:name w:val="Знак2 Знак Знак"/>
    <w:semiHidden/>
    <w:locked/>
    <w:rsid w:val="00F03928"/>
    <w:rPr>
      <w:rFonts w:ascii="Arial" w:hAnsi="Arial"/>
      <w:b/>
      <w:sz w:val="26"/>
      <w:lang w:val="ru-RU" w:eastAsia="ru-RU"/>
    </w:rPr>
  </w:style>
  <w:style w:type="character" w:customStyle="1" w:styleId="-FN0">
    <w:name w:val="Текст сноски-FN Знак Знак Знак"/>
    <w:semiHidden/>
    <w:locked/>
    <w:rsid w:val="00F03928"/>
    <w:rPr>
      <w:lang w:eastAsia="ru-RU"/>
    </w:rPr>
  </w:style>
  <w:style w:type="character" w:customStyle="1" w:styleId="style50">
    <w:name w:val="style5"/>
    <w:rsid w:val="00F03928"/>
  </w:style>
  <w:style w:type="character" w:customStyle="1" w:styleId="721">
    <w:name w:val="Основной текст (7)2"/>
    <w:rsid w:val="00F03928"/>
    <w:rPr>
      <w:rFonts w:ascii="Times New Roman" w:hAnsi="Times New Roman"/>
      <w:spacing w:val="0"/>
      <w:sz w:val="20"/>
    </w:rPr>
  </w:style>
  <w:style w:type="character" w:customStyle="1" w:styleId="760">
    <w:name w:val="Основной текст (7)6"/>
    <w:rsid w:val="00F03928"/>
    <w:rPr>
      <w:rFonts w:ascii="Times New Roman" w:hAnsi="Times New Roman"/>
      <w:spacing w:val="0"/>
      <w:sz w:val="20"/>
    </w:rPr>
  </w:style>
  <w:style w:type="character" w:customStyle="1" w:styleId="Absatz-Standardschriftart">
    <w:name w:val="Absatz-Standardschriftart"/>
    <w:rsid w:val="00F03928"/>
  </w:style>
  <w:style w:type="character" w:customStyle="1" w:styleId="WW-Absatz-Standardschriftart">
    <w:name w:val="WW-Absatz-Standardschriftart"/>
    <w:rsid w:val="00F03928"/>
  </w:style>
  <w:style w:type="character" w:customStyle="1" w:styleId="FontStyle23">
    <w:name w:val="Font Style23"/>
    <w:rsid w:val="00F03928"/>
    <w:rPr>
      <w:rFonts w:ascii="Times New Roman" w:hAnsi="Times New Roman"/>
      <w:b/>
      <w:sz w:val="20"/>
    </w:rPr>
  </w:style>
  <w:style w:type="character" w:customStyle="1" w:styleId="b-serp-urlitem">
    <w:name w:val="b-serp-url__item"/>
    <w:rsid w:val="00F03928"/>
    <w:rPr>
      <w:rFonts w:ascii="Times New Roman" w:hAnsi="Times New Roman"/>
    </w:rPr>
  </w:style>
  <w:style w:type="character" w:customStyle="1" w:styleId="79">
    <w:name w:val="Основной текст (7)9"/>
    <w:rsid w:val="00F03928"/>
    <w:rPr>
      <w:rFonts w:ascii="Times New Roman" w:hAnsi="Times New Roman"/>
      <w:spacing w:val="0"/>
      <w:sz w:val="20"/>
    </w:rPr>
  </w:style>
  <w:style w:type="character" w:customStyle="1" w:styleId="afffffffffff2">
    <w:name w:val="пример"/>
    <w:rsid w:val="00F03928"/>
    <w:rPr>
      <w:rFonts w:ascii="Times New Roman" w:hAnsi="Times New Roman"/>
    </w:rPr>
  </w:style>
  <w:style w:type="character" w:customStyle="1" w:styleId="first-letter">
    <w:name w:val="first-letter"/>
    <w:rsid w:val="00F03928"/>
  </w:style>
  <w:style w:type="character" w:customStyle="1" w:styleId="indicateur-langue1">
    <w:name w:val="indicateur-langue1"/>
    <w:rsid w:val="00F03928"/>
    <w:rPr>
      <w:rFonts w:ascii="Courier New" w:hAnsi="Courier New"/>
      <w:b/>
      <w:sz w:val="24"/>
    </w:rPr>
  </w:style>
  <w:style w:type="character" w:customStyle="1" w:styleId="italique1">
    <w:name w:val="italique1"/>
    <w:rsid w:val="00F03928"/>
    <w:rPr>
      <w:i/>
    </w:rPr>
  </w:style>
  <w:style w:type="character" w:customStyle="1" w:styleId="hl21">
    <w:name w:val="hl21"/>
    <w:rsid w:val="00F03928"/>
    <w:rPr>
      <w:b/>
      <w:sz w:val="24"/>
    </w:rPr>
  </w:style>
  <w:style w:type="character" w:customStyle="1" w:styleId="m1">
    <w:name w:val="m1"/>
    <w:rsid w:val="00F03928"/>
    <w:rPr>
      <w:rFonts w:ascii="Tahoma" w:hAnsi="Tahoma"/>
      <w:sz w:val="18"/>
      <w:u w:val="none"/>
    </w:rPr>
  </w:style>
  <w:style w:type="character" w:customStyle="1" w:styleId="trd12">
    <w:name w:val="trd12"/>
    <w:rsid w:val="00F03928"/>
  </w:style>
  <w:style w:type="character" w:customStyle="1" w:styleId="mr1">
    <w:name w:val="mr1"/>
    <w:rsid w:val="00F03928"/>
    <w:rPr>
      <w:rFonts w:ascii="Tahoma" w:hAnsi="Tahoma"/>
      <w:color w:val="800000"/>
      <w:sz w:val="18"/>
      <w:u w:val="none"/>
    </w:rPr>
  </w:style>
  <w:style w:type="character" w:customStyle="1" w:styleId="trd121">
    <w:name w:val="trd121"/>
    <w:rsid w:val="00F03928"/>
    <w:rPr>
      <w:rFonts w:ascii="Arial" w:hAnsi="Arial"/>
      <w:b/>
      <w:color w:val="800000"/>
      <w:sz w:val="18"/>
      <w:u w:val="none"/>
    </w:rPr>
  </w:style>
  <w:style w:type="character" w:customStyle="1" w:styleId="hlnormal">
    <w:name w:val="hlnormal"/>
    <w:rsid w:val="00F03928"/>
  </w:style>
  <w:style w:type="character" w:customStyle="1" w:styleId="bod1">
    <w:name w:val="bod1"/>
    <w:rsid w:val="00F03928"/>
  </w:style>
  <w:style w:type="paragraph" w:customStyle="1" w:styleId="914">
    <w:name w:val="Знак91"/>
    <w:basedOn w:val="a3"/>
    <w:rsid w:val="00F03928"/>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F03928"/>
    <w:rPr>
      <w:rFonts w:ascii="Arial" w:hAnsi="Arial"/>
      <w:b/>
      <w:kern w:val="32"/>
      <w:sz w:val="32"/>
      <w:lang w:val="ru-RU" w:eastAsia="ru-RU"/>
    </w:rPr>
  </w:style>
  <w:style w:type="character" w:customStyle="1" w:styleId="2114">
    <w:name w:val="Знак2 Знак Знак11"/>
    <w:locked/>
    <w:rsid w:val="00F03928"/>
    <w:rPr>
      <w:b/>
      <w:sz w:val="27"/>
      <w:lang w:val="ru-RU" w:eastAsia="ru-RU"/>
    </w:rPr>
  </w:style>
  <w:style w:type="character" w:customStyle="1" w:styleId="422">
    <w:name w:val="Знак4 Знак Знак2"/>
    <w:locked/>
    <w:rsid w:val="00F03928"/>
    <w:rPr>
      <w:rFonts w:ascii="Arial" w:hAnsi="Arial"/>
      <w:b/>
      <w:kern w:val="32"/>
      <w:sz w:val="32"/>
      <w:lang w:val="ru-RU" w:eastAsia="ru-RU"/>
    </w:rPr>
  </w:style>
  <w:style w:type="character" w:customStyle="1" w:styleId="22b">
    <w:name w:val="Знак2 Знак Знак2"/>
    <w:locked/>
    <w:rsid w:val="00F03928"/>
    <w:rPr>
      <w:rFonts w:ascii="Arial" w:hAnsi="Arial"/>
      <w:b/>
      <w:sz w:val="26"/>
      <w:lang w:val="ru-RU" w:eastAsia="ru-RU"/>
    </w:rPr>
  </w:style>
  <w:style w:type="character" w:customStyle="1" w:styleId="spellingerror">
    <w:name w:val="spellingerror"/>
    <w:rsid w:val="00F03928"/>
  </w:style>
  <w:style w:type="character" w:customStyle="1" w:styleId="contextualspellingandgrammarerror">
    <w:name w:val="contextualspellingandgrammarerror"/>
    <w:rsid w:val="00F03928"/>
  </w:style>
  <w:style w:type="character" w:customStyle="1" w:styleId="normaltextrun1">
    <w:name w:val="normaltextrun1"/>
    <w:rsid w:val="00F03928"/>
  </w:style>
  <w:style w:type="character" w:customStyle="1" w:styleId="eop">
    <w:name w:val="eop"/>
    <w:rsid w:val="00F03928"/>
  </w:style>
  <w:style w:type="character" w:customStyle="1" w:styleId="PlainTextChar2">
    <w:name w:val="Plain Text Char2"/>
    <w:aliases w:val="Heading 12 Char1,Знак3 Char,Plain Text Char21,Heading 12 Char12"/>
    <w:locked/>
    <w:rsid w:val="00F03928"/>
    <w:rPr>
      <w:rFonts w:ascii="Courier New" w:hAnsi="Courier New"/>
      <w:sz w:val="20"/>
    </w:rPr>
  </w:style>
  <w:style w:type="character" w:customStyle="1" w:styleId="FontStyle182">
    <w:name w:val="Font Style182"/>
    <w:rsid w:val="00F03928"/>
    <w:rPr>
      <w:rFonts w:ascii="Times New Roman" w:hAnsi="Times New Roman"/>
      <w:sz w:val="18"/>
    </w:rPr>
  </w:style>
  <w:style w:type="character" w:customStyle="1" w:styleId="CommentTextChar2">
    <w:name w:val="Comment Text Char2"/>
    <w:locked/>
    <w:rsid w:val="00F03928"/>
  </w:style>
  <w:style w:type="character" w:customStyle="1" w:styleId="HeaderChar2">
    <w:name w:val="Header Char2"/>
    <w:locked/>
    <w:rsid w:val="00F03928"/>
    <w:rPr>
      <w:sz w:val="24"/>
    </w:rPr>
  </w:style>
  <w:style w:type="character" w:customStyle="1" w:styleId="FooterChar2">
    <w:name w:val="Footer Char2"/>
    <w:locked/>
    <w:rsid w:val="00F03928"/>
    <w:rPr>
      <w:sz w:val="24"/>
    </w:rPr>
  </w:style>
  <w:style w:type="character" w:customStyle="1" w:styleId="EndnoteTextChar2">
    <w:name w:val="Endnote Text Char2"/>
    <w:locked/>
    <w:rsid w:val="00F03928"/>
    <w:rPr>
      <w:color w:val="000000"/>
      <w:sz w:val="24"/>
    </w:rPr>
  </w:style>
  <w:style w:type="character" w:customStyle="1" w:styleId="MacroTextChar1">
    <w:name w:val="Macro Text Char1"/>
    <w:locked/>
    <w:rsid w:val="00F03928"/>
    <w:rPr>
      <w:rFonts w:ascii="Courier New" w:hAnsi="Courier New"/>
      <w:sz w:val="22"/>
      <w:lang w:val="en-US" w:eastAsia="en-US"/>
    </w:rPr>
  </w:style>
  <w:style w:type="character" w:customStyle="1" w:styleId="TitleChar2">
    <w:name w:val="Title Char2"/>
    <w:locked/>
    <w:rsid w:val="00F03928"/>
    <w:rPr>
      <w:sz w:val="24"/>
      <w:lang w:val="en-US"/>
    </w:rPr>
  </w:style>
  <w:style w:type="character" w:customStyle="1" w:styleId="SubtitleChar2">
    <w:name w:val="Subtitle Char2"/>
    <w:locked/>
    <w:rsid w:val="00F03928"/>
    <w:rPr>
      <w:rFonts w:ascii="PragmaticaCTT" w:hAnsi="PragmaticaCTT"/>
      <w:b/>
      <w:sz w:val="24"/>
    </w:rPr>
  </w:style>
  <w:style w:type="character" w:customStyle="1" w:styleId="BodyTextFirstIndentChar2">
    <w:name w:val="Body Text First Indent Char2"/>
    <w:locked/>
    <w:rsid w:val="00F03928"/>
    <w:rPr>
      <w:rFonts w:ascii="Times New Roman" w:hAnsi="Times New Roman"/>
      <w:sz w:val="24"/>
      <w:lang w:eastAsia="ru-RU"/>
    </w:rPr>
  </w:style>
  <w:style w:type="character" w:customStyle="1" w:styleId="BodyTextIndent2Char2">
    <w:name w:val="Body Text Indent 2 Char2"/>
    <w:locked/>
    <w:rsid w:val="00F03928"/>
    <w:rPr>
      <w:sz w:val="24"/>
    </w:rPr>
  </w:style>
  <w:style w:type="character" w:customStyle="1" w:styleId="BodyTextIndent3Char2">
    <w:name w:val="Body Text Indent 3 Char2"/>
    <w:locked/>
    <w:rsid w:val="00F03928"/>
    <w:rPr>
      <w:sz w:val="16"/>
    </w:rPr>
  </w:style>
  <w:style w:type="character" w:customStyle="1" w:styleId="DocumentMapChar2">
    <w:name w:val="Document Map Char2"/>
    <w:locked/>
    <w:rsid w:val="00F03928"/>
    <w:rPr>
      <w:rFonts w:ascii="Tahoma" w:hAnsi="Tahoma"/>
    </w:rPr>
  </w:style>
  <w:style w:type="character" w:customStyle="1" w:styleId="BalloonTextChar2">
    <w:name w:val="Balloon Text Char2"/>
    <w:locked/>
    <w:rsid w:val="00F03928"/>
    <w:rPr>
      <w:rFonts w:ascii="Tahoma" w:hAnsi="Tahoma"/>
      <w:sz w:val="16"/>
    </w:rPr>
  </w:style>
  <w:style w:type="character" w:customStyle="1" w:styleId="NoSpacingChar3">
    <w:name w:val="No Spacing Char3"/>
    <w:locked/>
    <w:rsid w:val="00F03928"/>
    <w:rPr>
      <w:sz w:val="22"/>
      <w:lang w:val="en-US" w:eastAsia="en-US"/>
    </w:rPr>
  </w:style>
  <w:style w:type="paragraph" w:customStyle="1" w:styleId="12d">
    <w:name w:val="Подзаголовок12"/>
    <w:basedOn w:val="a3"/>
    <w:rsid w:val="00F03928"/>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F03928"/>
    <w:rPr>
      <w:rFonts w:ascii="Times New Roman" w:hAnsi="Times New Roman"/>
      <w:sz w:val="24"/>
      <w:lang w:val="en-US"/>
    </w:rPr>
  </w:style>
  <w:style w:type="character" w:customStyle="1" w:styleId="1ffffffb">
    <w:name w:val="Заголовок Знак1"/>
    <w:rsid w:val="00F03928"/>
    <w:rPr>
      <w:rFonts w:ascii="Calibri Light" w:hAnsi="Calibri Light"/>
      <w:spacing w:val="-10"/>
      <w:kern w:val="28"/>
      <w:sz w:val="56"/>
      <w:lang w:eastAsia="ru-RU"/>
    </w:rPr>
  </w:style>
  <w:style w:type="character" w:customStyle="1" w:styleId="QuoteChar4">
    <w:name w:val="Quote Char4"/>
    <w:link w:val="22c"/>
    <w:locked/>
    <w:rsid w:val="00F03928"/>
    <w:rPr>
      <w:i/>
      <w:color w:val="000000"/>
    </w:rPr>
  </w:style>
  <w:style w:type="paragraph" w:customStyle="1" w:styleId="22c">
    <w:name w:val="Цитата 22"/>
    <w:basedOn w:val="a3"/>
    <w:next w:val="a3"/>
    <w:link w:val="QuoteChar4"/>
    <w:rsid w:val="00F03928"/>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F03928"/>
    <w:rPr>
      <w:rFonts w:ascii="Calibri" w:hAnsi="Calibri" w:cs="Times New Roman"/>
      <w:i/>
      <w:color w:val="000000"/>
      <w:sz w:val="20"/>
      <w:szCs w:val="20"/>
    </w:rPr>
  </w:style>
  <w:style w:type="character" w:customStyle="1" w:styleId="IntenseQuoteChar4">
    <w:name w:val="Intense Quote Char4"/>
    <w:link w:val="2fff8"/>
    <w:locked/>
    <w:rsid w:val="00F03928"/>
    <w:rPr>
      <w:b/>
      <w:i/>
      <w:color w:val="4F81BD"/>
    </w:rPr>
  </w:style>
  <w:style w:type="paragraph" w:customStyle="1" w:styleId="2fff8">
    <w:name w:val="Выделенная цитата2"/>
    <w:basedOn w:val="a3"/>
    <w:next w:val="a3"/>
    <w:link w:val="IntenseQuoteChar4"/>
    <w:rsid w:val="00F03928"/>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F03928"/>
    <w:rPr>
      <w:rFonts w:ascii="Calibri" w:hAnsi="Calibri" w:cs="Times New Roman"/>
      <w:b/>
      <w:i/>
      <w:color w:val="4F81BD"/>
      <w:sz w:val="20"/>
      <w:szCs w:val="20"/>
    </w:rPr>
  </w:style>
  <w:style w:type="character" w:customStyle="1" w:styleId="5510">
    <w:name w:val="Знак Знак551"/>
    <w:locked/>
    <w:rsid w:val="00F03928"/>
    <w:rPr>
      <w:sz w:val="24"/>
      <w:lang w:val="ru-RU" w:eastAsia="ru-RU"/>
    </w:rPr>
  </w:style>
  <w:style w:type="character" w:customStyle="1" w:styleId="6510">
    <w:name w:val="Знак Знак651"/>
    <w:locked/>
    <w:rsid w:val="00F03928"/>
    <w:rPr>
      <w:b/>
      <w:sz w:val="27"/>
      <w:lang w:val="ru-RU" w:eastAsia="ru-RU"/>
    </w:rPr>
  </w:style>
  <w:style w:type="character" w:customStyle="1" w:styleId="6410">
    <w:name w:val="Знак Знак641"/>
    <w:locked/>
    <w:rsid w:val="00F03928"/>
    <w:rPr>
      <w:b/>
      <w:sz w:val="28"/>
      <w:lang w:val="ru-RU" w:eastAsia="ru-RU"/>
    </w:rPr>
  </w:style>
  <w:style w:type="character" w:customStyle="1" w:styleId="631">
    <w:name w:val="Знак Знак631"/>
    <w:locked/>
    <w:rsid w:val="00F03928"/>
    <w:rPr>
      <w:b/>
      <w:i/>
      <w:sz w:val="26"/>
      <w:lang w:val="ru-RU" w:eastAsia="ru-RU"/>
    </w:rPr>
  </w:style>
  <w:style w:type="character" w:customStyle="1" w:styleId="6210">
    <w:name w:val="Знак Знак621"/>
    <w:locked/>
    <w:rsid w:val="00F03928"/>
    <w:rPr>
      <w:sz w:val="24"/>
      <w:lang w:val="ru-RU" w:eastAsia="ru-RU"/>
    </w:rPr>
  </w:style>
  <w:style w:type="character" w:customStyle="1" w:styleId="6010">
    <w:name w:val="Знак Знак601"/>
    <w:locked/>
    <w:rsid w:val="00F03928"/>
    <w:rPr>
      <w:i/>
      <w:sz w:val="24"/>
      <w:lang w:val="ru-RU" w:eastAsia="ru-RU"/>
    </w:rPr>
  </w:style>
  <w:style w:type="character" w:customStyle="1" w:styleId="591">
    <w:name w:val="Знак Знак591"/>
    <w:locked/>
    <w:rsid w:val="00F03928"/>
    <w:rPr>
      <w:rFonts w:ascii="Arial" w:hAnsi="Arial"/>
      <w:sz w:val="22"/>
      <w:lang w:val="ru-RU" w:eastAsia="ru-RU"/>
    </w:rPr>
  </w:style>
  <w:style w:type="character" w:customStyle="1" w:styleId="5810">
    <w:name w:val="Знак Знак581"/>
    <w:locked/>
    <w:rsid w:val="00F03928"/>
    <w:rPr>
      <w:rFonts w:ascii="Courier New" w:hAnsi="Courier New"/>
      <w:lang w:val="ru-RU" w:eastAsia="ru-RU"/>
    </w:rPr>
  </w:style>
  <w:style w:type="character" w:customStyle="1" w:styleId="5710">
    <w:name w:val="Знак Знак571"/>
    <w:locked/>
    <w:rsid w:val="00F03928"/>
    <w:rPr>
      <w:lang w:val="ru-RU" w:eastAsia="ru-RU"/>
    </w:rPr>
  </w:style>
  <w:style w:type="character" w:customStyle="1" w:styleId="5610">
    <w:name w:val="Знак Знак561"/>
    <w:locked/>
    <w:rsid w:val="00F03928"/>
    <w:rPr>
      <w:sz w:val="24"/>
      <w:lang w:val="ru-RU" w:eastAsia="ru-RU"/>
    </w:rPr>
  </w:style>
  <w:style w:type="character" w:customStyle="1" w:styleId="5410">
    <w:name w:val="Знак Знак541"/>
    <w:locked/>
    <w:rsid w:val="00F03928"/>
    <w:rPr>
      <w:sz w:val="24"/>
      <w:lang w:val="en-US" w:eastAsia="ru-RU"/>
    </w:rPr>
  </w:style>
  <w:style w:type="character" w:customStyle="1" w:styleId="6710">
    <w:name w:val="Знак Знак671"/>
    <w:rsid w:val="00F03928"/>
    <w:rPr>
      <w:rFonts w:ascii="Arial" w:hAnsi="Arial"/>
      <w:b/>
      <w:sz w:val="26"/>
    </w:rPr>
  </w:style>
  <w:style w:type="character" w:customStyle="1" w:styleId="6610">
    <w:name w:val="Знак Знак661"/>
    <w:rsid w:val="00F03928"/>
    <w:rPr>
      <w:b/>
      <w:sz w:val="28"/>
    </w:rPr>
  </w:style>
  <w:style w:type="character" w:customStyle="1" w:styleId="7010">
    <w:name w:val="Знак Знак701"/>
    <w:rsid w:val="00F03928"/>
    <w:rPr>
      <w:rFonts w:ascii="Arial" w:hAnsi="Arial"/>
      <w:b/>
      <w:sz w:val="26"/>
    </w:rPr>
  </w:style>
  <w:style w:type="character" w:customStyle="1" w:styleId="691">
    <w:name w:val="Знак Знак691"/>
    <w:rsid w:val="00F03928"/>
    <w:rPr>
      <w:b/>
      <w:sz w:val="28"/>
    </w:rPr>
  </w:style>
  <w:style w:type="character" w:customStyle="1" w:styleId="681">
    <w:name w:val="Знак Знак681"/>
    <w:rsid w:val="00F03928"/>
    <w:rPr>
      <w:b/>
      <w:i/>
      <w:sz w:val="26"/>
    </w:rPr>
  </w:style>
  <w:style w:type="character" w:customStyle="1" w:styleId="2fff9">
    <w:name w:val="Текст сноски Знак2"/>
    <w:semiHidden/>
    <w:rsid w:val="00F03928"/>
    <w:rPr>
      <w:rFonts w:ascii="Times New Roman" w:hAnsi="Times New Roman"/>
      <w:sz w:val="20"/>
    </w:rPr>
  </w:style>
  <w:style w:type="paragraph" w:customStyle="1" w:styleId="3fd">
    <w:name w:val="3"/>
    <w:basedOn w:val="a3"/>
    <w:next w:val="114"/>
    <w:rsid w:val="00F03928"/>
    <w:pPr>
      <w:jc w:val="center"/>
    </w:pPr>
    <w:rPr>
      <w:sz w:val="28"/>
      <w:lang w:val="en-US"/>
    </w:rPr>
  </w:style>
  <w:style w:type="paragraph" w:customStyle="1" w:styleId="3fe">
    <w:name w:val="Абзац списка3"/>
    <w:basedOn w:val="a3"/>
    <w:link w:val="ListParagraphChar3"/>
    <w:rsid w:val="00F03928"/>
    <w:pPr>
      <w:ind w:left="708"/>
    </w:pPr>
    <w:rPr>
      <w:sz w:val="20"/>
      <w:szCs w:val="20"/>
    </w:rPr>
  </w:style>
  <w:style w:type="character" w:customStyle="1" w:styleId="ListParagraphChar3">
    <w:name w:val="List Paragraph Char3"/>
    <w:link w:val="3fe"/>
    <w:locked/>
    <w:rsid w:val="00F03928"/>
    <w:rPr>
      <w:rFonts w:ascii="Times New Roman" w:eastAsia="Times New Roman" w:hAnsi="Times New Roman" w:cs="Times New Roman"/>
      <w:sz w:val="20"/>
      <w:szCs w:val="20"/>
      <w:lang w:eastAsia="ru-RU"/>
    </w:rPr>
  </w:style>
  <w:style w:type="paragraph" w:customStyle="1" w:styleId="5a">
    <w:name w:val="Обычный5"/>
    <w:rsid w:val="00F03928"/>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F03928"/>
    <w:rPr>
      <w:rFonts w:ascii="Times New Roman" w:hAnsi="Times New Roman"/>
    </w:rPr>
  </w:style>
  <w:style w:type="paragraph" w:customStyle="1" w:styleId="msonormal0">
    <w:name w:val="msonormal"/>
    <w:basedOn w:val="a3"/>
    <w:rsid w:val="00F03928"/>
    <w:pPr>
      <w:spacing w:before="100" w:beforeAutospacing="1" w:after="100" w:afterAutospacing="1"/>
    </w:pPr>
  </w:style>
  <w:style w:type="table" w:customStyle="1" w:styleId="2fffa">
    <w:name w:val="Сетка таблицы2"/>
    <w:rsid w:val="00F0392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F03928"/>
    <w:rPr>
      <w:lang w:val="en-US"/>
    </w:rPr>
  </w:style>
  <w:style w:type="paragraph" w:customStyle="1" w:styleId="2fffb">
    <w:name w:val="Без интервала2"/>
    <w:link w:val="NoSpacingChar2"/>
    <w:rsid w:val="00F03928"/>
    <w:pPr>
      <w:spacing w:beforeAutospacing="1" w:after="0" w:afterAutospacing="1" w:line="240" w:lineRule="auto"/>
    </w:pPr>
    <w:rPr>
      <w:lang w:val="en-US"/>
    </w:rPr>
  </w:style>
  <w:style w:type="paragraph" w:customStyle="1" w:styleId="21f5">
    <w:name w:val="Обычный21"/>
    <w:rsid w:val="00F03928"/>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F03928"/>
    <w:rPr>
      <w:color w:val="808080"/>
    </w:rPr>
  </w:style>
  <w:style w:type="character" w:customStyle="1" w:styleId="2fffd">
    <w:name w:val="Слабое выделение2"/>
    <w:rsid w:val="00F03928"/>
    <w:rPr>
      <w:i/>
      <w:color w:val="808080"/>
    </w:rPr>
  </w:style>
  <w:style w:type="character" w:customStyle="1" w:styleId="2fffe">
    <w:name w:val="Сильное выделение2"/>
    <w:rsid w:val="00F03928"/>
    <w:rPr>
      <w:b/>
      <w:i/>
      <w:color w:val="4F81BD"/>
    </w:rPr>
  </w:style>
  <w:style w:type="character" w:customStyle="1" w:styleId="2ffff">
    <w:name w:val="Слабая ссылка2"/>
    <w:rsid w:val="00F03928"/>
    <w:rPr>
      <w:smallCaps/>
      <w:color w:val="C0504D"/>
      <w:u w:val="single"/>
    </w:rPr>
  </w:style>
  <w:style w:type="character" w:customStyle="1" w:styleId="2ffff0">
    <w:name w:val="Сильная ссылка2"/>
    <w:rsid w:val="00F03928"/>
    <w:rPr>
      <w:b/>
      <w:smallCaps/>
      <w:color w:val="C0504D"/>
      <w:spacing w:val="5"/>
      <w:u w:val="single"/>
    </w:rPr>
  </w:style>
  <w:style w:type="character" w:customStyle="1" w:styleId="2ffff1">
    <w:name w:val="Название книги2"/>
    <w:rsid w:val="00F03928"/>
    <w:rPr>
      <w:b/>
      <w:smallCaps/>
      <w:spacing w:val="5"/>
    </w:rPr>
  </w:style>
  <w:style w:type="paragraph" w:customStyle="1" w:styleId="2ffff2">
    <w:name w:val="Заголовок оглавления2"/>
    <w:basedOn w:val="11"/>
    <w:next w:val="a3"/>
    <w:rsid w:val="00F03928"/>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F03928"/>
    <w:pPr>
      <w:jc w:val="center"/>
    </w:pPr>
    <w:rPr>
      <w:sz w:val="20"/>
      <w:szCs w:val="20"/>
      <w:lang w:val="en-US"/>
    </w:rPr>
  </w:style>
  <w:style w:type="character" w:customStyle="1" w:styleId="3ff">
    <w:name w:val="Название Знак3"/>
    <w:link w:val="83"/>
    <w:locked/>
    <w:rsid w:val="00F03928"/>
    <w:rPr>
      <w:rFonts w:ascii="Times New Roman" w:eastAsia="Times New Roman" w:hAnsi="Times New Roman" w:cs="Times New Roman"/>
      <w:sz w:val="20"/>
      <w:szCs w:val="20"/>
      <w:lang w:val="en-US" w:eastAsia="ru-RU"/>
    </w:rPr>
  </w:style>
  <w:style w:type="paragraph" w:customStyle="1" w:styleId="31e">
    <w:name w:val="Абзац списка31"/>
    <w:basedOn w:val="a3"/>
    <w:rsid w:val="00F03928"/>
    <w:pPr>
      <w:ind w:left="708"/>
    </w:pPr>
    <w:rPr>
      <w:sz w:val="20"/>
      <w:szCs w:val="20"/>
    </w:rPr>
  </w:style>
  <w:style w:type="character" w:customStyle="1" w:styleId="21f6">
    <w:name w:val="Слабое выделение21"/>
    <w:rsid w:val="00F03928"/>
    <w:rPr>
      <w:i/>
      <w:color w:val="808080"/>
    </w:rPr>
  </w:style>
  <w:style w:type="paragraph" w:customStyle="1" w:styleId="516">
    <w:name w:val="Обычный51"/>
    <w:basedOn w:val="a3"/>
    <w:rsid w:val="00F03928"/>
    <w:pPr>
      <w:spacing w:before="100" w:beforeAutospacing="1" w:after="100" w:afterAutospacing="1"/>
    </w:pPr>
  </w:style>
  <w:style w:type="paragraph" w:customStyle="1" w:styleId="21f7">
    <w:name w:val="Без интервала21"/>
    <w:rsid w:val="00F03928"/>
    <w:pPr>
      <w:spacing w:after="0" w:line="240" w:lineRule="auto"/>
    </w:pPr>
    <w:rPr>
      <w:rFonts w:ascii="Calibri" w:eastAsia="Times New Roman" w:hAnsi="Calibri" w:cs="Times New Roman"/>
      <w:lang w:val="en-US"/>
    </w:rPr>
  </w:style>
  <w:style w:type="character" w:customStyle="1" w:styleId="21f8">
    <w:name w:val="Сильное выделение21"/>
    <w:rsid w:val="00F03928"/>
    <w:rPr>
      <w:b/>
      <w:i/>
      <w:color w:val="4F81BD"/>
    </w:rPr>
  </w:style>
  <w:style w:type="paragraph" w:customStyle="1" w:styleId="2ffff3">
    <w:name w:val="Подзаголовок2"/>
    <w:basedOn w:val="a3"/>
    <w:rsid w:val="00F03928"/>
    <w:pPr>
      <w:spacing w:line="312" w:lineRule="auto"/>
    </w:pPr>
    <w:rPr>
      <w:rFonts w:ascii="Arial" w:hAnsi="Arial" w:cs="Arial"/>
      <w:b/>
      <w:bCs/>
      <w:color w:val="000000"/>
      <w:sz w:val="20"/>
      <w:szCs w:val="20"/>
    </w:rPr>
  </w:style>
  <w:style w:type="paragraph" w:customStyle="1" w:styleId="6c">
    <w:name w:val="Обычный6"/>
    <w:basedOn w:val="a3"/>
    <w:rsid w:val="00F03928"/>
    <w:pPr>
      <w:spacing w:before="100" w:beforeAutospacing="1" w:after="100" w:afterAutospacing="1"/>
    </w:pPr>
  </w:style>
  <w:style w:type="paragraph" w:customStyle="1" w:styleId="3ff0">
    <w:name w:val="Подзаголовок3"/>
    <w:basedOn w:val="a3"/>
    <w:rsid w:val="00F03928"/>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F03928"/>
    <w:rPr>
      <w:rFonts w:ascii="Courier New" w:hAnsi="Courier New"/>
      <w:sz w:val="20"/>
    </w:rPr>
  </w:style>
  <w:style w:type="character" w:customStyle="1" w:styleId="3311">
    <w:name w:val="Знак3 Знак Знак Знак31"/>
    <w:locked/>
    <w:rsid w:val="00F03928"/>
    <w:rPr>
      <w:rFonts w:ascii="Arial" w:hAnsi="Arial"/>
      <w:b/>
      <w:kern w:val="32"/>
      <w:sz w:val="32"/>
    </w:rPr>
  </w:style>
  <w:style w:type="character" w:customStyle="1" w:styleId="353">
    <w:name w:val="Знак3 Знак Знак5 Знак Знак"/>
    <w:semiHidden/>
    <w:locked/>
    <w:rsid w:val="00F03928"/>
    <w:rPr>
      <w:rFonts w:ascii="Courier New" w:hAnsi="Courier New"/>
      <w:color w:val="000000"/>
      <w:sz w:val="24"/>
    </w:rPr>
  </w:style>
  <w:style w:type="paragraph" w:customStyle="1" w:styleId="3ff1">
    <w:name w:val="Без интервала3"/>
    <w:rsid w:val="00F03928"/>
    <w:pPr>
      <w:spacing w:after="0" w:line="240" w:lineRule="auto"/>
    </w:pPr>
    <w:rPr>
      <w:rFonts w:ascii="Calibri" w:eastAsia="Times New Roman" w:hAnsi="Calibri" w:cs="Times New Roman"/>
      <w:lang w:val="en-US"/>
    </w:rPr>
  </w:style>
  <w:style w:type="character" w:customStyle="1" w:styleId="172">
    <w:name w:val="Знак Знак172"/>
    <w:locked/>
    <w:rsid w:val="00F03928"/>
    <w:rPr>
      <w:sz w:val="16"/>
    </w:rPr>
  </w:style>
  <w:style w:type="paragraph" w:customStyle="1" w:styleId="233">
    <w:name w:val="Основной текст 23"/>
    <w:basedOn w:val="a3"/>
    <w:rsid w:val="00F03928"/>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F03928"/>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F03928"/>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F03928"/>
    <w:rPr>
      <w:rFonts w:ascii="Times New Roman" w:hAnsi="Times New Roman"/>
      <w:b/>
      <w:i/>
      <w:sz w:val="26"/>
    </w:rPr>
  </w:style>
  <w:style w:type="character" w:customStyle="1" w:styleId="Heading6Char1">
    <w:name w:val="Heading 6 Char1"/>
    <w:locked/>
    <w:rsid w:val="00F03928"/>
    <w:rPr>
      <w:rFonts w:ascii="Times New Roman" w:hAnsi="Times New Roman"/>
      <w:b/>
      <w:lang w:eastAsia="ru-RU"/>
    </w:rPr>
  </w:style>
  <w:style w:type="character" w:customStyle="1" w:styleId="Heading7Char1">
    <w:name w:val="Heading 7 Char1"/>
    <w:locked/>
    <w:rsid w:val="00F03928"/>
    <w:rPr>
      <w:rFonts w:ascii="Times New Roman" w:hAnsi="Times New Roman"/>
      <w:sz w:val="20"/>
      <w:lang w:eastAsia="ru-RU"/>
    </w:rPr>
  </w:style>
  <w:style w:type="character" w:customStyle="1" w:styleId="Heading8Char1">
    <w:name w:val="Heading 8 Char1"/>
    <w:locked/>
    <w:rsid w:val="00F03928"/>
    <w:rPr>
      <w:rFonts w:ascii="Calibri" w:hAnsi="Calibri"/>
      <w:i/>
      <w:sz w:val="24"/>
    </w:rPr>
  </w:style>
  <w:style w:type="character" w:customStyle="1" w:styleId="Heading9Char1">
    <w:name w:val="Heading 9 Char1"/>
    <w:locked/>
    <w:rsid w:val="00F03928"/>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F03928"/>
    <w:rPr>
      <w:rFonts w:ascii="Times New Roman" w:hAnsi="Times New Roman"/>
      <w:sz w:val="24"/>
    </w:rPr>
  </w:style>
  <w:style w:type="character" w:customStyle="1" w:styleId="BodyText3Char2">
    <w:name w:val="Body Text 3 Char2"/>
    <w:aliases w:val="Знак5 Char2"/>
    <w:locked/>
    <w:rsid w:val="00F03928"/>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F03928"/>
    <w:rPr>
      <w:rFonts w:ascii="Courier New" w:hAnsi="Courier New"/>
      <w:color w:val="000000"/>
      <w:sz w:val="24"/>
    </w:rPr>
  </w:style>
  <w:style w:type="character" w:customStyle="1" w:styleId="BodyTextFirstIndent2Char2">
    <w:name w:val="Body Text First Indent 2 Char2"/>
    <w:locked/>
    <w:rsid w:val="00F03928"/>
    <w:rPr>
      <w:rFonts w:ascii="Times New Roman" w:hAnsi="Times New Roman"/>
      <w:sz w:val="24"/>
      <w:lang w:eastAsia="ru-RU"/>
    </w:rPr>
  </w:style>
  <w:style w:type="character" w:customStyle="1" w:styleId="HTMLPreformattedChar1">
    <w:name w:val="HTML Preformatted Char1"/>
    <w:locked/>
    <w:rsid w:val="00F03928"/>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F03928"/>
    <w:rPr>
      <w:rFonts w:ascii="Cambria" w:hAnsi="Cambria"/>
      <w:b/>
      <w:kern w:val="32"/>
      <w:sz w:val="32"/>
    </w:rPr>
  </w:style>
  <w:style w:type="character" w:customStyle="1" w:styleId="Heading3Char2">
    <w:name w:val="Heading 3 Char2"/>
    <w:aliases w:val="Знак2 Char3,Heading 3 Char21"/>
    <w:locked/>
    <w:rsid w:val="00F03928"/>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F03928"/>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F03928"/>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F03928"/>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F03928"/>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F03928"/>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F03928"/>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F03928"/>
    <w:rPr>
      <w:sz w:val="24"/>
    </w:rPr>
  </w:style>
  <w:style w:type="character" w:customStyle="1" w:styleId="3120">
    <w:name w:val="Основной текст 3 Знак12"/>
    <w:aliases w:val="Знак5 Знак11"/>
    <w:rsid w:val="00F03928"/>
    <w:rPr>
      <w:sz w:val="16"/>
    </w:rPr>
  </w:style>
  <w:style w:type="character" w:customStyle="1" w:styleId="3140">
    <w:name w:val="Основной текст 3 Знак14"/>
    <w:aliases w:val="Знак5 Знак12,Знак5 Знак13"/>
    <w:semiHidden/>
    <w:rsid w:val="00F03928"/>
    <w:rPr>
      <w:sz w:val="16"/>
    </w:rPr>
  </w:style>
  <w:style w:type="character" w:customStyle="1" w:styleId="CommentSubjectChar3">
    <w:name w:val="Comment Subject Char3"/>
    <w:locked/>
    <w:rsid w:val="00F03928"/>
    <w:rPr>
      <w:sz w:val="16"/>
    </w:rPr>
  </w:style>
  <w:style w:type="character" w:customStyle="1" w:styleId="1200">
    <w:name w:val="Тема примечания Знак120"/>
    <w:semiHidden/>
    <w:rsid w:val="00F03928"/>
    <w:rPr>
      <w:rFonts w:ascii="Times New Roman" w:hAnsi="Times New Roman"/>
      <w:b/>
      <w:sz w:val="20"/>
      <w:lang w:val="ru-RU" w:eastAsia="ru-RU"/>
    </w:rPr>
  </w:style>
  <w:style w:type="character" w:customStyle="1" w:styleId="1190">
    <w:name w:val="Тема примечания Знак119"/>
    <w:semiHidden/>
    <w:rsid w:val="00F03928"/>
    <w:rPr>
      <w:rFonts w:ascii="Times New Roman" w:hAnsi="Times New Roman"/>
      <w:b/>
      <w:sz w:val="20"/>
      <w:lang w:val="ru-RU" w:eastAsia="ru-RU"/>
    </w:rPr>
  </w:style>
  <w:style w:type="character" w:customStyle="1" w:styleId="1180">
    <w:name w:val="Тема примечания Знак118"/>
    <w:semiHidden/>
    <w:rsid w:val="00F03928"/>
    <w:rPr>
      <w:rFonts w:ascii="Times New Roman" w:hAnsi="Times New Roman"/>
      <w:b/>
      <w:sz w:val="20"/>
      <w:lang w:val="ru-RU" w:eastAsia="ru-RU"/>
    </w:rPr>
  </w:style>
  <w:style w:type="character" w:customStyle="1" w:styleId="1170">
    <w:name w:val="Тема примечания Знак117"/>
    <w:rsid w:val="00F03928"/>
    <w:rPr>
      <w:rFonts w:ascii="Times New Roman" w:hAnsi="Times New Roman"/>
      <w:b/>
      <w:sz w:val="20"/>
      <w:lang w:val="ru-RU" w:eastAsia="ru-RU"/>
    </w:rPr>
  </w:style>
  <w:style w:type="character" w:customStyle="1" w:styleId="1160">
    <w:name w:val="Тема примечания Знак116"/>
    <w:semiHidden/>
    <w:rsid w:val="00F03928"/>
    <w:rPr>
      <w:rFonts w:ascii="Times New Roman" w:hAnsi="Times New Roman"/>
      <w:b/>
      <w:sz w:val="20"/>
      <w:lang w:val="ru-RU" w:eastAsia="ru-RU"/>
    </w:rPr>
  </w:style>
  <w:style w:type="character" w:customStyle="1" w:styleId="1150">
    <w:name w:val="Тема примечания Знак115"/>
    <w:semiHidden/>
    <w:rsid w:val="00F03928"/>
    <w:rPr>
      <w:rFonts w:ascii="Times New Roman" w:hAnsi="Times New Roman"/>
      <w:b/>
      <w:sz w:val="20"/>
      <w:lang w:val="ru-RU" w:eastAsia="ru-RU"/>
    </w:rPr>
  </w:style>
  <w:style w:type="character" w:customStyle="1" w:styleId="1140">
    <w:name w:val="Тема примечания Знак114"/>
    <w:semiHidden/>
    <w:rsid w:val="00F03928"/>
    <w:rPr>
      <w:rFonts w:ascii="Times New Roman" w:hAnsi="Times New Roman"/>
      <w:b/>
      <w:sz w:val="20"/>
      <w:lang w:val="ru-RU" w:eastAsia="ru-RU"/>
    </w:rPr>
  </w:style>
  <w:style w:type="character" w:customStyle="1" w:styleId="1130">
    <w:name w:val="Тема примечания Знак113"/>
    <w:semiHidden/>
    <w:rsid w:val="00F03928"/>
    <w:rPr>
      <w:rFonts w:ascii="Times New Roman" w:hAnsi="Times New Roman"/>
      <w:b/>
      <w:sz w:val="20"/>
      <w:lang w:val="ru-RU" w:eastAsia="ru-RU"/>
    </w:rPr>
  </w:style>
  <w:style w:type="character" w:customStyle="1" w:styleId="1120">
    <w:name w:val="Тема примечания Знак112"/>
    <w:semiHidden/>
    <w:rsid w:val="00F03928"/>
    <w:rPr>
      <w:rFonts w:ascii="Times New Roman" w:hAnsi="Times New Roman"/>
      <w:b/>
      <w:sz w:val="20"/>
      <w:lang w:val="ru-RU" w:eastAsia="ru-RU"/>
    </w:rPr>
  </w:style>
  <w:style w:type="character" w:customStyle="1" w:styleId="1112">
    <w:name w:val="Тема примечания Знак111"/>
    <w:rsid w:val="00F03928"/>
    <w:rPr>
      <w:rFonts w:ascii="Times New Roman" w:hAnsi="Times New Roman"/>
      <w:b/>
      <w:sz w:val="20"/>
      <w:lang w:val="ru-RU" w:eastAsia="ru-RU"/>
    </w:rPr>
  </w:style>
  <w:style w:type="character" w:customStyle="1" w:styleId="1101">
    <w:name w:val="Тема примечания Знак110"/>
    <w:semiHidden/>
    <w:rsid w:val="00F03928"/>
    <w:rPr>
      <w:rFonts w:ascii="Times New Roman" w:hAnsi="Times New Roman"/>
      <w:b/>
      <w:sz w:val="20"/>
      <w:lang w:val="ru-RU" w:eastAsia="ru-RU"/>
    </w:rPr>
  </w:style>
  <w:style w:type="character" w:customStyle="1" w:styleId="192">
    <w:name w:val="Тема примечания Знак19"/>
    <w:rsid w:val="00F03928"/>
    <w:rPr>
      <w:rFonts w:ascii="Times New Roman" w:hAnsi="Times New Roman"/>
      <w:b/>
      <w:sz w:val="20"/>
      <w:lang w:val="ru-RU" w:eastAsia="ru-RU"/>
    </w:rPr>
  </w:style>
  <w:style w:type="character" w:customStyle="1" w:styleId="182">
    <w:name w:val="Тема примечания Знак18"/>
    <w:semiHidden/>
    <w:rsid w:val="00F03928"/>
    <w:rPr>
      <w:rFonts w:ascii="Times New Roman" w:hAnsi="Times New Roman"/>
      <w:b/>
      <w:sz w:val="20"/>
      <w:lang w:val="ru-RU" w:eastAsia="ru-RU"/>
    </w:rPr>
  </w:style>
  <w:style w:type="character" w:customStyle="1" w:styleId="173">
    <w:name w:val="Тема примечания Знак17"/>
    <w:semiHidden/>
    <w:rsid w:val="00F03928"/>
    <w:rPr>
      <w:rFonts w:ascii="Times New Roman" w:hAnsi="Times New Roman"/>
      <w:b/>
      <w:sz w:val="20"/>
      <w:lang w:val="ru-RU" w:eastAsia="ru-RU"/>
    </w:rPr>
  </w:style>
  <w:style w:type="character" w:customStyle="1" w:styleId="163">
    <w:name w:val="Тема примечания Знак16"/>
    <w:semiHidden/>
    <w:rsid w:val="00F03928"/>
    <w:rPr>
      <w:rFonts w:ascii="Times New Roman" w:hAnsi="Times New Roman"/>
      <w:b/>
      <w:sz w:val="20"/>
      <w:lang w:val="ru-RU" w:eastAsia="ru-RU"/>
    </w:rPr>
  </w:style>
  <w:style w:type="character" w:customStyle="1" w:styleId="152">
    <w:name w:val="Тема примечания Знак15"/>
    <w:rsid w:val="00F03928"/>
    <w:rPr>
      <w:rFonts w:ascii="Times New Roman" w:hAnsi="Times New Roman"/>
      <w:b/>
      <w:sz w:val="20"/>
      <w:lang w:val="ru-RU" w:eastAsia="ru-RU"/>
    </w:rPr>
  </w:style>
  <w:style w:type="character" w:customStyle="1" w:styleId="146">
    <w:name w:val="Тема примечания Знак14"/>
    <w:semiHidden/>
    <w:rsid w:val="00F03928"/>
    <w:rPr>
      <w:rFonts w:ascii="Times New Roman" w:hAnsi="Times New Roman"/>
      <w:b/>
      <w:sz w:val="20"/>
      <w:lang w:val="ru-RU" w:eastAsia="ru-RU"/>
    </w:rPr>
  </w:style>
  <w:style w:type="character" w:customStyle="1" w:styleId="138">
    <w:name w:val="Тема примечания Знак13"/>
    <w:semiHidden/>
    <w:rsid w:val="00F03928"/>
    <w:rPr>
      <w:rFonts w:ascii="Times New Roman" w:hAnsi="Times New Roman"/>
      <w:b/>
      <w:sz w:val="20"/>
      <w:lang w:val="ru-RU" w:eastAsia="ru-RU"/>
    </w:rPr>
  </w:style>
  <w:style w:type="character" w:customStyle="1" w:styleId="12e">
    <w:name w:val="Тема примечания Знак12"/>
    <w:rsid w:val="00F03928"/>
    <w:rPr>
      <w:rFonts w:ascii="Times New Roman" w:hAnsi="Times New Roman"/>
      <w:b/>
      <w:sz w:val="20"/>
      <w:lang w:val="ru-RU" w:eastAsia="ru-RU"/>
    </w:rPr>
  </w:style>
  <w:style w:type="character" w:customStyle="1" w:styleId="11f2">
    <w:name w:val="Тема примечания Знак11"/>
    <w:rsid w:val="00F03928"/>
    <w:rPr>
      <w:b/>
      <w:lang w:val="ru-RU" w:eastAsia="ru-RU"/>
    </w:rPr>
  </w:style>
  <w:style w:type="character" w:customStyle="1" w:styleId="HTMLAddressChar2">
    <w:name w:val="HTML Address Char2"/>
    <w:locked/>
    <w:rsid w:val="00F03928"/>
    <w:rPr>
      <w:i/>
      <w:sz w:val="24"/>
      <w:lang w:eastAsia="ru-RU"/>
    </w:rPr>
  </w:style>
  <w:style w:type="character" w:customStyle="1" w:styleId="HTML120">
    <w:name w:val="Адрес HTML Знак120"/>
    <w:semiHidden/>
    <w:rsid w:val="00F03928"/>
    <w:rPr>
      <w:i/>
      <w:sz w:val="24"/>
    </w:rPr>
  </w:style>
  <w:style w:type="character" w:customStyle="1" w:styleId="HTML119">
    <w:name w:val="Адрес HTML Знак119"/>
    <w:semiHidden/>
    <w:rsid w:val="00F03928"/>
    <w:rPr>
      <w:i/>
      <w:sz w:val="24"/>
    </w:rPr>
  </w:style>
  <w:style w:type="character" w:customStyle="1" w:styleId="HTML118">
    <w:name w:val="Адрес HTML Знак118"/>
    <w:semiHidden/>
    <w:rsid w:val="00F03928"/>
    <w:rPr>
      <w:i/>
      <w:sz w:val="24"/>
    </w:rPr>
  </w:style>
  <w:style w:type="character" w:customStyle="1" w:styleId="HTML117">
    <w:name w:val="Адрес HTML Знак117"/>
    <w:rsid w:val="00F03928"/>
    <w:rPr>
      <w:i/>
      <w:sz w:val="24"/>
    </w:rPr>
  </w:style>
  <w:style w:type="character" w:customStyle="1" w:styleId="HTML116">
    <w:name w:val="Адрес HTML Знак116"/>
    <w:semiHidden/>
    <w:rsid w:val="00F03928"/>
    <w:rPr>
      <w:i/>
      <w:sz w:val="24"/>
    </w:rPr>
  </w:style>
  <w:style w:type="character" w:customStyle="1" w:styleId="HTML115">
    <w:name w:val="Адрес HTML Знак115"/>
    <w:semiHidden/>
    <w:rsid w:val="00F03928"/>
    <w:rPr>
      <w:i/>
      <w:sz w:val="24"/>
    </w:rPr>
  </w:style>
  <w:style w:type="character" w:customStyle="1" w:styleId="HTML114">
    <w:name w:val="Адрес HTML Знак114"/>
    <w:semiHidden/>
    <w:rsid w:val="00F03928"/>
    <w:rPr>
      <w:i/>
      <w:sz w:val="24"/>
    </w:rPr>
  </w:style>
  <w:style w:type="character" w:customStyle="1" w:styleId="HTML113">
    <w:name w:val="Адрес HTML Знак113"/>
    <w:semiHidden/>
    <w:rsid w:val="00F03928"/>
    <w:rPr>
      <w:i/>
      <w:sz w:val="24"/>
    </w:rPr>
  </w:style>
  <w:style w:type="character" w:customStyle="1" w:styleId="HTML112">
    <w:name w:val="Адрес HTML Знак112"/>
    <w:semiHidden/>
    <w:rsid w:val="00F03928"/>
    <w:rPr>
      <w:i/>
      <w:sz w:val="24"/>
    </w:rPr>
  </w:style>
  <w:style w:type="character" w:customStyle="1" w:styleId="HTML111">
    <w:name w:val="Адрес HTML Знак111"/>
    <w:rsid w:val="00F03928"/>
    <w:rPr>
      <w:i/>
      <w:sz w:val="24"/>
    </w:rPr>
  </w:style>
  <w:style w:type="character" w:customStyle="1" w:styleId="HTML110">
    <w:name w:val="Адрес HTML Знак110"/>
    <w:semiHidden/>
    <w:rsid w:val="00F03928"/>
    <w:rPr>
      <w:i/>
      <w:sz w:val="24"/>
    </w:rPr>
  </w:style>
  <w:style w:type="character" w:customStyle="1" w:styleId="HTML19">
    <w:name w:val="Адрес HTML Знак19"/>
    <w:rsid w:val="00F03928"/>
    <w:rPr>
      <w:i/>
      <w:sz w:val="24"/>
    </w:rPr>
  </w:style>
  <w:style w:type="character" w:customStyle="1" w:styleId="HTML18">
    <w:name w:val="Адрес HTML Знак18"/>
    <w:semiHidden/>
    <w:rsid w:val="00F03928"/>
    <w:rPr>
      <w:i/>
      <w:sz w:val="24"/>
    </w:rPr>
  </w:style>
  <w:style w:type="character" w:customStyle="1" w:styleId="HTML17">
    <w:name w:val="Адрес HTML Знак17"/>
    <w:semiHidden/>
    <w:rsid w:val="00F03928"/>
    <w:rPr>
      <w:i/>
      <w:sz w:val="24"/>
    </w:rPr>
  </w:style>
  <w:style w:type="character" w:customStyle="1" w:styleId="HTML16">
    <w:name w:val="Адрес HTML Знак16"/>
    <w:semiHidden/>
    <w:rsid w:val="00F03928"/>
    <w:rPr>
      <w:i/>
      <w:sz w:val="24"/>
    </w:rPr>
  </w:style>
  <w:style w:type="character" w:customStyle="1" w:styleId="HTML15">
    <w:name w:val="Адрес HTML Знак15"/>
    <w:rsid w:val="00F03928"/>
    <w:rPr>
      <w:i/>
      <w:sz w:val="24"/>
    </w:rPr>
  </w:style>
  <w:style w:type="character" w:customStyle="1" w:styleId="HTML14">
    <w:name w:val="Адрес HTML Знак14"/>
    <w:semiHidden/>
    <w:rsid w:val="00F03928"/>
    <w:rPr>
      <w:i/>
      <w:sz w:val="24"/>
    </w:rPr>
  </w:style>
  <w:style w:type="character" w:customStyle="1" w:styleId="HTML130">
    <w:name w:val="Адрес HTML Знак13"/>
    <w:semiHidden/>
    <w:rsid w:val="00F03928"/>
    <w:rPr>
      <w:i/>
      <w:sz w:val="24"/>
    </w:rPr>
  </w:style>
  <w:style w:type="character" w:customStyle="1" w:styleId="HTML121">
    <w:name w:val="Адрес HTML Знак12"/>
    <w:rsid w:val="00F03928"/>
    <w:rPr>
      <w:i/>
      <w:sz w:val="22"/>
    </w:rPr>
  </w:style>
  <w:style w:type="character" w:customStyle="1" w:styleId="1220">
    <w:name w:val="Знак1 Знак Знак22"/>
    <w:locked/>
    <w:rsid w:val="00F03928"/>
    <w:rPr>
      <w:sz w:val="24"/>
    </w:rPr>
  </w:style>
  <w:style w:type="character" w:customStyle="1" w:styleId="IntenseQuoteChar7">
    <w:name w:val="Intense Quote Char7"/>
    <w:locked/>
    <w:rsid w:val="00F03928"/>
    <w:rPr>
      <w:rFonts w:ascii="Calibri" w:hAnsi="Calibri"/>
      <w:b/>
      <w:i/>
      <w:color w:val="4F81BD"/>
      <w:sz w:val="24"/>
    </w:rPr>
  </w:style>
  <w:style w:type="character" w:customStyle="1" w:styleId="1250">
    <w:name w:val="Знак1 Знак Знак25"/>
    <w:locked/>
    <w:rsid w:val="00F03928"/>
    <w:rPr>
      <w:sz w:val="24"/>
    </w:rPr>
  </w:style>
  <w:style w:type="character" w:customStyle="1" w:styleId="1240">
    <w:name w:val="Знак1 Знак Знак24"/>
    <w:locked/>
    <w:rsid w:val="00F03928"/>
    <w:rPr>
      <w:sz w:val="24"/>
    </w:rPr>
  </w:style>
  <w:style w:type="character" w:customStyle="1" w:styleId="1230">
    <w:name w:val="Знак1 Знак Знак23"/>
    <w:locked/>
    <w:rsid w:val="00F03928"/>
    <w:rPr>
      <w:sz w:val="24"/>
    </w:rPr>
  </w:style>
  <w:style w:type="character" w:customStyle="1" w:styleId="1201">
    <w:name w:val="Выделенная цитата Знак120"/>
    <w:rsid w:val="00F03928"/>
    <w:rPr>
      <w:i/>
      <w:color w:val="5B9BD5"/>
      <w:sz w:val="24"/>
    </w:rPr>
  </w:style>
  <w:style w:type="character" w:customStyle="1" w:styleId="1191">
    <w:name w:val="Выделенная цитата Знак119"/>
    <w:rsid w:val="00F03928"/>
    <w:rPr>
      <w:i/>
      <w:color w:val="5B9BD5"/>
      <w:sz w:val="24"/>
    </w:rPr>
  </w:style>
  <w:style w:type="character" w:customStyle="1" w:styleId="1181">
    <w:name w:val="Выделенная цитата Знак118"/>
    <w:rsid w:val="00F03928"/>
    <w:rPr>
      <w:i/>
      <w:color w:val="5B9BD5"/>
      <w:sz w:val="24"/>
    </w:rPr>
  </w:style>
  <w:style w:type="character" w:customStyle="1" w:styleId="1171">
    <w:name w:val="Выделенная цитата Знак117"/>
    <w:rsid w:val="00F03928"/>
    <w:rPr>
      <w:i/>
      <w:color w:val="5B9BD5"/>
      <w:sz w:val="24"/>
    </w:rPr>
  </w:style>
  <w:style w:type="character" w:customStyle="1" w:styleId="1161">
    <w:name w:val="Выделенная цитата Знак116"/>
    <w:rsid w:val="00F03928"/>
    <w:rPr>
      <w:i/>
      <w:color w:val="5B9BD5"/>
      <w:sz w:val="24"/>
    </w:rPr>
  </w:style>
  <w:style w:type="character" w:customStyle="1" w:styleId="1151">
    <w:name w:val="Выделенная цитата Знак115"/>
    <w:rsid w:val="00F03928"/>
    <w:rPr>
      <w:i/>
      <w:color w:val="5B9BD5"/>
      <w:sz w:val="24"/>
    </w:rPr>
  </w:style>
  <w:style w:type="character" w:customStyle="1" w:styleId="1141">
    <w:name w:val="Выделенная цитата Знак114"/>
    <w:rsid w:val="00F03928"/>
    <w:rPr>
      <w:i/>
      <w:color w:val="5B9BD5"/>
      <w:sz w:val="24"/>
    </w:rPr>
  </w:style>
  <w:style w:type="character" w:customStyle="1" w:styleId="1131">
    <w:name w:val="Выделенная цитата Знак113"/>
    <w:rsid w:val="00F03928"/>
    <w:rPr>
      <w:i/>
      <w:color w:val="5B9BD5"/>
      <w:sz w:val="24"/>
    </w:rPr>
  </w:style>
  <w:style w:type="character" w:customStyle="1" w:styleId="1121">
    <w:name w:val="Выделенная цитата Знак112"/>
    <w:rsid w:val="00F03928"/>
    <w:rPr>
      <w:i/>
      <w:color w:val="5B9BD5"/>
      <w:sz w:val="24"/>
    </w:rPr>
  </w:style>
  <w:style w:type="character" w:customStyle="1" w:styleId="1113">
    <w:name w:val="Выделенная цитата Знак111"/>
    <w:rsid w:val="00F03928"/>
    <w:rPr>
      <w:i/>
      <w:color w:val="5B9BD5"/>
      <w:sz w:val="24"/>
    </w:rPr>
  </w:style>
  <w:style w:type="character" w:customStyle="1" w:styleId="1102">
    <w:name w:val="Выделенная цитата Знак110"/>
    <w:rsid w:val="00F03928"/>
    <w:rPr>
      <w:i/>
      <w:color w:val="5B9BD5"/>
      <w:sz w:val="24"/>
    </w:rPr>
  </w:style>
  <w:style w:type="character" w:customStyle="1" w:styleId="193">
    <w:name w:val="Выделенная цитата Знак19"/>
    <w:rsid w:val="00F03928"/>
    <w:rPr>
      <w:i/>
      <w:color w:val="5B9BD5"/>
      <w:sz w:val="24"/>
    </w:rPr>
  </w:style>
  <w:style w:type="character" w:customStyle="1" w:styleId="183">
    <w:name w:val="Выделенная цитата Знак18"/>
    <w:rsid w:val="00F03928"/>
    <w:rPr>
      <w:i/>
      <w:color w:val="5B9BD5"/>
      <w:sz w:val="24"/>
    </w:rPr>
  </w:style>
  <w:style w:type="character" w:customStyle="1" w:styleId="174">
    <w:name w:val="Выделенная цитата Знак17"/>
    <w:rsid w:val="00F03928"/>
    <w:rPr>
      <w:i/>
      <w:color w:val="5B9BD5"/>
      <w:sz w:val="24"/>
    </w:rPr>
  </w:style>
  <w:style w:type="character" w:customStyle="1" w:styleId="164">
    <w:name w:val="Выделенная цитата Знак16"/>
    <w:rsid w:val="00F03928"/>
    <w:rPr>
      <w:i/>
      <w:color w:val="5B9BD5"/>
      <w:sz w:val="24"/>
    </w:rPr>
  </w:style>
  <w:style w:type="character" w:customStyle="1" w:styleId="153">
    <w:name w:val="Выделенная цитата Знак15"/>
    <w:rsid w:val="00F03928"/>
    <w:rPr>
      <w:i/>
      <w:color w:val="5B9BD5"/>
      <w:sz w:val="24"/>
    </w:rPr>
  </w:style>
  <w:style w:type="character" w:customStyle="1" w:styleId="147">
    <w:name w:val="Выделенная цитата Знак14"/>
    <w:rsid w:val="00F03928"/>
    <w:rPr>
      <w:i/>
      <w:color w:val="5B9BD5"/>
      <w:sz w:val="24"/>
    </w:rPr>
  </w:style>
  <w:style w:type="character" w:customStyle="1" w:styleId="139">
    <w:name w:val="Выделенная цитата Знак13"/>
    <w:rsid w:val="00F03928"/>
    <w:rPr>
      <w:i/>
      <w:color w:val="5B9BD5"/>
      <w:sz w:val="24"/>
    </w:rPr>
  </w:style>
  <w:style w:type="character" w:customStyle="1" w:styleId="12f">
    <w:name w:val="Выделенная цитата Знак12"/>
    <w:rsid w:val="00F03928"/>
    <w:rPr>
      <w:i/>
      <w:color w:val="5B9BD5"/>
      <w:sz w:val="24"/>
    </w:rPr>
  </w:style>
  <w:style w:type="character" w:customStyle="1" w:styleId="3113">
    <w:name w:val="Основной текст 3 Знак11"/>
    <w:aliases w:val="Знак5 Знак25"/>
    <w:locked/>
    <w:rsid w:val="00F03928"/>
    <w:rPr>
      <w:rFonts w:ascii="Times New Roman" w:hAnsi="Times New Roman"/>
      <w:sz w:val="16"/>
      <w:lang w:val="ru-RU" w:eastAsia="ru-RU"/>
    </w:rPr>
  </w:style>
  <w:style w:type="character" w:customStyle="1" w:styleId="HTML11a">
    <w:name w:val="Адрес HTML Знак11"/>
    <w:rsid w:val="00F03928"/>
    <w:rPr>
      <w:rFonts w:ascii="Times New Roman" w:hAnsi="Times New Roman"/>
      <w:i/>
      <w:sz w:val="24"/>
    </w:rPr>
  </w:style>
  <w:style w:type="character" w:customStyle="1" w:styleId="1ffffffc">
    <w:name w:val="Без интервала Знак1"/>
    <w:link w:val="4d"/>
    <w:locked/>
    <w:rsid w:val="00F03928"/>
  </w:style>
  <w:style w:type="paragraph" w:customStyle="1" w:styleId="4d">
    <w:name w:val="Без интервала4"/>
    <w:link w:val="1ffffffc"/>
    <w:rsid w:val="00F03928"/>
    <w:pPr>
      <w:spacing w:after="0" w:line="240" w:lineRule="auto"/>
    </w:pPr>
  </w:style>
  <w:style w:type="character" w:customStyle="1" w:styleId="3114">
    <w:name w:val="Знак3 Знак Знак11"/>
    <w:aliases w:val="Знак3 Знак Знак Знак12"/>
    <w:locked/>
    <w:rsid w:val="00F03928"/>
    <w:rPr>
      <w:rFonts w:ascii="Arial" w:hAnsi="Arial"/>
      <w:b/>
      <w:i/>
      <w:sz w:val="28"/>
      <w:lang w:val="ru-RU" w:eastAsia="en-US"/>
    </w:rPr>
  </w:style>
  <w:style w:type="character" w:customStyle="1" w:styleId="11f3">
    <w:name w:val="Выделенная цитата Знак11"/>
    <w:rsid w:val="00F03928"/>
    <w:rPr>
      <w:b/>
      <w:i/>
      <w:color w:val="4F81BD"/>
      <w:sz w:val="24"/>
    </w:rPr>
  </w:style>
  <w:style w:type="character" w:customStyle="1" w:styleId="2115">
    <w:name w:val="Цитата 2 Знак11"/>
    <w:rsid w:val="00F03928"/>
    <w:rPr>
      <w:i/>
      <w:color w:val="404040"/>
      <w:sz w:val="24"/>
    </w:rPr>
  </w:style>
  <w:style w:type="character" w:customStyle="1" w:styleId="1ffffffd">
    <w:name w:val="Абзац списка Знак1"/>
    <w:locked/>
    <w:rsid w:val="00F03928"/>
    <w:rPr>
      <w:rFonts w:ascii="Times New Roman" w:hAnsi="Times New Roman"/>
      <w:sz w:val="24"/>
    </w:rPr>
  </w:style>
  <w:style w:type="character" w:customStyle="1" w:styleId="202">
    <w:name w:val="Знак Знак202"/>
    <w:rsid w:val="00F03928"/>
    <w:rPr>
      <w:rFonts w:ascii="Arial" w:hAnsi="Arial"/>
      <w:sz w:val="22"/>
    </w:rPr>
  </w:style>
  <w:style w:type="paragraph" w:customStyle="1" w:styleId="3ff2">
    <w:name w:val="Знак Знак Знак Знак Знак Знак3"/>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F03928"/>
    <w:rPr>
      <w:b/>
      <w:sz w:val="27"/>
      <w:lang w:val="ru-RU" w:eastAsia="ru-RU"/>
    </w:rPr>
  </w:style>
  <w:style w:type="character" w:customStyle="1" w:styleId="102">
    <w:name w:val="Знак Знак102"/>
    <w:locked/>
    <w:rsid w:val="00F03928"/>
    <w:rPr>
      <w:sz w:val="16"/>
      <w:lang w:val="ru-RU" w:eastAsia="ru-RU"/>
    </w:rPr>
  </w:style>
  <w:style w:type="character" w:customStyle="1" w:styleId="6120">
    <w:name w:val="Знак Знак612"/>
    <w:rsid w:val="00F03928"/>
    <w:rPr>
      <w:rFonts w:ascii="Arial" w:hAnsi="Arial"/>
      <w:b/>
      <w:i/>
      <w:sz w:val="28"/>
      <w:lang w:val="ru-RU" w:eastAsia="en-US"/>
    </w:rPr>
  </w:style>
  <w:style w:type="character" w:customStyle="1" w:styleId="1630">
    <w:name w:val="Знак Знак163"/>
    <w:locked/>
    <w:rsid w:val="00F03928"/>
    <w:rPr>
      <w:b/>
      <w:caps/>
      <w:sz w:val="24"/>
      <w:lang w:val="ru-RU" w:eastAsia="ru-RU"/>
    </w:rPr>
  </w:style>
  <w:style w:type="character" w:customStyle="1" w:styleId="4e">
    <w:name w:val="Знак Знак Знак4"/>
    <w:rsid w:val="00F03928"/>
    <w:rPr>
      <w:rFonts w:ascii="Times New Roman" w:hAnsi="Times New Roman"/>
      <w:b/>
      <w:caps/>
      <w:sz w:val="28"/>
    </w:rPr>
  </w:style>
  <w:style w:type="character" w:customStyle="1" w:styleId="2520">
    <w:name w:val="Знак Знак252"/>
    <w:rsid w:val="00F03928"/>
    <w:rPr>
      <w:rFonts w:ascii="Times New Roman" w:hAnsi="Times New Roman"/>
      <w:b/>
      <w:sz w:val="28"/>
    </w:rPr>
  </w:style>
  <w:style w:type="character" w:customStyle="1" w:styleId="2220">
    <w:name w:val="Знак Знак222"/>
    <w:rsid w:val="00F03928"/>
    <w:rPr>
      <w:rFonts w:ascii="Times New Roman" w:hAnsi="Times New Roman"/>
      <w:sz w:val="24"/>
    </w:rPr>
  </w:style>
  <w:style w:type="character" w:customStyle="1" w:styleId="1920">
    <w:name w:val="Знак Знак192"/>
    <w:rsid w:val="00F03928"/>
    <w:rPr>
      <w:rFonts w:ascii="Times New Roman" w:hAnsi="Times New Roman"/>
      <w:sz w:val="16"/>
      <w:lang w:eastAsia="ru-RU"/>
    </w:rPr>
  </w:style>
  <w:style w:type="character" w:customStyle="1" w:styleId="1820">
    <w:name w:val="Знак Знак182"/>
    <w:rsid w:val="00F03928"/>
    <w:rPr>
      <w:rFonts w:ascii="Courier New" w:hAnsi="Courier New"/>
    </w:rPr>
  </w:style>
  <w:style w:type="character" w:customStyle="1" w:styleId="1520">
    <w:name w:val="Знак Знак152"/>
    <w:rsid w:val="00F03928"/>
    <w:rPr>
      <w:b/>
      <w:sz w:val="28"/>
    </w:rPr>
  </w:style>
  <w:style w:type="character" w:customStyle="1" w:styleId="4120">
    <w:name w:val="Знак Знак412"/>
    <w:locked/>
    <w:rsid w:val="00F03928"/>
    <w:rPr>
      <w:rFonts w:ascii="Arial" w:hAnsi="Arial"/>
      <w:b/>
      <w:i/>
      <w:sz w:val="28"/>
      <w:lang w:val="ru-RU" w:eastAsia="en-US"/>
    </w:rPr>
  </w:style>
  <w:style w:type="character" w:customStyle="1" w:styleId="2330">
    <w:name w:val="Знак Знак23 Знак3"/>
    <w:aliases w:val="Знак Знак3 Знак3"/>
    <w:locked/>
    <w:rsid w:val="00F03928"/>
    <w:rPr>
      <w:rFonts w:ascii="Tahoma" w:hAnsi="Tahoma"/>
      <w:sz w:val="16"/>
    </w:rPr>
  </w:style>
  <w:style w:type="paragraph" w:customStyle="1" w:styleId="4f">
    <w:name w:val="Знак Знак Знак Знак Знак Знак Знак Знак Знак Знак Знак Знак Знак4"/>
    <w:basedOn w:val="a3"/>
    <w:rsid w:val="00F03928"/>
    <w:pPr>
      <w:spacing w:after="160" w:line="240" w:lineRule="exact"/>
    </w:pPr>
    <w:rPr>
      <w:rFonts w:ascii="Verdana" w:hAnsi="Verdana"/>
      <w:lang w:val="en-US" w:eastAsia="en-US"/>
    </w:rPr>
  </w:style>
  <w:style w:type="paragraph" w:customStyle="1" w:styleId="32a">
    <w:name w:val="Знак32"/>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F03928"/>
    <w:rPr>
      <w:b/>
      <w:caps/>
      <w:sz w:val="24"/>
      <w:lang w:val="ru-RU" w:eastAsia="ru-RU"/>
    </w:rPr>
  </w:style>
  <w:style w:type="character" w:customStyle="1" w:styleId="2ffff5">
    <w:name w:val="Без интервала Знак2"/>
    <w:locked/>
    <w:rsid w:val="00F03928"/>
    <w:rPr>
      <w:sz w:val="24"/>
      <w:lang w:eastAsia="en-US"/>
    </w:rPr>
  </w:style>
  <w:style w:type="character" w:customStyle="1" w:styleId="1122">
    <w:name w:val="Знак1 Знак Знак12"/>
    <w:locked/>
    <w:rsid w:val="00F03928"/>
    <w:rPr>
      <w:rFonts w:ascii="Times New Roman" w:hAnsi="Times New Roman"/>
      <w:sz w:val="24"/>
      <w:lang w:eastAsia="ru-RU"/>
    </w:rPr>
  </w:style>
  <w:style w:type="character" w:customStyle="1" w:styleId="462">
    <w:name w:val="Знак Знак462"/>
    <w:locked/>
    <w:rsid w:val="00F03928"/>
    <w:rPr>
      <w:b/>
      <w:sz w:val="27"/>
      <w:lang w:val="ru-RU" w:eastAsia="ru-RU"/>
    </w:rPr>
  </w:style>
  <w:style w:type="character" w:customStyle="1" w:styleId="482">
    <w:name w:val="Знак Знак482"/>
    <w:locked/>
    <w:rsid w:val="00F03928"/>
    <w:rPr>
      <w:b/>
      <w:sz w:val="27"/>
      <w:lang w:val="ru-RU" w:eastAsia="ru-RU"/>
    </w:rPr>
  </w:style>
  <w:style w:type="character" w:customStyle="1" w:styleId="442">
    <w:name w:val="Знак Знак442"/>
    <w:locked/>
    <w:rsid w:val="00F03928"/>
    <w:rPr>
      <w:sz w:val="24"/>
    </w:rPr>
  </w:style>
  <w:style w:type="character" w:customStyle="1" w:styleId="5120">
    <w:name w:val="Знак Знак512"/>
    <w:locked/>
    <w:rsid w:val="00F03928"/>
    <w:rPr>
      <w:b/>
      <w:sz w:val="27"/>
      <w:lang w:val="ru-RU" w:eastAsia="ru-RU"/>
    </w:rPr>
  </w:style>
  <w:style w:type="character" w:customStyle="1" w:styleId="432">
    <w:name w:val="Знак Знак432"/>
    <w:locked/>
    <w:rsid w:val="00F03928"/>
    <w:rPr>
      <w:color w:val="000000"/>
      <w:sz w:val="24"/>
      <w:lang w:eastAsia="ru-RU"/>
    </w:rPr>
  </w:style>
  <w:style w:type="character" w:customStyle="1" w:styleId="4220">
    <w:name w:val="Знак Знак422"/>
    <w:rsid w:val="00F03928"/>
    <w:rPr>
      <w:rFonts w:ascii="Times New Roman" w:hAnsi="Times New Roman"/>
      <w:sz w:val="16"/>
    </w:rPr>
  </w:style>
  <w:style w:type="character" w:customStyle="1" w:styleId="4920">
    <w:name w:val="Знак Знак492"/>
    <w:rsid w:val="00F03928"/>
    <w:rPr>
      <w:rFonts w:ascii="Times New Roman" w:hAnsi="Times New Roman"/>
      <w:b/>
      <w:caps/>
      <w:sz w:val="24"/>
      <w:lang w:eastAsia="ru-RU"/>
    </w:rPr>
  </w:style>
  <w:style w:type="character" w:customStyle="1" w:styleId="472">
    <w:name w:val="Знак Знак472"/>
    <w:rsid w:val="00F03928"/>
    <w:rPr>
      <w:rFonts w:ascii="Times New Roman" w:hAnsi="Times New Roman"/>
      <w:b/>
      <w:sz w:val="27"/>
      <w:lang w:eastAsia="ru-RU"/>
    </w:rPr>
  </w:style>
  <w:style w:type="character" w:customStyle="1" w:styleId="452">
    <w:name w:val="Знак Знак452"/>
    <w:rsid w:val="00F03928"/>
    <w:rPr>
      <w:rFonts w:ascii="Times New Roman" w:hAnsi="Times New Roman"/>
      <w:b/>
      <w:i/>
      <w:sz w:val="26"/>
      <w:lang w:eastAsia="ru-RU"/>
    </w:rPr>
  </w:style>
  <w:style w:type="character" w:customStyle="1" w:styleId="5020">
    <w:name w:val="Знак Знак502"/>
    <w:locked/>
    <w:rsid w:val="00F03928"/>
    <w:rPr>
      <w:b/>
      <w:sz w:val="28"/>
      <w:lang w:val="ru-RU" w:eastAsia="ru-RU"/>
    </w:rPr>
  </w:style>
  <w:style w:type="character" w:customStyle="1" w:styleId="522">
    <w:name w:val="Знак Знак522"/>
    <w:rsid w:val="00F03928"/>
    <w:rPr>
      <w:rFonts w:ascii="Arial" w:hAnsi="Arial"/>
      <w:b/>
      <w:i/>
      <w:sz w:val="28"/>
    </w:rPr>
  </w:style>
  <w:style w:type="character" w:customStyle="1" w:styleId="5121">
    <w:name w:val="Знак5 Знак Знак12"/>
    <w:locked/>
    <w:rsid w:val="00F03928"/>
    <w:rPr>
      <w:sz w:val="16"/>
      <w:lang w:val="ru-RU" w:eastAsia="ru-RU"/>
    </w:rPr>
  </w:style>
  <w:style w:type="character" w:customStyle="1" w:styleId="624">
    <w:name w:val="Знак6 Знак Знак2"/>
    <w:rsid w:val="00F03928"/>
    <w:rPr>
      <w:sz w:val="24"/>
      <w:lang w:val="ru-RU" w:eastAsia="ru-RU"/>
    </w:rPr>
  </w:style>
  <w:style w:type="character" w:customStyle="1" w:styleId="UnresolvedMention">
    <w:name w:val="Unresolved Mention"/>
    <w:semiHidden/>
    <w:rsid w:val="00F03928"/>
    <w:rPr>
      <w:color w:val="605E5C"/>
      <w:shd w:val="clear" w:color="auto" w:fill="E1DFDD"/>
    </w:rPr>
  </w:style>
  <w:style w:type="character" w:customStyle="1" w:styleId="203">
    <w:name w:val="Знак Знак203"/>
    <w:rsid w:val="00F03928"/>
    <w:rPr>
      <w:rFonts w:ascii="Arial" w:hAnsi="Arial"/>
      <w:sz w:val="22"/>
    </w:rPr>
  </w:style>
  <w:style w:type="paragraph" w:customStyle="1" w:styleId="4f0">
    <w:name w:val="Знак Знак Знак Знак Знак Знак4"/>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F03928"/>
    <w:rPr>
      <w:sz w:val="16"/>
      <w:lang w:val="ru-RU" w:eastAsia="ru-RU"/>
    </w:rPr>
  </w:style>
  <w:style w:type="character" w:customStyle="1" w:styleId="1430">
    <w:name w:val="Знак Знак143"/>
    <w:locked/>
    <w:rsid w:val="00F03928"/>
    <w:rPr>
      <w:b/>
      <w:sz w:val="27"/>
      <w:lang w:val="ru-RU" w:eastAsia="ru-RU"/>
    </w:rPr>
  </w:style>
  <w:style w:type="character" w:customStyle="1" w:styleId="103">
    <w:name w:val="Знак Знак103"/>
    <w:locked/>
    <w:rsid w:val="00F03928"/>
    <w:rPr>
      <w:sz w:val="16"/>
      <w:lang w:val="ru-RU" w:eastAsia="ru-RU"/>
    </w:rPr>
  </w:style>
  <w:style w:type="character" w:customStyle="1" w:styleId="6130">
    <w:name w:val="Знак Знак613"/>
    <w:rsid w:val="00F03928"/>
    <w:rPr>
      <w:rFonts w:ascii="Arial" w:hAnsi="Arial"/>
      <w:b/>
      <w:i/>
      <w:sz w:val="28"/>
      <w:lang w:val="ru-RU" w:eastAsia="en-US"/>
    </w:rPr>
  </w:style>
  <w:style w:type="character" w:customStyle="1" w:styleId="1640">
    <w:name w:val="Знак Знак164"/>
    <w:locked/>
    <w:rsid w:val="00F03928"/>
    <w:rPr>
      <w:b/>
      <w:caps/>
      <w:sz w:val="24"/>
      <w:lang w:val="ru-RU" w:eastAsia="ru-RU"/>
    </w:rPr>
  </w:style>
  <w:style w:type="character" w:customStyle="1" w:styleId="5b">
    <w:name w:val="Знак Знак Знак5"/>
    <w:rsid w:val="00F03928"/>
    <w:rPr>
      <w:rFonts w:ascii="Times New Roman" w:hAnsi="Times New Roman"/>
      <w:b/>
      <w:caps/>
      <w:sz w:val="28"/>
    </w:rPr>
  </w:style>
  <w:style w:type="character" w:customStyle="1" w:styleId="253">
    <w:name w:val="Знак Знак253"/>
    <w:rsid w:val="00F03928"/>
    <w:rPr>
      <w:rFonts w:ascii="Times New Roman" w:hAnsi="Times New Roman"/>
      <w:b/>
      <w:sz w:val="28"/>
    </w:rPr>
  </w:style>
  <w:style w:type="character" w:customStyle="1" w:styleId="2230">
    <w:name w:val="Знак Знак223"/>
    <w:rsid w:val="00F03928"/>
    <w:rPr>
      <w:rFonts w:ascii="Times New Roman" w:hAnsi="Times New Roman"/>
      <w:sz w:val="24"/>
    </w:rPr>
  </w:style>
  <w:style w:type="character" w:customStyle="1" w:styleId="1930">
    <w:name w:val="Знак Знак193"/>
    <w:rsid w:val="00F03928"/>
    <w:rPr>
      <w:rFonts w:ascii="Times New Roman" w:hAnsi="Times New Roman"/>
      <w:sz w:val="16"/>
      <w:lang w:eastAsia="ru-RU"/>
    </w:rPr>
  </w:style>
  <w:style w:type="character" w:customStyle="1" w:styleId="1830">
    <w:name w:val="Знак Знак183"/>
    <w:rsid w:val="00F03928"/>
    <w:rPr>
      <w:rFonts w:ascii="Courier New" w:hAnsi="Courier New"/>
    </w:rPr>
  </w:style>
  <w:style w:type="character" w:customStyle="1" w:styleId="1730">
    <w:name w:val="Знак Знак173"/>
    <w:rsid w:val="00F03928"/>
    <w:rPr>
      <w:rFonts w:ascii="Times New Roman" w:hAnsi="Times New Roman"/>
      <w:sz w:val="24"/>
    </w:rPr>
  </w:style>
  <w:style w:type="character" w:customStyle="1" w:styleId="1530">
    <w:name w:val="Знак Знак153"/>
    <w:rsid w:val="00F03928"/>
    <w:rPr>
      <w:b/>
      <w:sz w:val="28"/>
    </w:rPr>
  </w:style>
  <w:style w:type="character" w:customStyle="1" w:styleId="4130">
    <w:name w:val="Знак Знак413"/>
    <w:locked/>
    <w:rsid w:val="00F03928"/>
    <w:rPr>
      <w:rFonts w:ascii="Arial" w:hAnsi="Arial"/>
      <w:b/>
      <w:i/>
      <w:sz w:val="28"/>
      <w:lang w:val="ru-RU" w:eastAsia="en-US"/>
    </w:rPr>
  </w:style>
  <w:style w:type="character" w:customStyle="1" w:styleId="2340">
    <w:name w:val="Знак Знак23 Знак4"/>
    <w:aliases w:val="Знак Знак3 Знак4"/>
    <w:locked/>
    <w:rsid w:val="00F03928"/>
    <w:rPr>
      <w:rFonts w:ascii="Tahoma" w:hAnsi="Tahoma"/>
      <w:sz w:val="16"/>
    </w:rPr>
  </w:style>
  <w:style w:type="paragraph" w:customStyle="1" w:styleId="5c">
    <w:name w:val="Знак Знак Знак Знак Знак Знак Знак Знак Знак Знак Знак Знак Знак5"/>
    <w:basedOn w:val="a3"/>
    <w:rsid w:val="00F03928"/>
    <w:pPr>
      <w:spacing w:after="160" w:line="240" w:lineRule="exact"/>
    </w:pPr>
    <w:rPr>
      <w:rFonts w:ascii="Verdana" w:hAnsi="Verdana"/>
      <w:lang w:val="en-US" w:eastAsia="en-US"/>
    </w:rPr>
  </w:style>
  <w:style w:type="paragraph" w:customStyle="1" w:styleId="332">
    <w:name w:val="Знак33"/>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F03928"/>
    <w:rPr>
      <w:b/>
      <w:caps/>
      <w:sz w:val="24"/>
      <w:lang w:val="ru-RU" w:eastAsia="ru-RU"/>
    </w:rPr>
  </w:style>
  <w:style w:type="character" w:customStyle="1" w:styleId="3ff3">
    <w:name w:val="Без интервала Знак3"/>
    <w:locked/>
    <w:rsid w:val="00F03928"/>
    <w:rPr>
      <w:sz w:val="24"/>
      <w:lang w:eastAsia="en-US"/>
    </w:rPr>
  </w:style>
  <w:style w:type="character" w:customStyle="1" w:styleId="1132">
    <w:name w:val="Знак1 Знак Знак13"/>
    <w:locked/>
    <w:rsid w:val="00F03928"/>
    <w:rPr>
      <w:rFonts w:ascii="Times New Roman" w:hAnsi="Times New Roman"/>
      <w:sz w:val="24"/>
      <w:lang w:eastAsia="ru-RU"/>
    </w:rPr>
  </w:style>
  <w:style w:type="character" w:customStyle="1" w:styleId="463">
    <w:name w:val="Знак Знак463"/>
    <w:locked/>
    <w:rsid w:val="00F03928"/>
    <w:rPr>
      <w:b/>
      <w:sz w:val="27"/>
      <w:lang w:val="ru-RU" w:eastAsia="ru-RU"/>
    </w:rPr>
  </w:style>
  <w:style w:type="character" w:customStyle="1" w:styleId="483">
    <w:name w:val="Знак Знак483"/>
    <w:locked/>
    <w:rsid w:val="00F03928"/>
    <w:rPr>
      <w:b/>
      <w:sz w:val="27"/>
      <w:lang w:val="ru-RU" w:eastAsia="ru-RU"/>
    </w:rPr>
  </w:style>
  <w:style w:type="character" w:customStyle="1" w:styleId="443">
    <w:name w:val="Знак Знак443"/>
    <w:locked/>
    <w:rsid w:val="00F03928"/>
    <w:rPr>
      <w:sz w:val="24"/>
    </w:rPr>
  </w:style>
  <w:style w:type="character" w:customStyle="1" w:styleId="5130">
    <w:name w:val="Знак Знак513"/>
    <w:locked/>
    <w:rsid w:val="00F03928"/>
    <w:rPr>
      <w:b/>
      <w:sz w:val="27"/>
      <w:lang w:val="ru-RU" w:eastAsia="ru-RU"/>
    </w:rPr>
  </w:style>
  <w:style w:type="character" w:customStyle="1" w:styleId="433">
    <w:name w:val="Знак Знак433"/>
    <w:locked/>
    <w:rsid w:val="00F03928"/>
    <w:rPr>
      <w:color w:val="000000"/>
      <w:sz w:val="24"/>
      <w:lang w:eastAsia="ru-RU"/>
    </w:rPr>
  </w:style>
  <w:style w:type="character" w:customStyle="1" w:styleId="423">
    <w:name w:val="Знак Знак423"/>
    <w:rsid w:val="00F03928"/>
    <w:rPr>
      <w:rFonts w:ascii="Times New Roman" w:hAnsi="Times New Roman"/>
      <w:sz w:val="16"/>
    </w:rPr>
  </w:style>
  <w:style w:type="character" w:customStyle="1" w:styleId="493">
    <w:name w:val="Знак Знак493"/>
    <w:rsid w:val="00F03928"/>
    <w:rPr>
      <w:rFonts w:ascii="Times New Roman" w:hAnsi="Times New Roman"/>
      <w:b/>
      <w:caps/>
      <w:sz w:val="24"/>
      <w:lang w:eastAsia="ru-RU"/>
    </w:rPr>
  </w:style>
  <w:style w:type="character" w:customStyle="1" w:styleId="473">
    <w:name w:val="Знак Знак473"/>
    <w:rsid w:val="00F03928"/>
    <w:rPr>
      <w:rFonts w:ascii="Times New Roman" w:hAnsi="Times New Roman"/>
      <w:b/>
      <w:sz w:val="27"/>
      <w:lang w:eastAsia="ru-RU"/>
    </w:rPr>
  </w:style>
  <w:style w:type="character" w:customStyle="1" w:styleId="453">
    <w:name w:val="Знак Знак453"/>
    <w:rsid w:val="00F03928"/>
    <w:rPr>
      <w:rFonts w:ascii="Times New Roman" w:hAnsi="Times New Roman"/>
      <w:b/>
      <w:i/>
      <w:sz w:val="26"/>
      <w:lang w:eastAsia="ru-RU"/>
    </w:rPr>
  </w:style>
  <w:style w:type="character" w:customStyle="1" w:styleId="503">
    <w:name w:val="Знак Знак503"/>
    <w:locked/>
    <w:rsid w:val="00F03928"/>
    <w:rPr>
      <w:b/>
      <w:sz w:val="28"/>
      <w:lang w:val="ru-RU" w:eastAsia="ru-RU"/>
    </w:rPr>
  </w:style>
  <w:style w:type="character" w:customStyle="1" w:styleId="523">
    <w:name w:val="Знак Знак523"/>
    <w:rsid w:val="00F03928"/>
    <w:rPr>
      <w:rFonts w:ascii="Arial" w:hAnsi="Arial"/>
      <w:b/>
      <w:i/>
      <w:sz w:val="28"/>
    </w:rPr>
  </w:style>
  <w:style w:type="character" w:customStyle="1" w:styleId="5131">
    <w:name w:val="Знак5 Знак Знак13"/>
    <w:locked/>
    <w:rsid w:val="00F03928"/>
    <w:rPr>
      <w:sz w:val="16"/>
      <w:lang w:val="ru-RU" w:eastAsia="ru-RU"/>
    </w:rPr>
  </w:style>
  <w:style w:type="character" w:customStyle="1" w:styleId="632">
    <w:name w:val="Знак6 Знак Знак3"/>
    <w:rsid w:val="00F03928"/>
    <w:rPr>
      <w:sz w:val="24"/>
      <w:lang w:val="ru-RU" w:eastAsia="ru-RU"/>
    </w:rPr>
  </w:style>
  <w:style w:type="paragraph" w:customStyle="1" w:styleId="5d">
    <w:name w:val="Знак Знак Знак Знак Знак Знак5"/>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F03928"/>
    <w:rPr>
      <w:sz w:val="16"/>
      <w:lang w:val="ru-RU" w:eastAsia="ru-RU"/>
    </w:rPr>
  </w:style>
  <w:style w:type="character" w:customStyle="1" w:styleId="1440">
    <w:name w:val="Знак Знак144"/>
    <w:locked/>
    <w:rsid w:val="00F03928"/>
    <w:rPr>
      <w:b/>
      <w:sz w:val="27"/>
      <w:lang w:val="ru-RU" w:eastAsia="ru-RU"/>
    </w:rPr>
  </w:style>
  <w:style w:type="character" w:customStyle="1" w:styleId="104">
    <w:name w:val="Знак Знак104"/>
    <w:locked/>
    <w:rsid w:val="00F03928"/>
    <w:rPr>
      <w:sz w:val="16"/>
      <w:lang w:val="ru-RU" w:eastAsia="ru-RU"/>
    </w:rPr>
  </w:style>
  <w:style w:type="character" w:customStyle="1" w:styleId="6140">
    <w:name w:val="Знак Знак614"/>
    <w:rsid w:val="00F03928"/>
    <w:rPr>
      <w:rFonts w:ascii="Arial" w:hAnsi="Arial"/>
      <w:b/>
      <w:i/>
      <w:sz w:val="28"/>
      <w:lang w:val="ru-RU" w:eastAsia="en-US"/>
    </w:rPr>
  </w:style>
  <w:style w:type="character" w:customStyle="1" w:styleId="165">
    <w:name w:val="Знак Знак165"/>
    <w:locked/>
    <w:rsid w:val="00F03928"/>
    <w:rPr>
      <w:b/>
      <w:caps/>
      <w:sz w:val="24"/>
      <w:lang w:val="ru-RU" w:eastAsia="ru-RU"/>
    </w:rPr>
  </w:style>
  <w:style w:type="character" w:customStyle="1" w:styleId="6d">
    <w:name w:val="Знак Знак Знак6"/>
    <w:rsid w:val="00F03928"/>
    <w:rPr>
      <w:rFonts w:ascii="Times New Roman" w:hAnsi="Times New Roman"/>
      <w:b/>
      <w:caps/>
      <w:sz w:val="28"/>
    </w:rPr>
  </w:style>
  <w:style w:type="character" w:customStyle="1" w:styleId="254">
    <w:name w:val="Знак Знак254"/>
    <w:rsid w:val="00F03928"/>
    <w:rPr>
      <w:rFonts w:ascii="Times New Roman" w:hAnsi="Times New Roman"/>
      <w:b/>
      <w:sz w:val="28"/>
    </w:rPr>
  </w:style>
  <w:style w:type="character" w:customStyle="1" w:styleId="2240">
    <w:name w:val="Знак Знак224"/>
    <w:rsid w:val="00F03928"/>
    <w:rPr>
      <w:rFonts w:ascii="Times New Roman" w:hAnsi="Times New Roman"/>
      <w:sz w:val="24"/>
    </w:rPr>
  </w:style>
  <w:style w:type="character" w:customStyle="1" w:styleId="204">
    <w:name w:val="Знак Знак204"/>
    <w:rsid w:val="00F03928"/>
    <w:rPr>
      <w:rFonts w:ascii="Arial" w:hAnsi="Arial"/>
      <w:sz w:val="22"/>
    </w:rPr>
  </w:style>
  <w:style w:type="character" w:customStyle="1" w:styleId="194">
    <w:name w:val="Знак Знак194"/>
    <w:rsid w:val="00F03928"/>
    <w:rPr>
      <w:rFonts w:ascii="Times New Roman" w:hAnsi="Times New Roman"/>
      <w:sz w:val="16"/>
      <w:lang w:eastAsia="ru-RU"/>
    </w:rPr>
  </w:style>
  <w:style w:type="character" w:customStyle="1" w:styleId="184">
    <w:name w:val="Знак Знак184"/>
    <w:rsid w:val="00F03928"/>
    <w:rPr>
      <w:rFonts w:ascii="Courier New" w:hAnsi="Courier New"/>
    </w:rPr>
  </w:style>
  <w:style w:type="character" w:customStyle="1" w:styleId="1740">
    <w:name w:val="Знак Знак174"/>
    <w:rsid w:val="00F03928"/>
    <w:rPr>
      <w:rFonts w:ascii="Times New Roman" w:hAnsi="Times New Roman"/>
      <w:sz w:val="24"/>
    </w:rPr>
  </w:style>
  <w:style w:type="character" w:customStyle="1" w:styleId="154">
    <w:name w:val="Знак Знак154"/>
    <w:rsid w:val="00F03928"/>
    <w:rPr>
      <w:b/>
      <w:sz w:val="28"/>
    </w:rPr>
  </w:style>
  <w:style w:type="character" w:customStyle="1" w:styleId="4140">
    <w:name w:val="Знак Знак414"/>
    <w:locked/>
    <w:rsid w:val="00F03928"/>
    <w:rPr>
      <w:rFonts w:ascii="Arial" w:hAnsi="Arial"/>
      <w:b/>
      <w:i/>
      <w:sz w:val="28"/>
      <w:lang w:val="ru-RU" w:eastAsia="en-US"/>
    </w:rPr>
  </w:style>
  <w:style w:type="character" w:customStyle="1" w:styleId="235">
    <w:name w:val="Знак Знак23 Знак5"/>
    <w:aliases w:val="Знак Знак3 Знак5"/>
    <w:locked/>
    <w:rsid w:val="00F03928"/>
    <w:rPr>
      <w:rFonts w:ascii="Tahoma" w:hAnsi="Tahoma"/>
      <w:sz w:val="16"/>
    </w:rPr>
  </w:style>
  <w:style w:type="paragraph" w:customStyle="1" w:styleId="6e">
    <w:name w:val="Знак Знак Знак Знак Знак Знак Знак Знак Знак Знак Знак Знак Знак6"/>
    <w:basedOn w:val="a3"/>
    <w:rsid w:val="00F03928"/>
    <w:pPr>
      <w:spacing w:after="160" w:line="240" w:lineRule="exact"/>
    </w:pPr>
    <w:rPr>
      <w:rFonts w:ascii="Verdana" w:hAnsi="Verdana"/>
      <w:lang w:val="en-US" w:eastAsia="en-US"/>
    </w:rPr>
  </w:style>
  <w:style w:type="paragraph" w:customStyle="1" w:styleId="344">
    <w:name w:val="Знак34"/>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F03928"/>
    <w:rPr>
      <w:b/>
      <w:caps/>
      <w:sz w:val="24"/>
      <w:lang w:val="ru-RU" w:eastAsia="ru-RU"/>
    </w:rPr>
  </w:style>
  <w:style w:type="character" w:customStyle="1" w:styleId="4f1">
    <w:name w:val="Без интервала Знак4"/>
    <w:locked/>
    <w:rsid w:val="00F03928"/>
    <w:rPr>
      <w:sz w:val="24"/>
      <w:lang w:eastAsia="en-US"/>
    </w:rPr>
  </w:style>
  <w:style w:type="character" w:customStyle="1" w:styleId="1142">
    <w:name w:val="Знак1 Знак Знак14"/>
    <w:locked/>
    <w:rsid w:val="00F03928"/>
    <w:rPr>
      <w:rFonts w:ascii="Times New Roman" w:hAnsi="Times New Roman"/>
      <w:sz w:val="24"/>
      <w:lang w:eastAsia="ru-RU"/>
    </w:rPr>
  </w:style>
  <w:style w:type="character" w:customStyle="1" w:styleId="464">
    <w:name w:val="Знак Знак464"/>
    <w:locked/>
    <w:rsid w:val="00F03928"/>
    <w:rPr>
      <w:b/>
      <w:sz w:val="27"/>
      <w:lang w:val="ru-RU" w:eastAsia="ru-RU"/>
    </w:rPr>
  </w:style>
  <w:style w:type="character" w:customStyle="1" w:styleId="484">
    <w:name w:val="Знак Знак484"/>
    <w:locked/>
    <w:rsid w:val="00F03928"/>
    <w:rPr>
      <w:b/>
      <w:sz w:val="27"/>
      <w:lang w:val="ru-RU" w:eastAsia="ru-RU"/>
    </w:rPr>
  </w:style>
  <w:style w:type="character" w:customStyle="1" w:styleId="444">
    <w:name w:val="Знак Знак444"/>
    <w:locked/>
    <w:rsid w:val="00F03928"/>
    <w:rPr>
      <w:sz w:val="24"/>
    </w:rPr>
  </w:style>
  <w:style w:type="character" w:customStyle="1" w:styleId="5140">
    <w:name w:val="Знак Знак514"/>
    <w:locked/>
    <w:rsid w:val="00F03928"/>
    <w:rPr>
      <w:b/>
      <w:sz w:val="27"/>
      <w:lang w:val="ru-RU" w:eastAsia="ru-RU"/>
    </w:rPr>
  </w:style>
  <w:style w:type="character" w:customStyle="1" w:styleId="434">
    <w:name w:val="Знак Знак434"/>
    <w:locked/>
    <w:rsid w:val="00F03928"/>
    <w:rPr>
      <w:color w:val="000000"/>
      <w:sz w:val="24"/>
      <w:lang w:eastAsia="ru-RU"/>
    </w:rPr>
  </w:style>
  <w:style w:type="character" w:customStyle="1" w:styleId="424">
    <w:name w:val="Знак Знак424"/>
    <w:rsid w:val="00F03928"/>
    <w:rPr>
      <w:rFonts w:ascii="Times New Roman" w:hAnsi="Times New Roman"/>
      <w:sz w:val="16"/>
    </w:rPr>
  </w:style>
  <w:style w:type="character" w:customStyle="1" w:styleId="494">
    <w:name w:val="Знак Знак494"/>
    <w:rsid w:val="00F03928"/>
    <w:rPr>
      <w:rFonts w:ascii="Times New Roman" w:hAnsi="Times New Roman"/>
      <w:b/>
      <w:caps/>
      <w:sz w:val="24"/>
      <w:lang w:eastAsia="ru-RU"/>
    </w:rPr>
  </w:style>
  <w:style w:type="character" w:customStyle="1" w:styleId="474">
    <w:name w:val="Знак Знак474"/>
    <w:rsid w:val="00F03928"/>
    <w:rPr>
      <w:rFonts w:ascii="Times New Roman" w:hAnsi="Times New Roman"/>
      <w:b/>
      <w:sz w:val="27"/>
      <w:lang w:eastAsia="ru-RU"/>
    </w:rPr>
  </w:style>
  <w:style w:type="character" w:customStyle="1" w:styleId="454">
    <w:name w:val="Знак Знак454"/>
    <w:rsid w:val="00F03928"/>
    <w:rPr>
      <w:rFonts w:ascii="Times New Roman" w:hAnsi="Times New Roman"/>
      <w:b/>
      <w:i/>
      <w:sz w:val="26"/>
      <w:lang w:eastAsia="ru-RU"/>
    </w:rPr>
  </w:style>
  <w:style w:type="character" w:customStyle="1" w:styleId="552">
    <w:name w:val="Знак5 Знак Знак5"/>
    <w:locked/>
    <w:rsid w:val="00F03928"/>
    <w:rPr>
      <w:sz w:val="16"/>
    </w:rPr>
  </w:style>
  <w:style w:type="character" w:customStyle="1" w:styleId="504">
    <w:name w:val="Знак Знак504"/>
    <w:locked/>
    <w:rsid w:val="00F03928"/>
    <w:rPr>
      <w:b/>
      <w:sz w:val="28"/>
      <w:lang w:val="ru-RU" w:eastAsia="ru-RU"/>
    </w:rPr>
  </w:style>
  <w:style w:type="character" w:customStyle="1" w:styleId="524">
    <w:name w:val="Знак Знак524"/>
    <w:rsid w:val="00F03928"/>
    <w:rPr>
      <w:rFonts w:ascii="Arial" w:hAnsi="Arial"/>
      <w:b/>
      <w:i/>
      <w:sz w:val="28"/>
    </w:rPr>
  </w:style>
  <w:style w:type="character" w:customStyle="1" w:styleId="5141">
    <w:name w:val="Знак5 Знак Знак14"/>
    <w:locked/>
    <w:rsid w:val="00F03928"/>
    <w:rPr>
      <w:sz w:val="16"/>
      <w:lang w:val="ru-RU" w:eastAsia="ru-RU"/>
    </w:rPr>
  </w:style>
  <w:style w:type="character" w:customStyle="1" w:styleId="642">
    <w:name w:val="Знак6 Знак Знак4"/>
    <w:rsid w:val="00F03928"/>
    <w:rPr>
      <w:sz w:val="24"/>
      <w:lang w:val="ru-RU" w:eastAsia="ru-RU"/>
    </w:rPr>
  </w:style>
  <w:style w:type="character" w:customStyle="1" w:styleId="205">
    <w:name w:val="Знак Знак205"/>
    <w:rsid w:val="00F03928"/>
    <w:rPr>
      <w:rFonts w:ascii="Arial" w:hAnsi="Arial"/>
      <w:sz w:val="22"/>
    </w:rPr>
  </w:style>
  <w:style w:type="character" w:customStyle="1" w:styleId="206">
    <w:name w:val="Знак Знак206"/>
    <w:rsid w:val="00F03928"/>
    <w:rPr>
      <w:rFonts w:ascii="Arial" w:hAnsi="Arial"/>
      <w:sz w:val="22"/>
    </w:rPr>
  </w:style>
  <w:style w:type="paragraph" w:customStyle="1" w:styleId="6f">
    <w:name w:val="Знак Знак Знак Знак Знак Знак6"/>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F03928"/>
    <w:rPr>
      <w:sz w:val="16"/>
      <w:lang w:val="ru-RU" w:eastAsia="ru-RU"/>
    </w:rPr>
  </w:style>
  <w:style w:type="character" w:customStyle="1" w:styleId="1450">
    <w:name w:val="Знак Знак145"/>
    <w:locked/>
    <w:rsid w:val="00F03928"/>
    <w:rPr>
      <w:b/>
      <w:sz w:val="27"/>
      <w:lang w:val="ru-RU" w:eastAsia="ru-RU"/>
    </w:rPr>
  </w:style>
  <w:style w:type="character" w:customStyle="1" w:styleId="105">
    <w:name w:val="Знак Знак105"/>
    <w:locked/>
    <w:rsid w:val="00F03928"/>
    <w:rPr>
      <w:sz w:val="16"/>
      <w:lang w:val="ru-RU" w:eastAsia="ru-RU"/>
    </w:rPr>
  </w:style>
  <w:style w:type="character" w:customStyle="1" w:styleId="6150">
    <w:name w:val="Знак Знак615"/>
    <w:rsid w:val="00F03928"/>
    <w:rPr>
      <w:rFonts w:ascii="Arial" w:hAnsi="Arial"/>
      <w:b/>
      <w:i/>
      <w:sz w:val="28"/>
      <w:lang w:val="ru-RU" w:eastAsia="en-US"/>
    </w:rPr>
  </w:style>
  <w:style w:type="character" w:customStyle="1" w:styleId="166">
    <w:name w:val="Знак Знак166"/>
    <w:locked/>
    <w:rsid w:val="00F03928"/>
    <w:rPr>
      <w:b/>
      <w:caps/>
      <w:sz w:val="24"/>
      <w:lang w:val="ru-RU" w:eastAsia="ru-RU"/>
    </w:rPr>
  </w:style>
  <w:style w:type="character" w:customStyle="1" w:styleId="78">
    <w:name w:val="Знак Знак Знак7"/>
    <w:rsid w:val="00F03928"/>
    <w:rPr>
      <w:rFonts w:ascii="Times New Roman" w:hAnsi="Times New Roman"/>
      <w:b/>
      <w:caps/>
      <w:sz w:val="28"/>
    </w:rPr>
  </w:style>
  <w:style w:type="character" w:customStyle="1" w:styleId="255">
    <w:name w:val="Знак Знак255"/>
    <w:rsid w:val="00F03928"/>
    <w:rPr>
      <w:rFonts w:ascii="Times New Roman" w:hAnsi="Times New Roman"/>
      <w:b/>
      <w:sz w:val="28"/>
    </w:rPr>
  </w:style>
  <w:style w:type="character" w:customStyle="1" w:styleId="2250">
    <w:name w:val="Знак Знак225"/>
    <w:rsid w:val="00F03928"/>
    <w:rPr>
      <w:rFonts w:ascii="Times New Roman" w:hAnsi="Times New Roman"/>
      <w:sz w:val="24"/>
    </w:rPr>
  </w:style>
  <w:style w:type="character" w:customStyle="1" w:styleId="195">
    <w:name w:val="Знак Знак195"/>
    <w:rsid w:val="00F03928"/>
    <w:rPr>
      <w:rFonts w:ascii="Times New Roman" w:hAnsi="Times New Roman"/>
      <w:sz w:val="16"/>
      <w:lang w:eastAsia="ru-RU"/>
    </w:rPr>
  </w:style>
  <w:style w:type="character" w:customStyle="1" w:styleId="185">
    <w:name w:val="Знак Знак185"/>
    <w:rsid w:val="00F03928"/>
    <w:rPr>
      <w:rFonts w:ascii="Courier New" w:hAnsi="Courier New"/>
    </w:rPr>
  </w:style>
  <w:style w:type="character" w:customStyle="1" w:styleId="175">
    <w:name w:val="Знак Знак175"/>
    <w:rsid w:val="00F03928"/>
    <w:rPr>
      <w:rFonts w:ascii="Times New Roman" w:hAnsi="Times New Roman"/>
      <w:sz w:val="24"/>
    </w:rPr>
  </w:style>
  <w:style w:type="character" w:customStyle="1" w:styleId="155">
    <w:name w:val="Знак Знак155"/>
    <w:rsid w:val="00F03928"/>
    <w:rPr>
      <w:b/>
      <w:sz w:val="28"/>
    </w:rPr>
  </w:style>
  <w:style w:type="character" w:customStyle="1" w:styleId="4150">
    <w:name w:val="Знак Знак415"/>
    <w:locked/>
    <w:rsid w:val="00F03928"/>
    <w:rPr>
      <w:rFonts w:ascii="Arial" w:hAnsi="Arial"/>
      <w:b/>
      <w:i/>
      <w:sz w:val="28"/>
      <w:lang w:val="ru-RU" w:eastAsia="en-US"/>
    </w:rPr>
  </w:style>
  <w:style w:type="character" w:customStyle="1" w:styleId="236">
    <w:name w:val="Знак Знак23 Знак6"/>
    <w:aliases w:val="Знак Знак3 Знак6"/>
    <w:locked/>
    <w:rsid w:val="00F03928"/>
    <w:rPr>
      <w:rFonts w:ascii="Tahoma" w:hAnsi="Tahoma"/>
      <w:sz w:val="16"/>
    </w:rPr>
  </w:style>
  <w:style w:type="paragraph" w:customStyle="1" w:styleId="7a">
    <w:name w:val="Знак Знак Знак Знак Знак Знак Знак Знак Знак Знак Знак Знак Знак7"/>
    <w:basedOn w:val="a3"/>
    <w:rsid w:val="00F03928"/>
    <w:pPr>
      <w:spacing w:after="160" w:line="240" w:lineRule="exact"/>
    </w:pPr>
    <w:rPr>
      <w:rFonts w:ascii="Verdana" w:hAnsi="Verdana"/>
      <w:lang w:val="en-US" w:eastAsia="en-US"/>
    </w:rPr>
  </w:style>
  <w:style w:type="paragraph" w:customStyle="1" w:styleId="354">
    <w:name w:val="Знак35"/>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F03928"/>
    <w:rPr>
      <w:b/>
      <w:caps/>
      <w:sz w:val="24"/>
      <w:lang w:val="ru-RU" w:eastAsia="ru-RU"/>
    </w:rPr>
  </w:style>
  <w:style w:type="character" w:customStyle="1" w:styleId="5e">
    <w:name w:val="Без интервала Знак5"/>
    <w:locked/>
    <w:rsid w:val="00F03928"/>
    <w:rPr>
      <w:sz w:val="24"/>
      <w:lang w:eastAsia="en-US"/>
    </w:rPr>
  </w:style>
  <w:style w:type="character" w:customStyle="1" w:styleId="1152">
    <w:name w:val="Знак1 Знак Знак15"/>
    <w:locked/>
    <w:rsid w:val="00F03928"/>
    <w:rPr>
      <w:rFonts w:ascii="Times New Roman" w:hAnsi="Times New Roman"/>
      <w:sz w:val="24"/>
      <w:lang w:eastAsia="ru-RU"/>
    </w:rPr>
  </w:style>
  <w:style w:type="character" w:customStyle="1" w:styleId="465">
    <w:name w:val="Знак Знак465"/>
    <w:locked/>
    <w:rsid w:val="00F03928"/>
    <w:rPr>
      <w:b/>
      <w:sz w:val="27"/>
      <w:lang w:val="ru-RU" w:eastAsia="ru-RU"/>
    </w:rPr>
  </w:style>
  <w:style w:type="character" w:customStyle="1" w:styleId="485">
    <w:name w:val="Знак Знак485"/>
    <w:locked/>
    <w:rsid w:val="00F03928"/>
    <w:rPr>
      <w:b/>
      <w:sz w:val="27"/>
      <w:lang w:val="ru-RU" w:eastAsia="ru-RU"/>
    </w:rPr>
  </w:style>
  <w:style w:type="character" w:customStyle="1" w:styleId="445">
    <w:name w:val="Знак Знак445"/>
    <w:locked/>
    <w:rsid w:val="00F03928"/>
    <w:rPr>
      <w:sz w:val="24"/>
    </w:rPr>
  </w:style>
  <w:style w:type="character" w:customStyle="1" w:styleId="5150">
    <w:name w:val="Знак Знак515"/>
    <w:locked/>
    <w:rsid w:val="00F03928"/>
    <w:rPr>
      <w:b/>
      <w:sz w:val="27"/>
      <w:lang w:val="ru-RU" w:eastAsia="ru-RU"/>
    </w:rPr>
  </w:style>
  <w:style w:type="character" w:customStyle="1" w:styleId="435">
    <w:name w:val="Знак Знак435"/>
    <w:locked/>
    <w:rsid w:val="00F03928"/>
    <w:rPr>
      <w:color w:val="000000"/>
      <w:sz w:val="24"/>
      <w:lang w:eastAsia="ru-RU"/>
    </w:rPr>
  </w:style>
  <w:style w:type="character" w:customStyle="1" w:styleId="425">
    <w:name w:val="Знак Знак425"/>
    <w:rsid w:val="00F03928"/>
    <w:rPr>
      <w:rFonts w:ascii="Times New Roman" w:hAnsi="Times New Roman"/>
      <w:sz w:val="16"/>
    </w:rPr>
  </w:style>
  <w:style w:type="character" w:customStyle="1" w:styleId="495">
    <w:name w:val="Знак Знак495"/>
    <w:rsid w:val="00F03928"/>
    <w:rPr>
      <w:rFonts w:ascii="Times New Roman" w:hAnsi="Times New Roman"/>
      <w:b/>
      <w:caps/>
      <w:sz w:val="24"/>
      <w:lang w:eastAsia="ru-RU"/>
    </w:rPr>
  </w:style>
  <w:style w:type="character" w:customStyle="1" w:styleId="475">
    <w:name w:val="Знак Знак475"/>
    <w:rsid w:val="00F03928"/>
    <w:rPr>
      <w:rFonts w:ascii="Times New Roman" w:hAnsi="Times New Roman"/>
      <w:b/>
      <w:sz w:val="27"/>
      <w:lang w:eastAsia="ru-RU"/>
    </w:rPr>
  </w:style>
  <w:style w:type="character" w:customStyle="1" w:styleId="455">
    <w:name w:val="Знак Знак455"/>
    <w:rsid w:val="00F03928"/>
    <w:rPr>
      <w:rFonts w:ascii="Times New Roman" w:hAnsi="Times New Roman"/>
      <w:b/>
      <w:i/>
      <w:sz w:val="26"/>
      <w:lang w:eastAsia="ru-RU"/>
    </w:rPr>
  </w:style>
  <w:style w:type="character" w:customStyle="1" w:styleId="562">
    <w:name w:val="Знак5 Знак Знак6"/>
    <w:locked/>
    <w:rsid w:val="00F03928"/>
    <w:rPr>
      <w:sz w:val="16"/>
    </w:rPr>
  </w:style>
  <w:style w:type="character" w:customStyle="1" w:styleId="505">
    <w:name w:val="Знак Знак505"/>
    <w:locked/>
    <w:rsid w:val="00F03928"/>
    <w:rPr>
      <w:b/>
      <w:sz w:val="28"/>
      <w:lang w:val="ru-RU" w:eastAsia="ru-RU"/>
    </w:rPr>
  </w:style>
  <w:style w:type="character" w:customStyle="1" w:styleId="525">
    <w:name w:val="Знак Знак525"/>
    <w:rsid w:val="00F03928"/>
    <w:rPr>
      <w:rFonts w:ascii="Arial" w:hAnsi="Arial"/>
      <w:b/>
      <w:i/>
      <w:sz w:val="28"/>
    </w:rPr>
  </w:style>
  <w:style w:type="character" w:customStyle="1" w:styleId="5151">
    <w:name w:val="Знак5 Знак Знак15"/>
    <w:locked/>
    <w:rsid w:val="00F03928"/>
    <w:rPr>
      <w:sz w:val="16"/>
      <w:lang w:val="ru-RU" w:eastAsia="ru-RU"/>
    </w:rPr>
  </w:style>
  <w:style w:type="character" w:customStyle="1" w:styleId="652">
    <w:name w:val="Знак6 Знак Знак5"/>
    <w:rsid w:val="00F03928"/>
    <w:rPr>
      <w:sz w:val="24"/>
      <w:lang w:val="ru-RU" w:eastAsia="ru-RU"/>
    </w:rPr>
  </w:style>
  <w:style w:type="character" w:customStyle="1" w:styleId="207">
    <w:name w:val="Знак Знак207"/>
    <w:rsid w:val="00F03928"/>
    <w:rPr>
      <w:rFonts w:ascii="Arial" w:hAnsi="Arial"/>
      <w:sz w:val="22"/>
    </w:rPr>
  </w:style>
  <w:style w:type="character" w:customStyle="1" w:styleId="208">
    <w:name w:val="Знак Знак208"/>
    <w:rsid w:val="00F03928"/>
    <w:rPr>
      <w:rFonts w:ascii="Arial" w:hAnsi="Arial"/>
      <w:sz w:val="22"/>
    </w:rPr>
  </w:style>
  <w:style w:type="character" w:customStyle="1" w:styleId="209">
    <w:name w:val="Знак Знак209"/>
    <w:rsid w:val="00F03928"/>
    <w:rPr>
      <w:rFonts w:ascii="Arial" w:hAnsi="Arial"/>
      <w:sz w:val="22"/>
    </w:rPr>
  </w:style>
  <w:style w:type="character" w:customStyle="1" w:styleId="616">
    <w:name w:val="Знак Знак616"/>
    <w:rsid w:val="00F03928"/>
    <w:rPr>
      <w:rFonts w:ascii="Calibri" w:hAnsi="Calibri"/>
      <w:i/>
      <w:sz w:val="24"/>
    </w:rPr>
  </w:style>
  <w:style w:type="paragraph" w:customStyle="1" w:styleId="7b">
    <w:name w:val="Знак Знак Знак Знак Знак Знак7"/>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F03928"/>
    <w:rPr>
      <w:sz w:val="16"/>
      <w:lang w:val="ru-RU" w:eastAsia="ru-RU"/>
    </w:rPr>
  </w:style>
  <w:style w:type="character" w:customStyle="1" w:styleId="1460">
    <w:name w:val="Знак Знак146"/>
    <w:locked/>
    <w:rsid w:val="00F03928"/>
    <w:rPr>
      <w:b/>
      <w:sz w:val="27"/>
      <w:lang w:val="ru-RU" w:eastAsia="ru-RU"/>
    </w:rPr>
  </w:style>
  <w:style w:type="character" w:customStyle="1" w:styleId="106">
    <w:name w:val="Знак Знак106"/>
    <w:locked/>
    <w:rsid w:val="00F03928"/>
    <w:rPr>
      <w:sz w:val="16"/>
      <w:lang w:val="ru-RU" w:eastAsia="ru-RU"/>
    </w:rPr>
  </w:style>
  <w:style w:type="character" w:customStyle="1" w:styleId="167">
    <w:name w:val="Знак Знак167"/>
    <w:locked/>
    <w:rsid w:val="00F03928"/>
    <w:rPr>
      <w:b/>
      <w:caps/>
      <w:sz w:val="24"/>
      <w:lang w:val="ru-RU" w:eastAsia="ru-RU"/>
    </w:rPr>
  </w:style>
  <w:style w:type="character" w:customStyle="1" w:styleId="84">
    <w:name w:val="Знак Знак Знак8"/>
    <w:rsid w:val="00F03928"/>
    <w:rPr>
      <w:rFonts w:ascii="Times New Roman" w:hAnsi="Times New Roman"/>
      <w:b/>
      <w:caps/>
      <w:sz w:val="28"/>
    </w:rPr>
  </w:style>
  <w:style w:type="character" w:customStyle="1" w:styleId="256">
    <w:name w:val="Знак Знак256"/>
    <w:rsid w:val="00F03928"/>
    <w:rPr>
      <w:rFonts w:ascii="Times New Roman" w:hAnsi="Times New Roman"/>
      <w:b/>
      <w:sz w:val="28"/>
    </w:rPr>
  </w:style>
  <w:style w:type="character" w:customStyle="1" w:styleId="2260">
    <w:name w:val="Знак Знак226"/>
    <w:rsid w:val="00F03928"/>
    <w:rPr>
      <w:rFonts w:ascii="Times New Roman" w:hAnsi="Times New Roman"/>
      <w:sz w:val="24"/>
    </w:rPr>
  </w:style>
  <w:style w:type="character" w:customStyle="1" w:styleId="196">
    <w:name w:val="Знак Знак196"/>
    <w:rsid w:val="00F03928"/>
    <w:rPr>
      <w:rFonts w:ascii="Times New Roman" w:hAnsi="Times New Roman"/>
      <w:sz w:val="16"/>
      <w:lang w:eastAsia="ru-RU"/>
    </w:rPr>
  </w:style>
  <w:style w:type="character" w:customStyle="1" w:styleId="186">
    <w:name w:val="Знак Знак186"/>
    <w:rsid w:val="00F03928"/>
    <w:rPr>
      <w:rFonts w:ascii="Courier New" w:hAnsi="Courier New"/>
    </w:rPr>
  </w:style>
  <w:style w:type="character" w:customStyle="1" w:styleId="176">
    <w:name w:val="Знак Знак176"/>
    <w:rsid w:val="00F03928"/>
    <w:rPr>
      <w:rFonts w:ascii="Times New Roman" w:hAnsi="Times New Roman"/>
      <w:sz w:val="24"/>
    </w:rPr>
  </w:style>
  <w:style w:type="character" w:customStyle="1" w:styleId="156">
    <w:name w:val="Знак Знак156"/>
    <w:rsid w:val="00F03928"/>
    <w:rPr>
      <w:b/>
      <w:sz w:val="28"/>
    </w:rPr>
  </w:style>
  <w:style w:type="character" w:customStyle="1" w:styleId="4160">
    <w:name w:val="Знак Знак416"/>
    <w:locked/>
    <w:rsid w:val="00F03928"/>
    <w:rPr>
      <w:rFonts w:ascii="Arial" w:hAnsi="Arial"/>
      <w:b/>
      <w:i/>
      <w:sz w:val="28"/>
      <w:lang w:val="ru-RU" w:eastAsia="en-US"/>
    </w:rPr>
  </w:style>
  <w:style w:type="character" w:customStyle="1" w:styleId="237">
    <w:name w:val="Знак Знак23 Знак7"/>
    <w:aliases w:val="Знак Знак3 Знак7"/>
    <w:locked/>
    <w:rsid w:val="00F03928"/>
    <w:rPr>
      <w:rFonts w:ascii="Tahoma" w:hAnsi="Tahoma"/>
      <w:sz w:val="16"/>
    </w:rPr>
  </w:style>
  <w:style w:type="paragraph" w:customStyle="1" w:styleId="86">
    <w:name w:val="Знак Знак Знак Знак Знак Знак Знак Знак Знак Знак Знак Знак Знак8"/>
    <w:basedOn w:val="a3"/>
    <w:rsid w:val="00F03928"/>
    <w:pPr>
      <w:spacing w:after="160" w:line="240" w:lineRule="exact"/>
    </w:pPr>
    <w:rPr>
      <w:rFonts w:ascii="Verdana" w:hAnsi="Verdana"/>
      <w:lang w:val="en-US" w:eastAsia="en-US"/>
    </w:rPr>
  </w:style>
  <w:style w:type="paragraph" w:customStyle="1" w:styleId="362">
    <w:name w:val="Знак36"/>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F03928"/>
    <w:rPr>
      <w:b/>
      <w:caps/>
      <w:sz w:val="24"/>
      <w:lang w:val="ru-RU" w:eastAsia="ru-RU"/>
    </w:rPr>
  </w:style>
  <w:style w:type="character" w:customStyle="1" w:styleId="6f0">
    <w:name w:val="Без интервала Знак6"/>
    <w:locked/>
    <w:rsid w:val="00F03928"/>
    <w:rPr>
      <w:rFonts w:ascii="Times New Roman" w:hAnsi="Times New Roman"/>
      <w:sz w:val="22"/>
    </w:rPr>
  </w:style>
  <w:style w:type="character" w:customStyle="1" w:styleId="466">
    <w:name w:val="Знак Знак466"/>
    <w:locked/>
    <w:rsid w:val="00F03928"/>
    <w:rPr>
      <w:b/>
      <w:sz w:val="27"/>
      <w:lang w:val="ru-RU" w:eastAsia="ru-RU"/>
    </w:rPr>
  </w:style>
  <w:style w:type="character" w:customStyle="1" w:styleId="486">
    <w:name w:val="Знак Знак486"/>
    <w:locked/>
    <w:rsid w:val="00F03928"/>
    <w:rPr>
      <w:b/>
      <w:sz w:val="27"/>
      <w:lang w:val="ru-RU" w:eastAsia="ru-RU"/>
    </w:rPr>
  </w:style>
  <w:style w:type="character" w:customStyle="1" w:styleId="446">
    <w:name w:val="Знак Знак446"/>
    <w:locked/>
    <w:rsid w:val="00F03928"/>
    <w:rPr>
      <w:sz w:val="24"/>
    </w:rPr>
  </w:style>
  <w:style w:type="character" w:customStyle="1" w:styleId="5160">
    <w:name w:val="Знак Знак516"/>
    <w:locked/>
    <w:rsid w:val="00F03928"/>
    <w:rPr>
      <w:b/>
      <w:sz w:val="27"/>
      <w:lang w:val="ru-RU" w:eastAsia="ru-RU"/>
    </w:rPr>
  </w:style>
  <w:style w:type="character" w:customStyle="1" w:styleId="436">
    <w:name w:val="Знак Знак436"/>
    <w:locked/>
    <w:rsid w:val="00F03928"/>
    <w:rPr>
      <w:color w:val="000000"/>
      <w:sz w:val="24"/>
      <w:lang w:eastAsia="ru-RU"/>
    </w:rPr>
  </w:style>
  <w:style w:type="character" w:customStyle="1" w:styleId="426">
    <w:name w:val="Знак Знак426"/>
    <w:rsid w:val="00F03928"/>
    <w:rPr>
      <w:rFonts w:ascii="Times New Roman" w:hAnsi="Times New Roman"/>
      <w:sz w:val="16"/>
    </w:rPr>
  </w:style>
  <w:style w:type="character" w:customStyle="1" w:styleId="496">
    <w:name w:val="Знак Знак496"/>
    <w:rsid w:val="00F03928"/>
    <w:rPr>
      <w:rFonts w:ascii="Times New Roman" w:hAnsi="Times New Roman"/>
      <w:b/>
      <w:caps/>
      <w:sz w:val="24"/>
      <w:lang w:eastAsia="ru-RU"/>
    </w:rPr>
  </w:style>
  <w:style w:type="character" w:customStyle="1" w:styleId="476">
    <w:name w:val="Знак Знак476"/>
    <w:rsid w:val="00F03928"/>
    <w:rPr>
      <w:rFonts w:ascii="Times New Roman" w:hAnsi="Times New Roman"/>
      <w:b/>
      <w:sz w:val="27"/>
      <w:lang w:eastAsia="ru-RU"/>
    </w:rPr>
  </w:style>
  <w:style w:type="character" w:customStyle="1" w:styleId="456">
    <w:name w:val="Знак Знак456"/>
    <w:rsid w:val="00F03928"/>
    <w:rPr>
      <w:rFonts w:ascii="Times New Roman" w:hAnsi="Times New Roman"/>
      <w:b/>
      <w:i/>
      <w:sz w:val="26"/>
      <w:lang w:eastAsia="ru-RU"/>
    </w:rPr>
  </w:style>
  <w:style w:type="character" w:customStyle="1" w:styleId="572">
    <w:name w:val="Знак5 Знак Знак7"/>
    <w:locked/>
    <w:rsid w:val="00F03928"/>
    <w:rPr>
      <w:sz w:val="16"/>
    </w:rPr>
  </w:style>
  <w:style w:type="character" w:customStyle="1" w:styleId="506">
    <w:name w:val="Знак Знак506"/>
    <w:locked/>
    <w:rsid w:val="00F03928"/>
    <w:rPr>
      <w:b/>
      <w:sz w:val="28"/>
      <w:lang w:val="ru-RU" w:eastAsia="ru-RU"/>
    </w:rPr>
  </w:style>
  <w:style w:type="character" w:customStyle="1" w:styleId="526">
    <w:name w:val="Знак Знак526"/>
    <w:rsid w:val="00F03928"/>
    <w:rPr>
      <w:rFonts w:ascii="Arial" w:hAnsi="Arial"/>
      <w:b/>
      <w:i/>
      <w:sz w:val="28"/>
    </w:rPr>
  </w:style>
  <w:style w:type="character" w:customStyle="1" w:styleId="662">
    <w:name w:val="Знак6 Знак Знак6"/>
    <w:rsid w:val="00F03928"/>
    <w:rPr>
      <w:sz w:val="24"/>
      <w:lang w:val="ru-RU" w:eastAsia="ru-RU"/>
    </w:rPr>
  </w:style>
  <w:style w:type="character" w:customStyle="1" w:styleId="403">
    <w:name w:val="Знак Знак40 Знак"/>
    <w:locked/>
    <w:rsid w:val="00F03928"/>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F03928"/>
    <w:rPr>
      <w:rFonts w:ascii="Arial" w:hAnsi="Arial"/>
      <w:b/>
      <w:kern w:val="32"/>
      <w:sz w:val="32"/>
      <w:lang w:val="ru-RU" w:eastAsia="ru-RU"/>
    </w:rPr>
  </w:style>
  <w:style w:type="paragraph" w:customStyle="1" w:styleId="paragraph">
    <w:name w:val="paragraph"/>
    <w:basedOn w:val="a3"/>
    <w:rsid w:val="00F03928"/>
  </w:style>
  <w:style w:type="paragraph" w:customStyle="1" w:styleId="Style88">
    <w:name w:val="Style88"/>
    <w:basedOn w:val="a3"/>
    <w:rsid w:val="00F03928"/>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F03928"/>
    <w:rPr>
      <w:color w:val="808080"/>
      <w:shd w:val="clear" w:color="auto" w:fill="E6E6E6"/>
    </w:rPr>
  </w:style>
  <w:style w:type="paragraph" w:customStyle="1" w:styleId="96">
    <w:name w:val="Знак Знак Знак Знак Знак Знак9"/>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F03928"/>
    <w:rPr>
      <w:sz w:val="16"/>
      <w:lang w:val="ru-RU" w:eastAsia="ru-RU"/>
    </w:rPr>
  </w:style>
  <w:style w:type="character" w:customStyle="1" w:styleId="148">
    <w:name w:val="Знак Знак148"/>
    <w:locked/>
    <w:rsid w:val="00F03928"/>
    <w:rPr>
      <w:b/>
      <w:sz w:val="27"/>
      <w:lang w:val="ru-RU" w:eastAsia="ru-RU"/>
    </w:rPr>
  </w:style>
  <w:style w:type="character" w:customStyle="1" w:styleId="108">
    <w:name w:val="Знак Знак108"/>
    <w:locked/>
    <w:rsid w:val="00F03928"/>
    <w:rPr>
      <w:sz w:val="16"/>
      <w:lang w:val="ru-RU" w:eastAsia="ru-RU"/>
    </w:rPr>
  </w:style>
  <w:style w:type="character" w:customStyle="1" w:styleId="6200">
    <w:name w:val="Знак Знак620"/>
    <w:rsid w:val="00F03928"/>
    <w:rPr>
      <w:rFonts w:ascii="Arial" w:hAnsi="Arial"/>
      <w:b/>
      <w:i/>
      <w:sz w:val="28"/>
      <w:lang w:val="ru-RU" w:eastAsia="en-US"/>
    </w:rPr>
  </w:style>
  <w:style w:type="character" w:customStyle="1" w:styleId="169">
    <w:name w:val="Знак Знак169"/>
    <w:locked/>
    <w:rsid w:val="00F03928"/>
    <w:rPr>
      <w:b/>
      <w:caps/>
      <w:sz w:val="24"/>
      <w:lang w:val="ru-RU" w:eastAsia="ru-RU"/>
    </w:rPr>
  </w:style>
  <w:style w:type="character" w:customStyle="1" w:styleId="107">
    <w:name w:val="Знак Знак Знак10"/>
    <w:rsid w:val="00F03928"/>
    <w:rPr>
      <w:rFonts w:ascii="Times New Roman" w:hAnsi="Times New Roman"/>
      <w:b/>
      <w:caps/>
      <w:sz w:val="28"/>
    </w:rPr>
  </w:style>
  <w:style w:type="character" w:customStyle="1" w:styleId="258">
    <w:name w:val="Знак Знак258"/>
    <w:rsid w:val="00F03928"/>
    <w:rPr>
      <w:rFonts w:ascii="Times New Roman" w:hAnsi="Times New Roman"/>
      <w:b/>
      <w:sz w:val="28"/>
    </w:rPr>
  </w:style>
  <w:style w:type="character" w:customStyle="1" w:styleId="2280">
    <w:name w:val="Знак Знак228"/>
    <w:rsid w:val="00F03928"/>
    <w:rPr>
      <w:rFonts w:ascii="Times New Roman" w:hAnsi="Times New Roman"/>
      <w:sz w:val="24"/>
    </w:rPr>
  </w:style>
  <w:style w:type="character" w:customStyle="1" w:styleId="2011">
    <w:name w:val="Знак Знак2011"/>
    <w:rsid w:val="00F03928"/>
    <w:rPr>
      <w:rFonts w:ascii="Arial" w:hAnsi="Arial"/>
      <w:sz w:val="22"/>
    </w:rPr>
  </w:style>
  <w:style w:type="character" w:customStyle="1" w:styleId="198">
    <w:name w:val="Знак Знак198"/>
    <w:rsid w:val="00F03928"/>
    <w:rPr>
      <w:rFonts w:ascii="Times New Roman" w:hAnsi="Times New Roman"/>
      <w:sz w:val="16"/>
      <w:lang w:eastAsia="ru-RU"/>
    </w:rPr>
  </w:style>
  <w:style w:type="character" w:customStyle="1" w:styleId="188">
    <w:name w:val="Знак Знак188"/>
    <w:rsid w:val="00F03928"/>
    <w:rPr>
      <w:rFonts w:ascii="Courier New" w:hAnsi="Courier New"/>
    </w:rPr>
  </w:style>
  <w:style w:type="character" w:customStyle="1" w:styleId="178">
    <w:name w:val="Знак Знак178"/>
    <w:rsid w:val="00F03928"/>
    <w:rPr>
      <w:rFonts w:ascii="Times New Roman" w:hAnsi="Times New Roman"/>
      <w:sz w:val="24"/>
    </w:rPr>
  </w:style>
  <w:style w:type="paragraph" w:customStyle="1" w:styleId="4f2">
    <w:name w:val="Основной текст4"/>
    <w:basedOn w:val="516"/>
    <w:rsid w:val="00F03928"/>
    <w:pPr>
      <w:spacing w:before="0" w:beforeAutospacing="0" w:after="0" w:afterAutospacing="0" w:line="360" w:lineRule="auto"/>
    </w:pPr>
    <w:rPr>
      <w:szCs w:val="20"/>
    </w:rPr>
  </w:style>
  <w:style w:type="character" w:customStyle="1" w:styleId="158">
    <w:name w:val="Знак Знак158"/>
    <w:rsid w:val="00F03928"/>
    <w:rPr>
      <w:b/>
      <w:sz w:val="28"/>
    </w:rPr>
  </w:style>
  <w:style w:type="paragraph" w:customStyle="1" w:styleId="3ff4">
    <w:name w:val="Цитата3"/>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F03928"/>
    <w:rPr>
      <w:rFonts w:ascii="Courier New" w:hAnsi="Courier New"/>
      <w:sz w:val="20"/>
      <w:szCs w:val="20"/>
    </w:rPr>
  </w:style>
  <w:style w:type="paragraph" w:customStyle="1" w:styleId="333">
    <w:name w:val="Основной текст 33"/>
    <w:basedOn w:val="516"/>
    <w:rsid w:val="00F03928"/>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F03928"/>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F03928"/>
    <w:pPr>
      <w:spacing w:line="360" w:lineRule="auto"/>
      <w:ind w:firstLine="709"/>
      <w:jc w:val="both"/>
    </w:pPr>
    <w:rPr>
      <w:sz w:val="28"/>
      <w:szCs w:val="20"/>
    </w:rPr>
  </w:style>
  <w:style w:type="paragraph" w:customStyle="1" w:styleId="2ffff6">
    <w:name w:val="Верхний колонтитул2"/>
    <w:basedOn w:val="a3"/>
    <w:rsid w:val="00F03928"/>
    <w:pPr>
      <w:tabs>
        <w:tab w:val="center" w:pos="4153"/>
        <w:tab w:val="right" w:pos="8306"/>
      </w:tabs>
    </w:pPr>
    <w:rPr>
      <w:rFonts w:ascii="Arial" w:hAnsi="Arial"/>
      <w:szCs w:val="20"/>
    </w:rPr>
  </w:style>
  <w:style w:type="character" w:customStyle="1" w:styleId="418">
    <w:name w:val="Знак Знак418"/>
    <w:locked/>
    <w:rsid w:val="00F03928"/>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F03928"/>
    <w:pPr>
      <w:spacing w:after="160" w:line="240" w:lineRule="exact"/>
    </w:pPr>
    <w:rPr>
      <w:rFonts w:ascii="Verdana" w:hAnsi="Verdana"/>
      <w:lang w:val="en-US" w:eastAsia="en-US"/>
    </w:rPr>
  </w:style>
  <w:style w:type="paragraph" w:customStyle="1" w:styleId="382">
    <w:name w:val="Знак38"/>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F03928"/>
    <w:rPr>
      <w:b/>
      <w:caps/>
      <w:sz w:val="24"/>
      <w:lang w:val="ru-RU" w:eastAsia="ru-RU"/>
    </w:rPr>
  </w:style>
  <w:style w:type="character" w:customStyle="1" w:styleId="1182">
    <w:name w:val="Знак1 Знак Знак18"/>
    <w:locked/>
    <w:rsid w:val="00F03928"/>
    <w:rPr>
      <w:rFonts w:ascii="Times New Roman" w:hAnsi="Times New Roman"/>
      <w:sz w:val="24"/>
      <w:lang w:eastAsia="ru-RU"/>
    </w:rPr>
  </w:style>
  <w:style w:type="character" w:customStyle="1" w:styleId="468">
    <w:name w:val="Знак Знак468"/>
    <w:locked/>
    <w:rsid w:val="00F03928"/>
    <w:rPr>
      <w:b/>
      <w:sz w:val="27"/>
      <w:lang w:val="ru-RU" w:eastAsia="ru-RU"/>
    </w:rPr>
  </w:style>
  <w:style w:type="character" w:customStyle="1" w:styleId="488">
    <w:name w:val="Знак Знак488"/>
    <w:locked/>
    <w:rsid w:val="00F03928"/>
    <w:rPr>
      <w:b/>
      <w:sz w:val="27"/>
      <w:lang w:val="ru-RU" w:eastAsia="ru-RU"/>
    </w:rPr>
  </w:style>
  <w:style w:type="character" w:customStyle="1" w:styleId="448">
    <w:name w:val="Знак Знак448"/>
    <w:locked/>
    <w:rsid w:val="00F03928"/>
    <w:rPr>
      <w:sz w:val="24"/>
    </w:rPr>
  </w:style>
  <w:style w:type="character" w:customStyle="1" w:styleId="518">
    <w:name w:val="Знак Знак518"/>
    <w:locked/>
    <w:rsid w:val="00F03928"/>
    <w:rPr>
      <w:b/>
      <w:sz w:val="27"/>
      <w:lang w:val="ru-RU" w:eastAsia="ru-RU"/>
    </w:rPr>
  </w:style>
  <w:style w:type="character" w:customStyle="1" w:styleId="438">
    <w:name w:val="Знак Знак438"/>
    <w:locked/>
    <w:rsid w:val="00F03928"/>
    <w:rPr>
      <w:color w:val="000000"/>
      <w:sz w:val="24"/>
      <w:lang w:eastAsia="ru-RU"/>
    </w:rPr>
  </w:style>
  <w:style w:type="character" w:customStyle="1" w:styleId="428">
    <w:name w:val="Знак Знак428"/>
    <w:rsid w:val="00F03928"/>
    <w:rPr>
      <w:rFonts w:ascii="Times New Roman" w:hAnsi="Times New Roman"/>
      <w:sz w:val="16"/>
    </w:rPr>
  </w:style>
  <w:style w:type="character" w:customStyle="1" w:styleId="498">
    <w:name w:val="Знак Знак498"/>
    <w:rsid w:val="00F03928"/>
    <w:rPr>
      <w:rFonts w:ascii="Times New Roman" w:hAnsi="Times New Roman"/>
      <w:b/>
      <w:caps/>
      <w:sz w:val="24"/>
      <w:lang w:eastAsia="ru-RU"/>
    </w:rPr>
  </w:style>
  <w:style w:type="paragraph" w:customStyle="1" w:styleId="427">
    <w:name w:val="Заголовок 42"/>
    <w:basedOn w:val="516"/>
    <w:next w:val="516"/>
    <w:rsid w:val="00F03928"/>
    <w:pPr>
      <w:keepNext/>
      <w:spacing w:before="0" w:beforeAutospacing="0" w:after="0" w:afterAutospacing="0"/>
    </w:pPr>
    <w:rPr>
      <w:szCs w:val="20"/>
    </w:rPr>
  </w:style>
  <w:style w:type="character" w:customStyle="1" w:styleId="478">
    <w:name w:val="Знак Знак478"/>
    <w:rsid w:val="00F03928"/>
    <w:rPr>
      <w:rFonts w:ascii="Times New Roman" w:hAnsi="Times New Roman"/>
      <w:b/>
      <w:sz w:val="27"/>
      <w:lang w:eastAsia="ru-RU"/>
    </w:rPr>
  </w:style>
  <w:style w:type="character" w:customStyle="1" w:styleId="458">
    <w:name w:val="Знак Знак458"/>
    <w:rsid w:val="00F03928"/>
    <w:rPr>
      <w:rFonts w:ascii="Times New Roman" w:hAnsi="Times New Roman"/>
      <w:b/>
      <w:i/>
      <w:sz w:val="26"/>
      <w:lang w:eastAsia="ru-RU"/>
    </w:rPr>
  </w:style>
  <w:style w:type="character" w:customStyle="1" w:styleId="592">
    <w:name w:val="Знак5 Знак Знак9"/>
    <w:locked/>
    <w:rsid w:val="00F03928"/>
    <w:rPr>
      <w:sz w:val="16"/>
    </w:rPr>
  </w:style>
  <w:style w:type="character" w:customStyle="1" w:styleId="508">
    <w:name w:val="Знак Знак508"/>
    <w:locked/>
    <w:rsid w:val="00F03928"/>
    <w:rPr>
      <w:b/>
      <w:sz w:val="28"/>
      <w:lang w:val="ru-RU" w:eastAsia="ru-RU"/>
    </w:rPr>
  </w:style>
  <w:style w:type="character" w:customStyle="1" w:styleId="528">
    <w:name w:val="Знак Знак528"/>
    <w:rsid w:val="00F03928"/>
    <w:rPr>
      <w:rFonts w:ascii="Arial" w:hAnsi="Arial"/>
      <w:b/>
      <w:i/>
      <w:sz w:val="28"/>
    </w:rPr>
  </w:style>
  <w:style w:type="character" w:customStyle="1" w:styleId="5180">
    <w:name w:val="Знак5 Знак Знак18"/>
    <w:locked/>
    <w:rsid w:val="00F03928"/>
    <w:rPr>
      <w:sz w:val="16"/>
      <w:lang w:val="ru-RU" w:eastAsia="ru-RU"/>
    </w:rPr>
  </w:style>
  <w:style w:type="character" w:customStyle="1" w:styleId="682">
    <w:name w:val="Знак6 Знак Знак8"/>
    <w:rsid w:val="00F03928"/>
    <w:rPr>
      <w:sz w:val="24"/>
      <w:lang w:val="ru-RU" w:eastAsia="ru-RU"/>
    </w:rPr>
  </w:style>
  <w:style w:type="character" w:customStyle="1" w:styleId="5520">
    <w:name w:val="Знак Знак552"/>
    <w:locked/>
    <w:rsid w:val="00F03928"/>
    <w:rPr>
      <w:sz w:val="24"/>
      <w:lang w:val="ru-RU" w:eastAsia="ru-RU"/>
    </w:rPr>
  </w:style>
  <w:style w:type="character" w:customStyle="1" w:styleId="6520">
    <w:name w:val="Знак Знак652"/>
    <w:locked/>
    <w:rsid w:val="00F03928"/>
    <w:rPr>
      <w:b/>
      <w:sz w:val="27"/>
      <w:lang w:val="ru-RU" w:eastAsia="ru-RU"/>
    </w:rPr>
  </w:style>
  <w:style w:type="character" w:customStyle="1" w:styleId="6420">
    <w:name w:val="Знак Знак642"/>
    <w:locked/>
    <w:rsid w:val="00F03928"/>
    <w:rPr>
      <w:b/>
      <w:sz w:val="28"/>
      <w:lang w:val="ru-RU" w:eastAsia="ru-RU"/>
    </w:rPr>
  </w:style>
  <w:style w:type="character" w:customStyle="1" w:styleId="6320">
    <w:name w:val="Знак Знак632"/>
    <w:locked/>
    <w:rsid w:val="00F03928"/>
    <w:rPr>
      <w:b/>
      <w:i/>
      <w:sz w:val="26"/>
      <w:lang w:val="ru-RU" w:eastAsia="ru-RU"/>
    </w:rPr>
  </w:style>
  <w:style w:type="character" w:customStyle="1" w:styleId="6220">
    <w:name w:val="Знак Знак622"/>
    <w:locked/>
    <w:rsid w:val="00F03928"/>
    <w:rPr>
      <w:sz w:val="24"/>
      <w:lang w:val="ru-RU" w:eastAsia="ru-RU"/>
    </w:rPr>
  </w:style>
  <w:style w:type="character" w:customStyle="1" w:styleId="619">
    <w:name w:val="Знак Знак619"/>
    <w:locked/>
    <w:rsid w:val="00F03928"/>
    <w:rPr>
      <w:sz w:val="24"/>
      <w:lang w:val="ru-RU" w:eastAsia="ru-RU"/>
    </w:rPr>
  </w:style>
  <w:style w:type="character" w:customStyle="1" w:styleId="602">
    <w:name w:val="Знак Знак602"/>
    <w:locked/>
    <w:rsid w:val="00F03928"/>
    <w:rPr>
      <w:i/>
      <w:sz w:val="24"/>
      <w:lang w:val="ru-RU" w:eastAsia="ru-RU"/>
    </w:rPr>
  </w:style>
  <w:style w:type="character" w:customStyle="1" w:styleId="5920">
    <w:name w:val="Знак Знак592"/>
    <w:locked/>
    <w:rsid w:val="00F03928"/>
    <w:rPr>
      <w:rFonts w:ascii="Arial" w:hAnsi="Arial"/>
      <w:sz w:val="22"/>
      <w:lang w:val="ru-RU" w:eastAsia="ru-RU"/>
    </w:rPr>
  </w:style>
  <w:style w:type="character" w:customStyle="1" w:styleId="582">
    <w:name w:val="Знак Знак582"/>
    <w:locked/>
    <w:rsid w:val="00F03928"/>
    <w:rPr>
      <w:rFonts w:ascii="Courier New" w:hAnsi="Courier New"/>
      <w:lang w:val="ru-RU" w:eastAsia="ru-RU"/>
    </w:rPr>
  </w:style>
  <w:style w:type="character" w:customStyle="1" w:styleId="5720">
    <w:name w:val="Знак Знак572"/>
    <w:locked/>
    <w:rsid w:val="00F03928"/>
    <w:rPr>
      <w:lang w:val="ru-RU" w:eastAsia="ru-RU"/>
    </w:rPr>
  </w:style>
  <w:style w:type="character" w:customStyle="1" w:styleId="5620">
    <w:name w:val="Знак Знак562"/>
    <w:locked/>
    <w:rsid w:val="00F03928"/>
    <w:rPr>
      <w:sz w:val="24"/>
      <w:lang w:val="ru-RU" w:eastAsia="ru-RU"/>
    </w:rPr>
  </w:style>
  <w:style w:type="character" w:customStyle="1" w:styleId="542">
    <w:name w:val="Знак Знак542"/>
    <w:locked/>
    <w:rsid w:val="00F03928"/>
    <w:rPr>
      <w:sz w:val="24"/>
      <w:lang w:val="en-US" w:eastAsia="ru-RU"/>
    </w:rPr>
  </w:style>
  <w:style w:type="paragraph" w:customStyle="1" w:styleId="238">
    <w:name w:val="Заголовок 23"/>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F03928"/>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F03928"/>
    <w:pPr>
      <w:tabs>
        <w:tab w:val="left" w:pos="1440"/>
      </w:tabs>
      <w:suppressAutoHyphens/>
      <w:spacing w:before="240" w:after="60"/>
      <w:ind w:left="1440" w:hanging="1440"/>
      <w:outlineLvl w:val="7"/>
    </w:pPr>
    <w:rPr>
      <w:i/>
      <w:iCs/>
      <w:lang w:eastAsia="zh-CN"/>
    </w:rPr>
  </w:style>
  <w:style w:type="character" w:customStyle="1" w:styleId="672">
    <w:name w:val="Знак Знак672"/>
    <w:rsid w:val="00F03928"/>
    <w:rPr>
      <w:rFonts w:ascii="Arial" w:hAnsi="Arial"/>
      <w:b/>
      <w:sz w:val="26"/>
    </w:rPr>
  </w:style>
  <w:style w:type="character" w:customStyle="1" w:styleId="6620">
    <w:name w:val="Знак Знак662"/>
    <w:rsid w:val="00F03928"/>
    <w:rPr>
      <w:b/>
      <w:sz w:val="28"/>
    </w:rPr>
  </w:style>
  <w:style w:type="character" w:customStyle="1" w:styleId="702">
    <w:name w:val="Знак Знак702"/>
    <w:rsid w:val="00F03928"/>
    <w:rPr>
      <w:rFonts w:ascii="Arial" w:hAnsi="Arial"/>
      <w:b/>
      <w:sz w:val="26"/>
    </w:rPr>
  </w:style>
  <w:style w:type="character" w:customStyle="1" w:styleId="692">
    <w:name w:val="Знак Знак692"/>
    <w:rsid w:val="00F03928"/>
    <w:rPr>
      <w:b/>
      <w:sz w:val="28"/>
    </w:rPr>
  </w:style>
  <w:style w:type="character" w:customStyle="1" w:styleId="6820">
    <w:name w:val="Знак Знак682"/>
    <w:rsid w:val="00F03928"/>
    <w:rPr>
      <w:b/>
      <w:i/>
      <w:sz w:val="26"/>
    </w:rPr>
  </w:style>
  <w:style w:type="paragraph" w:customStyle="1" w:styleId="HTML21">
    <w:name w:val="Стандартный HTML2"/>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F03928"/>
    <w:rPr>
      <w:rFonts w:ascii="Arial" w:hAnsi="Arial"/>
      <w:sz w:val="22"/>
    </w:rPr>
  </w:style>
  <w:style w:type="character" w:customStyle="1" w:styleId="618">
    <w:name w:val="Знак Знак618"/>
    <w:rsid w:val="00F03928"/>
    <w:rPr>
      <w:rFonts w:ascii="Arial" w:hAnsi="Arial"/>
      <w:b/>
      <w:i/>
      <w:sz w:val="28"/>
      <w:lang w:val="ru-RU" w:eastAsia="en-US"/>
    </w:rPr>
  </w:style>
  <w:style w:type="paragraph" w:customStyle="1" w:styleId="87">
    <w:name w:val="Знак Знак Знак Знак Знак Знак8"/>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F03928"/>
    <w:rPr>
      <w:sz w:val="16"/>
      <w:lang w:val="ru-RU" w:eastAsia="ru-RU"/>
    </w:rPr>
  </w:style>
  <w:style w:type="paragraph" w:customStyle="1" w:styleId="7c">
    <w:name w:val="Обычный7"/>
    <w:rsid w:val="00F0392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F03928"/>
    <w:rPr>
      <w:b/>
      <w:sz w:val="27"/>
      <w:lang w:val="ru-RU" w:eastAsia="ru-RU"/>
    </w:rPr>
  </w:style>
  <w:style w:type="character" w:customStyle="1" w:styleId="1070">
    <w:name w:val="Знак Знак107"/>
    <w:locked/>
    <w:rsid w:val="00F03928"/>
    <w:rPr>
      <w:sz w:val="16"/>
      <w:lang w:val="ru-RU" w:eastAsia="ru-RU"/>
    </w:rPr>
  </w:style>
  <w:style w:type="paragraph" w:customStyle="1" w:styleId="4f3">
    <w:name w:val="Абзац списка4"/>
    <w:basedOn w:val="a3"/>
    <w:rsid w:val="00F03928"/>
    <w:pPr>
      <w:spacing w:after="200" w:line="276" w:lineRule="auto"/>
      <w:ind w:left="720"/>
    </w:pPr>
    <w:rPr>
      <w:rFonts w:ascii="Calibri" w:hAnsi="Calibri"/>
      <w:sz w:val="22"/>
      <w:szCs w:val="22"/>
      <w:lang w:eastAsia="en-US"/>
    </w:rPr>
  </w:style>
  <w:style w:type="character" w:customStyle="1" w:styleId="168">
    <w:name w:val="Знак Знак168"/>
    <w:locked/>
    <w:rsid w:val="00F03928"/>
    <w:rPr>
      <w:b/>
      <w:caps/>
      <w:sz w:val="24"/>
      <w:lang w:val="ru-RU" w:eastAsia="ru-RU"/>
    </w:rPr>
  </w:style>
  <w:style w:type="paragraph" w:customStyle="1" w:styleId="242">
    <w:name w:val="Основной текст 24"/>
    <w:basedOn w:val="a3"/>
    <w:rsid w:val="00F03928"/>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F03928"/>
    <w:rPr>
      <w:rFonts w:ascii="Times New Roman" w:hAnsi="Times New Roman"/>
      <w:b/>
      <w:caps/>
      <w:sz w:val="28"/>
    </w:rPr>
  </w:style>
  <w:style w:type="character" w:customStyle="1" w:styleId="257">
    <w:name w:val="Знак Знак257"/>
    <w:rsid w:val="00F03928"/>
    <w:rPr>
      <w:rFonts w:ascii="Times New Roman" w:hAnsi="Times New Roman"/>
      <w:b/>
      <w:sz w:val="28"/>
    </w:rPr>
  </w:style>
  <w:style w:type="character" w:customStyle="1" w:styleId="2270">
    <w:name w:val="Знак Знак227"/>
    <w:rsid w:val="00F03928"/>
    <w:rPr>
      <w:rFonts w:ascii="Times New Roman" w:hAnsi="Times New Roman"/>
      <w:sz w:val="24"/>
    </w:rPr>
  </w:style>
  <w:style w:type="character" w:customStyle="1" w:styleId="197">
    <w:name w:val="Знак Знак197"/>
    <w:rsid w:val="00F03928"/>
    <w:rPr>
      <w:rFonts w:ascii="Times New Roman" w:hAnsi="Times New Roman"/>
      <w:sz w:val="16"/>
      <w:lang w:eastAsia="ru-RU"/>
    </w:rPr>
  </w:style>
  <w:style w:type="character" w:customStyle="1" w:styleId="187">
    <w:name w:val="Знак Знак187"/>
    <w:rsid w:val="00F03928"/>
    <w:rPr>
      <w:rFonts w:ascii="Courier New" w:hAnsi="Courier New"/>
    </w:rPr>
  </w:style>
  <w:style w:type="character" w:customStyle="1" w:styleId="177">
    <w:name w:val="Знак Знак177"/>
    <w:rsid w:val="00F03928"/>
    <w:rPr>
      <w:rFonts w:ascii="Times New Roman" w:hAnsi="Times New Roman"/>
      <w:sz w:val="24"/>
    </w:rPr>
  </w:style>
  <w:style w:type="paragraph" w:customStyle="1" w:styleId="346">
    <w:name w:val="Заголовок 34"/>
    <w:basedOn w:val="7c"/>
    <w:next w:val="7c"/>
    <w:rsid w:val="00F03928"/>
    <w:pPr>
      <w:keepNext/>
      <w:widowControl/>
      <w:ind w:left="0" w:firstLine="0"/>
      <w:outlineLvl w:val="2"/>
    </w:pPr>
    <w:rPr>
      <w:sz w:val="24"/>
    </w:rPr>
  </w:style>
  <w:style w:type="paragraph" w:customStyle="1" w:styleId="5f">
    <w:name w:val="Основной текст5"/>
    <w:basedOn w:val="7c"/>
    <w:rsid w:val="00F03928"/>
    <w:pPr>
      <w:widowControl/>
      <w:spacing w:line="360" w:lineRule="auto"/>
      <w:ind w:left="0" w:firstLine="0"/>
    </w:pPr>
    <w:rPr>
      <w:sz w:val="24"/>
    </w:rPr>
  </w:style>
  <w:style w:type="character" w:customStyle="1" w:styleId="157">
    <w:name w:val="Знак Знак157"/>
    <w:rsid w:val="00F03928"/>
    <w:rPr>
      <w:b/>
      <w:sz w:val="28"/>
    </w:rPr>
  </w:style>
  <w:style w:type="paragraph" w:customStyle="1" w:styleId="243">
    <w:name w:val="Заголовок 24"/>
    <w:basedOn w:val="a3"/>
    <w:next w:val="a3"/>
    <w:rsid w:val="00F03928"/>
    <w:pPr>
      <w:keepNext/>
      <w:widowControl w:val="0"/>
      <w:jc w:val="center"/>
    </w:pPr>
    <w:rPr>
      <w:b/>
      <w:sz w:val="26"/>
      <w:szCs w:val="20"/>
    </w:rPr>
  </w:style>
  <w:style w:type="paragraph" w:customStyle="1" w:styleId="88">
    <w:name w:val="Обычный8"/>
    <w:basedOn w:val="a3"/>
    <w:rsid w:val="00F03928"/>
    <w:pPr>
      <w:spacing w:before="100" w:beforeAutospacing="1" w:after="100" w:afterAutospacing="1"/>
    </w:pPr>
  </w:style>
  <w:style w:type="paragraph" w:customStyle="1" w:styleId="4f4">
    <w:name w:val="Цитата4"/>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F03928"/>
    <w:rPr>
      <w:rFonts w:ascii="Courier New" w:hAnsi="Courier New"/>
      <w:sz w:val="20"/>
      <w:szCs w:val="20"/>
    </w:rPr>
  </w:style>
  <w:style w:type="paragraph" w:customStyle="1" w:styleId="348">
    <w:name w:val="Основной текст 34"/>
    <w:basedOn w:val="7c"/>
    <w:rsid w:val="00F03928"/>
    <w:pPr>
      <w:widowControl/>
      <w:tabs>
        <w:tab w:val="left" w:pos="360"/>
      </w:tabs>
      <w:ind w:left="0" w:firstLine="0"/>
      <w:jc w:val="both"/>
    </w:pPr>
    <w:rPr>
      <w:i/>
      <w:sz w:val="26"/>
    </w:rPr>
  </w:style>
  <w:style w:type="paragraph" w:customStyle="1" w:styleId="239">
    <w:name w:val="Основной текст с отступом 23"/>
    <w:basedOn w:val="a3"/>
    <w:rsid w:val="00F03928"/>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F03928"/>
    <w:pPr>
      <w:spacing w:line="360" w:lineRule="auto"/>
      <w:ind w:firstLine="709"/>
      <w:jc w:val="both"/>
    </w:pPr>
    <w:rPr>
      <w:sz w:val="28"/>
      <w:szCs w:val="20"/>
    </w:rPr>
  </w:style>
  <w:style w:type="paragraph" w:customStyle="1" w:styleId="3ff6">
    <w:name w:val="Верхний колонтитул3"/>
    <w:basedOn w:val="a3"/>
    <w:rsid w:val="00F03928"/>
    <w:pPr>
      <w:tabs>
        <w:tab w:val="center" w:pos="4153"/>
        <w:tab w:val="right" w:pos="8306"/>
      </w:tabs>
    </w:pPr>
    <w:rPr>
      <w:rFonts w:ascii="Arial" w:hAnsi="Arial"/>
      <w:szCs w:val="20"/>
    </w:rPr>
  </w:style>
  <w:style w:type="character" w:customStyle="1" w:styleId="3ff7">
    <w:name w:val="Слабое выделение3"/>
    <w:rsid w:val="00F03928"/>
    <w:rPr>
      <w:i/>
      <w:color w:val="808080"/>
    </w:rPr>
  </w:style>
  <w:style w:type="character" w:customStyle="1" w:styleId="4170">
    <w:name w:val="Знак Знак417"/>
    <w:locked/>
    <w:rsid w:val="00F03928"/>
    <w:rPr>
      <w:rFonts w:ascii="Arial" w:hAnsi="Arial"/>
      <w:b/>
      <w:i/>
      <w:sz w:val="28"/>
      <w:lang w:val="ru-RU" w:eastAsia="en-US"/>
    </w:rPr>
  </w:style>
  <w:style w:type="character" w:customStyle="1" w:styleId="3ff8">
    <w:name w:val="Основной шрифт абзаца3"/>
    <w:rsid w:val="00F03928"/>
  </w:style>
  <w:style w:type="paragraph" w:customStyle="1" w:styleId="98">
    <w:name w:val="Знак Знак Знак Знак Знак Знак Знак Знак Знак Знак Знак Знак Знак9"/>
    <w:basedOn w:val="a3"/>
    <w:rsid w:val="00F03928"/>
    <w:pPr>
      <w:spacing w:after="160" w:line="240" w:lineRule="exact"/>
    </w:pPr>
    <w:rPr>
      <w:rFonts w:ascii="Verdana" w:hAnsi="Verdana"/>
      <w:lang w:val="en-US" w:eastAsia="en-US"/>
    </w:rPr>
  </w:style>
  <w:style w:type="paragraph" w:customStyle="1" w:styleId="372">
    <w:name w:val="Знак37"/>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F03928"/>
    <w:rPr>
      <w:b/>
      <w:caps/>
      <w:sz w:val="24"/>
      <w:lang w:val="ru-RU" w:eastAsia="ru-RU"/>
    </w:rPr>
  </w:style>
  <w:style w:type="character" w:customStyle="1" w:styleId="1172">
    <w:name w:val="Знак1 Знак Знак17"/>
    <w:locked/>
    <w:rsid w:val="00F03928"/>
    <w:rPr>
      <w:rFonts w:ascii="Times New Roman" w:hAnsi="Times New Roman"/>
      <w:sz w:val="24"/>
      <w:lang w:eastAsia="ru-RU"/>
    </w:rPr>
  </w:style>
  <w:style w:type="character" w:customStyle="1" w:styleId="467">
    <w:name w:val="Знак Знак467"/>
    <w:locked/>
    <w:rsid w:val="00F03928"/>
    <w:rPr>
      <w:b/>
      <w:sz w:val="27"/>
      <w:lang w:val="ru-RU" w:eastAsia="ru-RU"/>
    </w:rPr>
  </w:style>
  <w:style w:type="character" w:customStyle="1" w:styleId="487">
    <w:name w:val="Знак Знак487"/>
    <w:locked/>
    <w:rsid w:val="00F03928"/>
    <w:rPr>
      <w:b/>
      <w:sz w:val="27"/>
      <w:lang w:val="ru-RU" w:eastAsia="ru-RU"/>
    </w:rPr>
  </w:style>
  <w:style w:type="character" w:customStyle="1" w:styleId="447">
    <w:name w:val="Знак Знак447"/>
    <w:locked/>
    <w:rsid w:val="00F03928"/>
    <w:rPr>
      <w:sz w:val="24"/>
    </w:rPr>
  </w:style>
  <w:style w:type="character" w:customStyle="1" w:styleId="517">
    <w:name w:val="Знак Знак517"/>
    <w:locked/>
    <w:rsid w:val="00F03928"/>
    <w:rPr>
      <w:b/>
      <w:sz w:val="27"/>
      <w:lang w:val="ru-RU" w:eastAsia="ru-RU"/>
    </w:rPr>
  </w:style>
  <w:style w:type="character" w:customStyle="1" w:styleId="4370">
    <w:name w:val="Знак Знак437"/>
    <w:locked/>
    <w:rsid w:val="00F03928"/>
    <w:rPr>
      <w:color w:val="000000"/>
      <w:sz w:val="24"/>
      <w:lang w:eastAsia="ru-RU"/>
    </w:rPr>
  </w:style>
  <w:style w:type="character" w:customStyle="1" w:styleId="4270">
    <w:name w:val="Знак Знак427"/>
    <w:rsid w:val="00F03928"/>
    <w:rPr>
      <w:rFonts w:ascii="Times New Roman" w:hAnsi="Times New Roman"/>
      <w:sz w:val="16"/>
    </w:rPr>
  </w:style>
  <w:style w:type="character" w:customStyle="1" w:styleId="497">
    <w:name w:val="Знак Знак497"/>
    <w:rsid w:val="00F03928"/>
    <w:rPr>
      <w:rFonts w:ascii="Times New Roman" w:hAnsi="Times New Roman"/>
      <w:b/>
      <w:caps/>
      <w:sz w:val="24"/>
      <w:lang w:eastAsia="ru-RU"/>
    </w:rPr>
  </w:style>
  <w:style w:type="paragraph" w:customStyle="1" w:styleId="449">
    <w:name w:val="Заголовок 44"/>
    <w:basedOn w:val="7c"/>
    <w:next w:val="7c"/>
    <w:rsid w:val="00F03928"/>
    <w:pPr>
      <w:keepNext/>
      <w:widowControl/>
      <w:ind w:left="0" w:firstLine="0"/>
    </w:pPr>
    <w:rPr>
      <w:sz w:val="24"/>
    </w:rPr>
  </w:style>
  <w:style w:type="character" w:customStyle="1" w:styleId="477">
    <w:name w:val="Знак Знак477"/>
    <w:rsid w:val="00F03928"/>
    <w:rPr>
      <w:rFonts w:ascii="Times New Roman" w:hAnsi="Times New Roman"/>
      <w:b/>
      <w:sz w:val="27"/>
      <w:lang w:eastAsia="ru-RU"/>
    </w:rPr>
  </w:style>
  <w:style w:type="character" w:customStyle="1" w:styleId="457">
    <w:name w:val="Знак Знак457"/>
    <w:rsid w:val="00F03928"/>
    <w:rPr>
      <w:rFonts w:ascii="Times New Roman" w:hAnsi="Times New Roman"/>
      <w:b/>
      <w:i/>
      <w:sz w:val="26"/>
      <w:lang w:eastAsia="ru-RU"/>
    </w:rPr>
  </w:style>
  <w:style w:type="paragraph" w:customStyle="1" w:styleId="633">
    <w:name w:val="Заголовок 63"/>
    <w:rsid w:val="00F0392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F03928"/>
    <w:rPr>
      <w:sz w:val="16"/>
    </w:rPr>
  </w:style>
  <w:style w:type="character" w:customStyle="1" w:styleId="507">
    <w:name w:val="Знак Знак507"/>
    <w:locked/>
    <w:rsid w:val="00F03928"/>
    <w:rPr>
      <w:b/>
      <w:sz w:val="28"/>
      <w:lang w:val="ru-RU" w:eastAsia="ru-RU"/>
    </w:rPr>
  </w:style>
  <w:style w:type="character" w:customStyle="1" w:styleId="527">
    <w:name w:val="Знак Знак527"/>
    <w:rsid w:val="00F03928"/>
    <w:rPr>
      <w:rFonts w:ascii="Arial" w:hAnsi="Arial"/>
      <w:b/>
      <w:i/>
      <w:sz w:val="28"/>
    </w:rPr>
  </w:style>
  <w:style w:type="paragraph" w:customStyle="1" w:styleId="2211">
    <w:name w:val="Цитата 221"/>
    <w:basedOn w:val="a3"/>
    <w:next w:val="a3"/>
    <w:rsid w:val="00F03928"/>
    <w:rPr>
      <w:rFonts w:ascii="Calibri" w:hAnsi="Calibri"/>
      <w:i/>
      <w:iCs/>
      <w:color w:val="000000"/>
    </w:rPr>
  </w:style>
  <w:style w:type="paragraph" w:customStyle="1" w:styleId="21fa">
    <w:name w:val="Выделенная цитата21"/>
    <w:basedOn w:val="a3"/>
    <w:next w:val="a3"/>
    <w:rsid w:val="00F03928"/>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F03928"/>
    <w:rPr>
      <w:sz w:val="16"/>
      <w:lang w:val="ru-RU" w:eastAsia="ru-RU"/>
    </w:rPr>
  </w:style>
  <w:style w:type="character" w:customStyle="1" w:styleId="673">
    <w:name w:val="Знак6 Знак Знак7"/>
    <w:rsid w:val="00F03928"/>
    <w:rPr>
      <w:sz w:val="24"/>
      <w:lang w:val="ru-RU" w:eastAsia="ru-RU"/>
    </w:rPr>
  </w:style>
  <w:style w:type="character" w:customStyle="1" w:styleId="21fb">
    <w:name w:val="Замещающий текст21"/>
    <w:rsid w:val="00F03928"/>
    <w:rPr>
      <w:color w:val="808080"/>
    </w:rPr>
  </w:style>
  <w:style w:type="paragraph" w:customStyle="1" w:styleId="12f0">
    <w:name w:val="Заголовок 12"/>
    <w:basedOn w:val="a3"/>
    <w:next w:val="a3"/>
    <w:rsid w:val="00F03928"/>
    <w:pPr>
      <w:suppressAutoHyphens/>
      <w:ind w:firstLine="454"/>
    </w:pPr>
    <w:rPr>
      <w:b/>
      <w:caps/>
      <w:lang w:eastAsia="zh-CN"/>
    </w:rPr>
  </w:style>
  <w:style w:type="character" w:customStyle="1" w:styleId="617">
    <w:name w:val="Знак Знак617"/>
    <w:locked/>
    <w:rsid w:val="00F03928"/>
    <w:rPr>
      <w:sz w:val="24"/>
      <w:lang w:val="ru-RU" w:eastAsia="ru-RU"/>
    </w:rPr>
  </w:style>
  <w:style w:type="paragraph" w:customStyle="1" w:styleId="259">
    <w:name w:val="Заголовок 25"/>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F03928"/>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F03928"/>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F03928"/>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F03928"/>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F03928"/>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F039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F03928"/>
    <w:rPr>
      <w:b/>
    </w:rPr>
  </w:style>
  <w:style w:type="paragraph" w:customStyle="1" w:styleId="HTML31">
    <w:name w:val="Стандартный HTML3"/>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F03928"/>
    <w:rPr>
      <w:sz w:val="24"/>
      <w:lang w:val="ru-RU" w:eastAsia="ru-RU"/>
    </w:rPr>
  </w:style>
  <w:style w:type="paragraph" w:customStyle="1" w:styleId="921">
    <w:name w:val="Знак92"/>
    <w:basedOn w:val="a3"/>
    <w:rsid w:val="00F03928"/>
    <w:pPr>
      <w:spacing w:after="160" w:line="240" w:lineRule="exact"/>
    </w:pPr>
    <w:rPr>
      <w:rFonts w:ascii="Verdana" w:hAnsi="Verdana"/>
      <w:lang w:val="en-US" w:eastAsia="en-US"/>
    </w:rPr>
  </w:style>
  <w:style w:type="character" w:customStyle="1" w:styleId="4141">
    <w:name w:val="Знак4 Знак Знак14"/>
    <w:locked/>
    <w:rsid w:val="00F03928"/>
    <w:rPr>
      <w:rFonts w:ascii="Arial" w:hAnsi="Arial"/>
      <w:b/>
      <w:kern w:val="32"/>
      <w:sz w:val="32"/>
      <w:lang w:val="ru-RU" w:eastAsia="ru-RU"/>
    </w:rPr>
  </w:style>
  <w:style w:type="character" w:customStyle="1" w:styleId="2124">
    <w:name w:val="Знак2 Знак Знак12"/>
    <w:locked/>
    <w:rsid w:val="00F03928"/>
    <w:rPr>
      <w:b/>
      <w:sz w:val="27"/>
      <w:lang w:val="ru-RU" w:eastAsia="ru-RU"/>
    </w:rPr>
  </w:style>
  <w:style w:type="character" w:customStyle="1" w:styleId="23a">
    <w:name w:val="Знак2 Знак Знак3"/>
    <w:locked/>
    <w:rsid w:val="00F03928"/>
    <w:rPr>
      <w:rFonts w:ascii="Arial" w:hAnsi="Arial"/>
      <w:b/>
      <w:sz w:val="26"/>
      <w:lang w:val="ru-RU" w:eastAsia="ru-RU"/>
    </w:rPr>
  </w:style>
  <w:style w:type="paragraph" w:customStyle="1" w:styleId="5f0">
    <w:name w:val="Абзац списка5"/>
    <w:basedOn w:val="a3"/>
    <w:rsid w:val="00F03928"/>
    <w:pPr>
      <w:ind w:left="708"/>
    </w:pPr>
    <w:rPr>
      <w:rFonts w:ascii="Calibri" w:hAnsi="Calibri"/>
      <w:szCs w:val="20"/>
    </w:rPr>
  </w:style>
  <w:style w:type="character" w:customStyle="1" w:styleId="4f6">
    <w:name w:val="Слабое выделение4"/>
    <w:rsid w:val="00F03928"/>
    <w:rPr>
      <w:i/>
      <w:color w:val="808080"/>
    </w:rPr>
  </w:style>
  <w:style w:type="paragraph" w:customStyle="1" w:styleId="23b">
    <w:name w:val="Цитата 23"/>
    <w:basedOn w:val="a3"/>
    <w:next w:val="a3"/>
    <w:rsid w:val="00F03928"/>
    <w:rPr>
      <w:rFonts w:ascii="Calibri" w:hAnsi="Calibri"/>
      <w:i/>
      <w:iCs/>
      <w:color w:val="000000"/>
    </w:rPr>
  </w:style>
  <w:style w:type="paragraph" w:customStyle="1" w:styleId="3ffa">
    <w:name w:val="Выделенная цитата3"/>
    <w:basedOn w:val="a3"/>
    <w:next w:val="a3"/>
    <w:rsid w:val="00F03928"/>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F03928"/>
    <w:rPr>
      <w:b/>
    </w:rPr>
  </w:style>
  <w:style w:type="character" w:customStyle="1" w:styleId="3ffb">
    <w:name w:val="Замещающий текст3"/>
    <w:rsid w:val="00F03928"/>
    <w:rPr>
      <w:color w:val="808080"/>
    </w:rPr>
  </w:style>
  <w:style w:type="character" w:customStyle="1" w:styleId="1260">
    <w:name w:val="Знак1 Знак Знак26"/>
    <w:locked/>
    <w:rsid w:val="00F03928"/>
    <w:rPr>
      <w:sz w:val="24"/>
    </w:rPr>
  </w:style>
  <w:style w:type="character" w:customStyle="1" w:styleId="1271">
    <w:name w:val="Знак1 Знак Знак27"/>
    <w:locked/>
    <w:rsid w:val="00F03928"/>
    <w:rPr>
      <w:sz w:val="24"/>
    </w:rPr>
  </w:style>
  <w:style w:type="character" w:customStyle="1" w:styleId="7d">
    <w:name w:val="Без интервала Знак7"/>
    <w:locked/>
    <w:rsid w:val="00F03928"/>
    <w:rPr>
      <w:sz w:val="24"/>
      <w:lang w:eastAsia="en-US"/>
    </w:rPr>
  </w:style>
  <w:style w:type="character" w:customStyle="1" w:styleId="393">
    <w:name w:val="Знак Знак393"/>
    <w:rsid w:val="00F03928"/>
    <w:rPr>
      <w:rFonts w:ascii="Arial" w:hAnsi="Arial"/>
      <w:b/>
      <w:sz w:val="26"/>
    </w:rPr>
  </w:style>
  <w:style w:type="character" w:customStyle="1" w:styleId="383">
    <w:name w:val="Знак Знак383"/>
    <w:rsid w:val="00F03928"/>
    <w:rPr>
      <w:b/>
      <w:sz w:val="28"/>
    </w:rPr>
  </w:style>
  <w:style w:type="character" w:customStyle="1" w:styleId="373">
    <w:name w:val="Знак Знак373"/>
    <w:rsid w:val="00F03928"/>
    <w:rPr>
      <w:b/>
      <w:i/>
      <w:sz w:val="26"/>
    </w:rPr>
  </w:style>
  <w:style w:type="character" w:customStyle="1" w:styleId="363">
    <w:name w:val="Знак Знак363"/>
    <w:rsid w:val="00F03928"/>
    <w:rPr>
      <w:b/>
      <w:sz w:val="22"/>
      <w:lang w:val="ru-RU" w:eastAsia="ru-RU"/>
    </w:rPr>
  </w:style>
  <w:style w:type="character" w:customStyle="1" w:styleId="3530">
    <w:name w:val="Знак Знак353"/>
    <w:rsid w:val="00F03928"/>
    <w:rPr>
      <w:sz w:val="24"/>
      <w:lang w:val="ru-RU" w:eastAsia="ru-RU"/>
    </w:rPr>
  </w:style>
  <w:style w:type="character" w:customStyle="1" w:styleId="3430">
    <w:name w:val="Знак Знак343"/>
    <w:rsid w:val="00F03928"/>
    <w:rPr>
      <w:rFonts w:ascii="Calibri" w:hAnsi="Calibri"/>
      <w:i/>
      <w:sz w:val="24"/>
      <w:lang w:eastAsia="en-US"/>
    </w:rPr>
  </w:style>
  <w:style w:type="character" w:customStyle="1" w:styleId="3230">
    <w:name w:val="Знак Знак323"/>
    <w:rsid w:val="00F03928"/>
    <w:rPr>
      <w:sz w:val="16"/>
    </w:rPr>
  </w:style>
  <w:style w:type="character" w:customStyle="1" w:styleId="3141">
    <w:name w:val="Знак Знак314"/>
    <w:rsid w:val="00F03928"/>
    <w:rPr>
      <w:sz w:val="24"/>
    </w:rPr>
  </w:style>
  <w:style w:type="paragraph" w:customStyle="1" w:styleId="10a">
    <w:name w:val="Знак Знак Знак Знак Знак Знак10"/>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F03928"/>
    <w:rPr>
      <w:sz w:val="24"/>
    </w:rPr>
  </w:style>
  <w:style w:type="character" w:customStyle="1" w:styleId="293">
    <w:name w:val="Знак Знак293"/>
    <w:rsid w:val="00F03928"/>
    <w:rPr>
      <w:sz w:val="24"/>
    </w:rPr>
  </w:style>
  <w:style w:type="character" w:customStyle="1" w:styleId="7130">
    <w:name w:val="Знак Знак713"/>
    <w:rsid w:val="00F03928"/>
    <w:rPr>
      <w:sz w:val="16"/>
      <w:lang w:val="ru-RU" w:eastAsia="ru-RU"/>
    </w:rPr>
  </w:style>
  <w:style w:type="paragraph" w:customStyle="1" w:styleId="99">
    <w:name w:val="Обычный9"/>
    <w:rsid w:val="00F0392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F03928"/>
    <w:rPr>
      <w:b/>
      <w:sz w:val="27"/>
      <w:lang w:val="ru-RU" w:eastAsia="ru-RU"/>
    </w:rPr>
  </w:style>
  <w:style w:type="character" w:customStyle="1" w:styleId="283">
    <w:name w:val="Знак Знак283"/>
    <w:rsid w:val="00F03928"/>
    <w:rPr>
      <w:rFonts w:ascii="Tahoma" w:hAnsi="Tahoma"/>
    </w:rPr>
  </w:style>
  <w:style w:type="character" w:customStyle="1" w:styleId="273">
    <w:name w:val="Знак Знак273"/>
    <w:rsid w:val="00F03928"/>
    <w:rPr>
      <w:sz w:val="24"/>
    </w:rPr>
  </w:style>
  <w:style w:type="character" w:customStyle="1" w:styleId="1090">
    <w:name w:val="Знак Знак109"/>
    <w:locked/>
    <w:rsid w:val="00F03928"/>
    <w:rPr>
      <w:sz w:val="16"/>
      <w:lang w:val="ru-RU" w:eastAsia="ru-RU"/>
    </w:rPr>
  </w:style>
  <w:style w:type="character" w:customStyle="1" w:styleId="626">
    <w:name w:val="Знак Знак626"/>
    <w:rsid w:val="00F03928"/>
    <w:rPr>
      <w:rFonts w:ascii="Arial" w:hAnsi="Arial"/>
      <w:b/>
      <w:i/>
      <w:sz w:val="28"/>
      <w:lang w:val="ru-RU" w:eastAsia="en-US"/>
    </w:rPr>
  </w:style>
  <w:style w:type="character" w:customStyle="1" w:styleId="2130">
    <w:name w:val="Знак Знак213"/>
    <w:locked/>
    <w:rsid w:val="00F03928"/>
    <w:rPr>
      <w:sz w:val="24"/>
      <w:lang w:val="en-US"/>
    </w:rPr>
  </w:style>
  <w:style w:type="character" w:customStyle="1" w:styleId="1231">
    <w:name w:val="Знак Знак123"/>
    <w:rsid w:val="00F03928"/>
    <w:rPr>
      <w:sz w:val="16"/>
    </w:rPr>
  </w:style>
  <w:style w:type="character" w:customStyle="1" w:styleId="1350">
    <w:name w:val="Знак Знак135"/>
    <w:rsid w:val="00F03928"/>
    <w:rPr>
      <w:lang w:val="ru-RU" w:eastAsia="ru-RU"/>
    </w:rPr>
  </w:style>
  <w:style w:type="character" w:customStyle="1" w:styleId="1610">
    <w:name w:val="Знак Знак1610"/>
    <w:locked/>
    <w:rsid w:val="00F03928"/>
    <w:rPr>
      <w:b/>
      <w:caps/>
      <w:sz w:val="24"/>
      <w:lang w:val="ru-RU" w:eastAsia="ru-RU"/>
    </w:rPr>
  </w:style>
  <w:style w:type="character" w:customStyle="1" w:styleId="1153">
    <w:name w:val="Знак Знак115"/>
    <w:rsid w:val="00F03928"/>
    <w:rPr>
      <w:sz w:val="24"/>
    </w:rPr>
  </w:style>
  <w:style w:type="paragraph" w:customStyle="1" w:styleId="25a">
    <w:name w:val="Основной текст 25"/>
    <w:basedOn w:val="a3"/>
    <w:rsid w:val="00F03928"/>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F03928"/>
    <w:rPr>
      <w:rFonts w:ascii="Times New Roman" w:hAnsi="Times New Roman"/>
      <w:b/>
      <w:caps/>
      <w:sz w:val="28"/>
    </w:rPr>
  </w:style>
  <w:style w:type="character" w:customStyle="1" w:styleId="2590">
    <w:name w:val="Знак Знак259"/>
    <w:rsid w:val="00F03928"/>
    <w:rPr>
      <w:rFonts w:ascii="Times New Roman" w:hAnsi="Times New Roman"/>
      <w:b/>
      <w:sz w:val="28"/>
    </w:rPr>
  </w:style>
  <w:style w:type="character" w:customStyle="1" w:styleId="2290">
    <w:name w:val="Знак Знак229"/>
    <w:rsid w:val="00F03928"/>
    <w:rPr>
      <w:rFonts w:ascii="Times New Roman" w:hAnsi="Times New Roman"/>
      <w:sz w:val="24"/>
    </w:rPr>
  </w:style>
  <w:style w:type="character" w:customStyle="1" w:styleId="2016">
    <w:name w:val="Знак Знак2016"/>
    <w:rsid w:val="00F03928"/>
    <w:rPr>
      <w:rFonts w:ascii="Arial" w:hAnsi="Arial"/>
      <w:sz w:val="22"/>
    </w:rPr>
  </w:style>
  <w:style w:type="character" w:customStyle="1" w:styleId="199">
    <w:name w:val="Знак Знак199"/>
    <w:rsid w:val="00F03928"/>
    <w:rPr>
      <w:rFonts w:ascii="Times New Roman" w:hAnsi="Times New Roman"/>
      <w:sz w:val="16"/>
      <w:lang w:eastAsia="ru-RU"/>
    </w:rPr>
  </w:style>
  <w:style w:type="character" w:customStyle="1" w:styleId="1811">
    <w:name w:val="Знак Знак1811"/>
    <w:rsid w:val="00F03928"/>
    <w:rPr>
      <w:rFonts w:ascii="Courier New" w:hAnsi="Courier New"/>
    </w:rPr>
  </w:style>
  <w:style w:type="character" w:customStyle="1" w:styleId="179">
    <w:name w:val="Знак Знак179"/>
    <w:rsid w:val="00F03928"/>
    <w:rPr>
      <w:rFonts w:ascii="Times New Roman" w:hAnsi="Times New Roman"/>
      <w:sz w:val="24"/>
    </w:rPr>
  </w:style>
  <w:style w:type="character" w:customStyle="1" w:styleId="950">
    <w:name w:val="Знак Знак95"/>
    <w:rsid w:val="00F03928"/>
    <w:rPr>
      <w:rFonts w:ascii="PragmaticaCTT" w:hAnsi="PragmaticaCTT"/>
      <w:b/>
      <w:sz w:val="24"/>
      <w:lang w:val="ru-RU" w:eastAsia="ru-RU"/>
    </w:rPr>
  </w:style>
  <w:style w:type="character" w:customStyle="1" w:styleId="840">
    <w:name w:val="Знак Знак84"/>
    <w:rsid w:val="00F03928"/>
    <w:rPr>
      <w:sz w:val="24"/>
    </w:rPr>
  </w:style>
  <w:style w:type="character" w:customStyle="1" w:styleId="5200">
    <w:name w:val="Знак Знак520"/>
    <w:aliases w:val="Знак Знак5101"/>
    <w:rsid w:val="00F03928"/>
    <w:rPr>
      <w:rFonts w:ascii="Tahoma" w:hAnsi="Tahoma"/>
      <w:sz w:val="16"/>
      <w:lang w:val="ru-RU" w:eastAsia="ru-RU"/>
    </w:rPr>
  </w:style>
  <w:style w:type="paragraph" w:customStyle="1" w:styleId="364">
    <w:name w:val="Заголовок 36"/>
    <w:basedOn w:val="99"/>
    <w:next w:val="99"/>
    <w:rsid w:val="00F03928"/>
    <w:pPr>
      <w:keepNext/>
      <w:widowControl/>
      <w:ind w:left="0" w:firstLine="0"/>
      <w:outlineLvl w:val="2"/>
    </w:pPr>
    <w:rPr>
      <w:sz w:val="24"/>
    </w:rPr>
  </w:style>
  <w:style w:type="paragraph" w:customStyle="1" w:styleId="6f1">
    <w:name w:val="Основной текст6"/>
    <w:basedOn w:val="99"/>
    <w:rsid w:val="00F03928"/>
    <w:pPr>
      <w:widowControl/>
      <w:spacing w:line="360" w:lineRule="auto"/>
      <w:ind w:left="0" w:firstLine="0"/>
    </w:pPr>
    <w:rPr>
      <w:sz w:val="24"/>
    </w:rPr>
  </w:style>
  <w:style w:type="character" w:customStyle="1" w:styleId="159">
    <w:name w:val="Знак Знак159"/>
    <w:rsid w:val="00F03928"/>
    <w:rPr>
      <w:b/>
      <w:sz w:val="28"/>
    </w:rPr>
  </w:style>
  <w:style w:type="character" w:customStyle="1" w:styleId="800">
    <w:name w:val="Знак Знак80"/>
    <w:rsid w:val="00F03928"/>
    <w:rPr>
      <w:rFonts w:ascii="Times New Roman" w:hAnsi="Times New Roman"/>
      <w:lang w:eastAsia="en-US"/>
    </w:rPr>
  </w:style>
  <w:style w:type="paragraph" w:customStyle="1" w:styleId="264">
    <w:name w:val="Заголовок 26"/>
    <w:basedOn w:val="a3"/>
    <w:next w:val="a3"/>
    <w:rsid w:val="00F03928"/>
    <w:pPr>
      <w:keepNext/>
      <w:widowControl w:val="0"/>
      <w:jc w:val="center"/>
    </w:pPr>
    <w:rPr>
      <w:b/>
      <w:sz w:val="26"/>
      <w:szCs w:val="20"/>
    </w:rPr>
  </w:style>
  <w:style w:type="paragraph" w:customStyle="1" w:styleId="5f1">
    <w:name w:val="Цитата5"/>
    <w:basedOn w:val="a3"/>
    <w:rsid w:val="00F03928"/>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F03928"/>
    <w:rPr>
      <w:i/>
      <w:color w:val="000000"/>
      <w:sz w:val="24"/>
    </w:rPr>
  </w:style>
  <w:style w:type="character" w:customStyle="1" w:styleId="2ffff7">
    <w:name w:val="Выделенная цитата Знак2"/>
    <w:rsid w:val="00F03928"/>
    <w:rPr>
      <w:b/>
      <w:i/>
      <w:color w:val="4F81BD"/>
      <w:sz w:val="24"/>
    </w:rPr>
  </w:style>
  <w:style w:type="paragraph" w:customStyle="1" w:styleId="5f2">
    <w:name w:val="Текст5"/>
    <w:basedOn w:val="a3"/>
    <w:rsid w:val="00F03928"/>
    <w:rPr>
      <w:rFonts w:ascii="Courier New" w:hAnsi="Courier New"/>
      <w:sz w:val="20"/>
      <w:szCs w:val="20"/>
    </w:rPr>
  </w:style>
  <w:style w:type="paragraph" w:customStyle="1" w:styleId="356">
    <w:name w:val="Основной текст 35"/>
    <w:basedOn w:val="99"/>
    <w:rsid w:val="00F03928"/>
    <w:pPr>
      <w:widowControl/>
      <w:tabs>
        <w:tab w:val="left" w:pos="360"/>
      </w:tabs>
      <w:ind w:left="0" w:firstLine="0"/>
      <w:jc w:val="both"/>
    </w:pPr>
    <w:rPr>
      <w:i/>
      <w:sz w:val="26"/>
    </w:rPr>
  </w:style>
  <w:style w:type="paragraph" w:customStyle="1" w:styleId="244">
    <w:name w:val="Основной текст с отступом 24"/>
    <w:basedOn w:val="a3"/>
    <w:rsid w:val="00F03928"/>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F03928"/>
    <w:pPr>
      <w:spacing w:line="360" w:lineRule="auto"/>
      <w:ind w:firstLine="709"/>
      <w:jc w:val="both"/>
    </w:pPr>
    <w:rPr>
      <w:sz w:val="28"/>
      <w:szCs w:val="20"/>
    </w:rPr>
  </w:style>
  <w:style w:type="paragraph" w:customStyle="1" w:styleId="4f8">
    <w:name w:val="Верхний колонтитул4"/>
    <w:basedOn w:val="a3"/>
    <w:rsid w:val="00F03928"/>
    <w:pPr>
      <w:tabs>
        <w:tab w:val="center" w:pos="4153"/>
        <w:tab w:val="right" w:pos="8306"/>
      </w:tabs>
    </w:pPr>
    <w:rPr>
      <w:rFonts w:ascii="Arial" w:hAnsi="Arial"/>
      <w:szCs w:val="20"/>
    </w:rPr>
  </w:style>
  <w:style w:type="character" w:customStyle="1" w:styleId="419">
    <w:name w:val="Знак Знак419"/>
    <w:locked/>
    <w:rsid w:val="00F03928"/>
    <w:rPr>
      <w:rFonts w:ascii="Arial" w:hAnsi="Arial"/>
      <w:b/>
      <w:i/>
      <w:sz w:val="28"/>
      <w:lang w:val="ru-RU" w:eastAsia="en-US"/>
    </w:rPr>
  </w:style>
  <w:style w:type="character" w:customStyle="1" w:styleId="429">
    <w:name w:val="Знак4 Знак2"/>
    <w:locked/>
    <w:rsid w:val="00F03928"/>
    <w:rPr>
      <w:sz w:val="24"/>
      <w:lang w:val="ru-RU" w:eastAsia="ru-RU"/>
    </w:rPr>
  </w:style>
  <w:style w:type="character" w:customStyle="1" w:styleId="4f9">
    <w:name w:val="Основной шрифт абзаца4"/>
    <w:rsid w:val="00F03928"/>
  </w:style>
  <w:style w:type="character" w:customStyle="1" w:styleId="2380">
    <w:name w:val="Знак Знак23 Знак8"/>
    <w:aliases w:val="Знак Знак3 Знак8"/>
    <w:locked/>
    <w:rsid w:val="00F03928"/>
    <w:rPr>
      <w:rFonts w:ascii="Tahoma" w:hAnsi="Tahoma"/>
      <w:sz w:val="16"/>
    </w:rPr>
  </w:style>
  <w:style w:type="paragraph" w:customStyle="1" w:styleId="13a">
    <w:name w:val="Знак Знак Знак Знак Знак Знак Знак Знак Знак Знак Знак Знак Знак13"/>
    <w:basedOn w:val="a3"/>
    <w:rsid w:val="00F03928"/>
    <w:pPr>
      <w:spacing w:after="160" w:line="240" w:lineRule="exact"/>
    </w:pPr>
    <w:rPr>
      <w:rFonts w:ascii="Verdana" w:hAnsi="Verdana"/>
      <w:lang w:val="en-US" w:eastAsia="en-US"/>
    </w:rPr>
  </w:style>
  <w:style w:type="paragraph" w:customStyle="1" w:styleId="392">
    <w:name w:val="Знак39"/>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F03928"/>
    <w:rPr>
      <w:b/>
      <w:caps/>
      <w:sz w:val="24"/>
      <w:lang w:val="ru-RU" w:eastAsia="ru-RU"/>
    </w:rPr>
  </w:style>
  <w:style w:type="character" w:customStyle="1" w:styleId="11100">
    <w:name w:val="Знак1 Знак Знак110"/>
    <w:locked/>
    <w:rsid w:val="00F03928"/>
    <w:rPr>
      <w:rFonts w:ascii="Times New Roman" w:hAnsi="Times New Roman"/>
      <w:sz w:val="24"/>
      <w:lang w:eastAsia="ru-RU"/>
    </w:rPr>
  </w:style>
  <w:style w:type="character" w:customStyle="1" w:styleId="469">
    <w:name w:val="Знак Знак469"/>
    <w:locked/>
    <w:rsid w:val="00F03928"/>
    <w:rPr>
      <w:b/>
      <w:sz w:val="27"/>
      <w:lang w:val="ru-RU" w:eastAsia="ru-RU"/>
    </w:rPr>
  </w:style>
  <w:style w:type="character" w:customStyle="1" w:styleId="489">
    <w:name w:val="Знак Знак489"/>
    <w:locked/>
    <w:rsid w:val="00F03928"/>
    <w:rPr>
      <w:b/>
      <w:sz w:val="27"/>
      <w:lang w:val="ru-RU" w:eastAsia="ru-RU"/>
    </w:rPr>
  </w:style>
  <w:style w:type="character" w:customStyle="1" w:styleId="4490">
    <w:name w:val="Знак Знак449"/>
    <w:locked/>
    <w:rsid w:val="00F03928"/>
    <w:rPr>
      <w:sz w:val="24"/>
    </w:rPr>
  </w:style>
  <w:style w:type="character" w:customStyle="1" w:styleId="51100">
    <w:name w:val="Знак Знак5110"/>
    <w:locked/>
    <w:rsid w:val="00F03928"/>
    <w:rPr>
      <w:b/>
      <w:sz w:val="27"/>
      <w:lang w:val="ru-RU" w:eastAsia="ru-RU"/>
    </w:rPr>
  </w:style>
  <w:style w:type="character" w:customStyle="1" w:styleId="439">
    <w:name w:val="Знак Знак439"/>
    <w:locked/>
    <w:rsid w:val="00F03928"/>
    <w:rPr>
      <w:color w:val="000000"/>
      <w:sz w:val="24"/>
      <w:lang w:eastAsia="ru-RU"/>
    </w:rPr>
  </w:style>
  <w:style w:type="character" w:customStyle="1" w:styleId="4290">
    <w:name w:val="Знак Знак429"/>
    <w:rsid w:val="00F03928"/>
    <w:rPr>
      <w:rFonts w:ascii="Times New Roman" w:hAnsi="Times New Roman"/>
      <w:sz w:val="16"/>
    </w:rPr>
  </w:style>
  <w:style w:type="character" w:customStyle="1" w:styleId="499">
    <w:name w:val="Знак Знак499"/>
    <w:rsid w:val="00F03928"/>
    <w:rPr>
      <w:rFonts w:ascii="Times New Roman" w:hAnsi="Times New Roman"/>
      <w:b/>
      <w:caps/>
      <w:sz w:val="24"/>
      <w:lang w:eastAsia="ru-RU"/>
    </w:rPr>
  </w:style>
  <w:style w:type="paragraph" w:customStyle="1" w:styleId="46a">
    <w:name w:val="Заголовок 46"/>
    <w:basedOn w:val="99"/>
    <w:next w:val="99"/>
    <w:rsid w:val="00F03928"/>
    <w:pPr>
      <w:keepNext/>
      <w:widowControl/>
      <w:ind w:left="0" w:firstLine="0"/>
    </w:pPr>
    <w:rPr>
      <w:sz w:val="24"/>
    </w:rPr>
  </w:style>
  <w:style w:type="character" w:customStyle="1" w:styleId="479">
    <w:name w:val="Знак Знак479"/>
    <w:rsid w:val="00F03928"/>
    <w:rPr>
      <w:rFonts w:ascii="Times New Roman" w:hAnsi="Times New Roman"/>
      <w:b/>
      <w:sz w:val="27"/>
      <w:lang w:eastAsia="ru-RU"/>
    </w:rPr>
  </w:style>
  <w:style w:type="character" w:customStyle="1" w:styleId="4590">
    <w:name w:val="Знак Знак459"/>
    <w:rsid w:val="00F03928"/>
    <w:rPr>
      <w:rFonts w:ascii="Times New Roman" w:hAnsi="Times New Roman"/>
      <w:b/>
      <w:i/>
      <w:sz w:val="26"/>
      <w:lang w:eastAsia="ru-RU"/>
    </w:rPr>
  </w:style>
  <w:style w:type="paragraph" w:customStyle="1" w:styleId="653">
    <w:name w:val="Заголовок 65"/>
    <w:rsid w:val="00F0392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F03928"/>
    <w:rPr>
      <w:sz w:val="16"/>
    </w:rPr>
  </w:style>
  <w:style w:type="character" w:customStyle="1" w:styleId="509">
    <w:name w:val="Знак Знак509"/>
    <w:locked/>
    <w:rsid w:val="00F03928"/>
    <w:rPr>
      <w:b/>
      <w:sz w:val="28"/>
      <w:lang w:val="ru-RU" w:eastAsia="ru-RU"/>
    </w:rPr>
  </w:style>
  <w:style w:type="character" w:customStyle="1" w:styleId="5290">
    <w:name w:val="Знак Знак529"/>
    <w:rsid w:val="00F03928"/>
    <w:rPr>
      <w:rFonts w:ascii="Arial" w:hAnsi="Arial"/>
      <w:b/>
      <w:i/>
      <w:sz w:val="28"/>
    </w:rPr>
  </w:style>
  <w:style w:type="character" w:customStyle="1" w:styleId="519">
    <w:name w:val="Знак5 Знак Знак19"/>
    <w:locked/>
    <w:rsid w:val="00F03928"/>
    <w:rPr>
      <w:sz w:val="16"/>
      <w:lang w:val="ru-RU" w:eastAsia="ru-RU"/>
    </w:rPr>
  </w:style>
  <w:style w:type="character" w:customStyle="1" w:styleId="6101">
    <w:name w:val="Знак6 Знак Знак10"/>
    <w:rsid w:val="00F03928"/>
    <w:rPr>
      <w:sz w:val="24"/>
      <w:lang w:val="ru-RU" w:eastAsia="ru-RU"/>
    </w:rPr>
  </w:style>
  <w:style w:type="character" w:customStyle="1" w:styleId="553">
    <w:name w:val="Знак Знак553"/>
    <w:locked/>
    <w:rsid w:val="00F03928"/>
    <w:rPr>
      <w:sz w:val="24"/>
      <w:lang w:val="ru-RU" w:eastAsia="ru-RU"/>
    </w:rPr>
  </w:style>
  <w:style w:type="paragraph" w:customStyle="1" w:styleId="Heading13">
    <w:name w:val="Heading 13"/>
    <w:basedOn w:val="a3"/>
    <w:next w:val="a3"/>
    <w:rsid w:val="00F03928"/>
    <w:pPr>
      <w:suppressAutoHyphens/>
      <w:ind w:firstLine="454"/>
    </w:pPr>
    <w:rPr>
      <w:b/>
      <w:caps/>
      <w:lang w:eastAsia="zh-CN"/>
    </w:rPr>
  </w:style>
  <w:style w:type="character" w:customStyle="1" w:styleId="6530">
    <w:name w:val="Знак Знак653"/>
    <w:locked/>
    <w:rsid w:val="00F03928"/>
    <w:rPr>
      <w:b/>
      <w:sz w:val="27"/>
      <w:lang w:val="ru-RU" w:eastAsia="ru-RU"/>
    </w:rPr>
  </w:style>
  <w:style w:type="character" w:customStyle="1" w:styleId="6430">
    <w:name w:val="Знак Знак643"/>
    <w:locked/>
    <w:rsid w:val="00F03928"/>
    <w:rPr>
      <w:b/>
      <w:sz w:val="28"/>
      <w:lang w:val="ru-RU" w:eastAsia="ru-RU"/>
    </w:rPr>
  </w:style>
  <w:style w:type="character" w:customStyle="1" w:styleId="6330">
    <w:name w:val="Знак Знак633"/>
    <w:locked/>
    <w:rsid w:val="00F03928"/>
    <w:rPr>
      <w:b/>
      <w:i/>
      <w:sz w:val="26"/>
      <w:lang w:val="ru-RU" w:eastAsia="ru-RU"/>
    </w:rPr>
  </w:style>
  <w:style w:type="character" w:customStyle="1" w:styleId="625">
    <w:name w:val="Знак Знак625"/>
    <w:locked/>
    <w:rsid w:val="00F03928"/>
    <w:rPr>
      <w:sz w:val="24"/>
      <w:lang w:val="ru-RU" w:eastAsia="ru-RU"/>
    </w:rPr>
  </w:style>
  <w:style w:type="character" w:customStyle="1" w:styleId="61100">
    <w:name w:val="Знак Знак6110"/>
    <w:locked/>
    <w:rsid w:val="00F03928"/>
    <w:rPr>
      <w:sz w:val="24"/>
      <w:lang w:val="ru-RU" w:eastAsia="ru-RU"/>
    </w:rPr>
  </w:style>
  <w:style w:type="character" w:customStyle="1" w:styleId="603">
    <w:name w:val="Знак Знак603"/>
    <w:locked/>
    <w:rsid w:val="00F03928"/>
    <w:rPr>
      <w:i/>
      <w:sz w:val="24"/>
      <w:lang w:val="ru-RU" w:eastAsia="ru-RU"/>
    </w:rPr>
  </w:style>
  <w:style w:type="character" w:customStyle="1" w:styleId="593">
    <w:name w:val="Знак Знак593"/>
    <w:locked/>
    <w:rsid w:val="00F03928"/>
    <w:rPr>
      <w:rFonts w:ascii="Arial" w:hAnsi="Arial"/>
      <w:sz w:val="22"/>
      <w:lang w:val="ru-RU" w:eastAsia="ru-RU"/>
    </w:rPr>
  </w:style>
  <w:style w:type="character" w:customStyle="1" w:styleId="5830">
    <w:name w:val="Знак Знак583"/>
    <w:locked/>
    <w:rsid w:val="00F03928"/>
    <w:rPr>
      <w:rFonts w:ascii="Courier New" w:hAnsi="Courier New"/>
      <w:lang w:val="ru-RU" w:eastAsia="ru-RU"/>
    </w:rPr>
  </w:style>
  <w:style w:type="character" w:customStyle="1" w:styleId="573">
    <w:name w:val="Знак Знак573"/>
    <w:locked/>
    <w:rsid w:val="00F03928"/>
    <w:rPr>
      <w:lang w:val="ru-RU" w:eastAsia="ru-RU"/>
    </w:rPr>
  </w:style>
  <w:style w:type="character" w:customStyle="1" w:styleId="563">
    <w:name w:val="Знак Знак563"/>
    <w:locked/>
    <w:rsid w:val="00F03928"/>
    <w:rPr>
      <w:sz w:val="24"/>
      <w:lang w:val="ru-RU" w:eastAsia="ru-RU"/>
    </w:rPr>
  </w:style>
  <w:style w:type="character" w:customStyle="1" w:styleId="543">
    <w:name w:val="Знак Знак543"/>
    <w:locked/>
    <w:rsid w:val="00F03928"/>
    <w:rPr>
      <w:sz w:val="24"/>
      <w:lang w:val="en-US" w:eastAsia="ru-RU"/>
    </w:rPr>
  </w:style>
  <w:style w:type="paragraph" w:customStyle="1" w:styleId="Heading52">
    <w:name w:val="Heading 52"/>
    <w:basedOn w:val="a3"/>
    <w:next w:val="a3"/>
    <w:rsid w:val="00F03928"/>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F03928"/>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F039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F03928"/>
    <w:rPr>
      <w:rFonts w:ascii="Arial" w:hAnsi="Arial"/>
      <w:b/>
      <w:sz w:val="26"/>
    </w:rPr>
  </w:style>
  <w:style w:type="character" w:customStyle="1" w:styleId="663">
    <w:name w:val="Знак Знак663"/>
    <w:rsid w:val="00F03928"/>
    <w:rPr>
      <w:b/>
      <w:sz w:val="28"/>
    </w:rPr>
  </w:style>
  <w:style w:type="character" w:customStyle="1" w:styleId="703">
    <w:name w:val="Знак Знак703"/>
    <w:rsid w:val="00F03928"/>
    <w:rPr>
      <w:rFonts w:ascii="Arial" w:hAnsi="Arial"/>
      <w:b/>
      <w:sz w:val="26"/>
    </w:rPr>
  </w:style>
  <w:style w:type="character" w:customStyle="1" w:styleId="693">
    <w:name w:val="Знак Знак693"/>
    <w:rsid w:val="00F03928"/>
    <w:rPr>
      <w:b/>
      <w:sz w:val="28"/>
    </w:rPr>
  </w:style>
  <w:style w:type="character" w:customStyle="1" w:styleId="683">
    <w:name w:val="Знак Знак683"/>
    <w:rsid w:val="00F03928"/>
    <w:rPr>
      <w:b/>
      <w:i/>
      <w:sz w:val="26"/>
    </w:rPr>
  </w:style>
  <w:style w:type="paragraph" w:customStyle="1" w:styleId="HTML40">
    <w:name w:val="Стандартный HTML4"/>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F03928"/>
    <w:pPr>
      <w:keepNext/>
      <w:widowControl/>
    </w:pPr>
    <w:rPr>
      <w:sz w:val="24"/>
    </w:rPr>
  </w:style>
  <w:style w:type="paragraph" w:customStyle="1" w:styleId="Heading221">
    <w:name w:val="Heading 221"/>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F03928"/>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F03928"/>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F03928"/>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F03928"/>
    <w:rPr>
      <w:smallCaps/>
      <w:color w:val="C0504D"/>
      <w:u w:val="single"/>
    </w:rPr>
  </w:style>
  <w:style w:type="character" w:customStyle="1" w:styleId="11f7">
    <w:name w:val="Сильная ссылка11"/>
    <w:rsid w:val="00F03928"/>
    <w:rPr>
      <w:b/>
      <w:smallCaps/>
      <w:color w:val="C0504D"/>
      <w:spacing w:val="5"/>
      <w:u w:val="single"/>
    </w:rPr>
  </w:style>
  <w:style w:type="character" w:customStyle="1" w:styleId="11f8">
    <w:name w:val="Название книги11"/>
    <w:rsid w:val="00F03928"/>
    <w:rPr>
      <w:b/>
      <w:smallCaps/>
      <w:spacing w:val="5"/>
    </w:rPr>
  </w:style>
  <w:style w:type="paragraph" w:customStyle="1" w:styleId="930">
    <w:name w:val="Знак93"/>
    <w:basedOn w:val="a3"/>
    <w:rsid w:val="00F03928"/>
    <w:pPr>
      <w:spacing w:after="160" w:line="240" w:lineRule="exact"/>
    </w:pPr>
    <w:rPr>
      <w:rFonts w:ascii="Verdana" w:hAnsi="Verdana"/>
      <w:lang w:val="en-US" w:eastAsia="en-US"/>
    </w:rPr>
  </w:style>
  <w:style w:type="character" w:customStyle="1" w:styleId="4151">
    <w:name w:val="Знак4 Знак Знак15"/>
    <w:locked/>
    <w:rsid w:val="00F03928"/>
    <w:rPr>
      <w:rFonts w:ascii="Arial" w:hAnsi="Arial"/>
      <w:b/>
      <w:kern w:val="32"/>
      <w:sz w:val="32"/>
      <w:lang w:val="ru-RU" w:eastAsia="ru-RU"/>
    </w:rPr>
  </w:style>
  <w:style w:type="character" w:customStyle="1" w:styleId="2131">
    <w:name w:val="Знак2 Знак Знак13"/>
    <w:locked/>
    <w:rsid w:val="00F03928"/>
    <w:rPr>
      <w:b/>
      <w:sz w:val="27"/>
      <w:lang w:val="ru-RU" w:eastAsia="ru-RU"/>
    </w:rPr>
  </w:style>
  <w:style w:type="character" w:customStyle="1" w:styleId="43a">
    <w:name w:val="Знак4 Знак Знак3"/>
    <w:locked/>
    <w:rsid w:val="00F03928"/>
    <w:rPr>
      <w:rFonts w:ascii="Arial" w:hAnsi="Arial"/>
      <w:b/>
      <w:kern w:val="32"/>
      <w:sz w:val="32"/>
      <w:lang w:val="ru-RU" w:eastAsia="ru-RU"/>
    </w:rPr>
  </w:style>
  <w:style w:type="character" w:customStyle="1" w:styleId="245">
    <w:name w:val="Знак2 Знак Знак4"/>
    <w:semiHidden/>
    <w:locked/>
    <w:rsid w:val="00F03928"/>
    <w:rPr>
      <w:rFonts w:ascii="Arial" w:hAnsi="Arial"/>
      <w:b/>
      <w:sz w:val="26"/>
      <w:lang w:val="ru-RU" w:eastAsia="ru-RU"/>
    </w:rPr>
  </w:style>
  <w:style w:type="character" w:customStyle="1" w:styleId="FontStyle270">
    <w:name w:val="Font Style27"/>
    <w:rsid w:val="00F03928"/>
    <w:rPr>
      <w:rFonts w:ascii="Times New Roman" w:hAnsi="Times New Roman"/>
      <w:sz w:val="26"/>
    </w:rPr>
  </w:style>
  <w:style w:type="character" w:customStyle="1" w:styleId="2100">
    <w:name w:val="Знак Знак210"/>
    <w:locked/>
    <w:rsid w:val="00F03928"/>
    <w:rPr>
      <w:rFonts w:ascii="Arial" w:hAnsi="Arial"/>
      <w:vanish/>
      <w:sz w:val="16"/>
      <w:lang w:eastAsia="ru-RU"/>
    </w:rPr>
  </w:style>
  <w:style w:type="paragraph" w:customStyle="1" w:styleId="11f9">
    <w:name w:val="Стиль11"/>
    <w:basedOn w:val="a3"/>
    <w:next w:val="114"/>
    <w:rsid w:val="00F03928"/>
    <w:pPr>
      <w:jc w:val="center"/>
    </w:pPr>
    <w:rPr>
      <w:lang w:val="en-US"/>
    </w:rPr>
  </w:style>
  <w:style w:type="paragraph" w:customStyle="1" w:styleId="6f2">
    <w:name w:val="Абзац списка6"/>
    <w:basedOn w:val="a3"/>
    <w:rsid w:val="00F03928"/>
    <w:pPr>
      <w:ind w:left="708"/>
    </w:pPr>
    <w:rPr>
      <w:rFonts w:ascii="Calibri" w:hAnsi="Calibri"/>
      <w:sz w:val="22"/>
      <w:szCs w:val="22"/>
      <w:lang w:eastAsia="en-US"/>
    </w:rPr>
  </w:style>
  <w:style w:type="character" w:customStyle="1" w:styleId="5f3">
    <w:name w:val="Слабое выделение5"/>
    <w:rsid w:val="00F03928"/>
    <w:rPr>
      <w:i/>
      <w:color w:val="808080"/>
    </w:rPr>
  </w:style>
  <w:style w:type="paragraph" w:customStyle="1" w:styleId="5f4">
    <w:name w:val="Без интервала5"/>
    <w:rsid w:val="00F03928"/>
    <w:pPr>
      <w:spacing w:after="0" w:line="240" w:lineRule="auto"/>
    </w:pPr>
    <w:rPr>
      <w:rFonts w:ascii="Calibri" w:eastAsia="Times New Roman" w:hAnsi="Calibri" w:cs="Times New Roman"/>
      <w:lang w:val="en-US"/>
    </w:rPr>
  </w:style>
  <w:style w:type="paragraph" w:customStyle="1" w:styleId="246">
    <w:name w:val="Цитата 24"/>
    <w:basedOn w:val="a3"/>
    <w:next w:val="a3"/>
    <w:rsid w:val="00F03928"/>
    <w:rPr>
      <w:rFonts w:ascii="Calibri" w:hAnsi="Calibri"/>
      <w:i/>
      <w:color w:val="000000"/>
      <w:szCs w:val="22"/>
      <w:lang w:eastAsia="en-US"/>
    </w:rPr>
  </w:style>
  <w:style w:type="paragraph" w:customStyle="1" w:styleId="4fa">
    <w:name w:val="Выделенная цитата4"/>
    <w:basedOn w:val="a3"/>
    <w:next w:val="a3"/>
    <w:rsid w:val="00F03928"/>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F03928"/>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F03928"/>
    <w:rPr>
      <w:b/>
      <w:i/>
      <w:color w:val="4F81BD"/>
    </w:rPr>
  </w:style>
  <w:style w:type="character" w:customStyle="1" w:styleId="21fd">
    <w:name w:val="Слабая ссылка21"/>
    <w:rsid w:val="00F03928"/>
    <w:rPr>
      <w:smallCaps/>
      <w:color w:val="C0504D"/>
      <w:u w:val="single"/>
    </w:rPr>
  </w:style>
  <w:style w:type="character" w:customStyle="1" w:styleId="21fe">
    <w:name w:val="Сильная ссылка21"/>
    <w:rsid w:val="00F03928"/>
    <w:rPr>
      <w:b/>
      <w:smallCaps/>
      <w:color w:val="C0504D"/>
      <w:spacing w:val="5"/>
      <w:u w:val="single"/>
    </w:rPr>
  </w:style>
  <w:style w:type="character" w:customStyle="1" w:styleId="21ff">
    <w:name w:val="Название книги21"/>
    <w:rsid w:val="00F03928"/>
    <w:rPr>
      <w:b/>
      <w:smallCaps/>
      <w:spacing w:val="5"/>
    </w:rPr>
  </w:style>
  <w:style w:type="character" w:customStyle="1" w:styleId="4fb">
    <w:name w:val="Замещающий текст4"/>
    <w:rsid w:val="00F03928"/>
    <w:rPr>
      <w:color w:val="808080"/>
    </w:rPr>
  </w:style>
  <w:style w:type="character" w:customStyle="1" w:styleId="FontStyle89">
    <w:name w:val="Font Style89"/>
    <w:rsid w:val="00F03928"/>
    <w:rPr>
      <w:rFonts w:ascii="Times New Roman" w:hAnsi="Times New Roman"/>
      <w:i/>
      <w:sz w:val="14"/>
    </w:rPr>
  </w:style>
  <w:style w:type="paragraph" w:customStyle="1" w:styleId="10b">
    <w:name w:val="Стиль10"/>
    <w:basedOn w:val="a3"/>
    <w:next w:val="aff2"/>
    <w:rsid w:val="00F03928"/>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F03928"/>
    <w:rPr>
      <w:spacing w:val="-20"/>
      <w:sz w:val="28"/>
      <w:u w:val="single"/>
      <w:lang w:val="ru-RU" w:eastAsia="ru-RU"/>
    </w:rPr>
  </w:style>
  <w:style w:type="paragraph" w:customStyle="1" w:styleId="10c">
    <w:name w:val="Обычный10"/>
    <w:rsid w:val="00F03928"/>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F03928"/>
    <w:pPr>
      <w:widowControl w:val="0"/>
    </w:pPr>
    <w:rPr>
      <w:rFonts w:ascii="Courier New" w:hAnsi="Courier New"/>
      <w:sz w:val="20"/>
      <w:szCs w:val="20"/>
    </w:rPr>
  </w:style>
  <w:style w:type="paragraph" w:customStyle="1" w:styleId="7e">
    <w:name w:val="Абзац списка7"/>
    <w:basedOn w:val="a3"/>
    <w:rsid w:val="00F03928"/>
    <w:pPr>
      <w:ind w:left="720"/>
      <w:contextualSpacing/>
    </w:pPr>
  </w:style>
  <w:style w:type="character" w:customStyle="1" w:styleId="7120">
    <w:name w:val="Знак Знак712"/>
    <w:rsid w:val="00F03928"/>
    <w:rPr>
      <w:sz w:val="16"/>
      <w:lang w:val="ru-RU" w:eastAsia="ru-RU"/>
    </w:rPr>
  </w:style>
  <w:style w:type="paragraph" w:customStyle="1" w:styleId="12f1">
    <w:name w:val="Знак Знак Знак Знак Знак Знак Знак Знак Знак Знак Знак Знак Знак12"/>
    <w:basedOn w:val="a3"/>
    <w:rsid w:val="00F03928"/>
    <w:pPr>
      <w:spacing w:after="160" w:line="240" w:lineRule="exact"/>
    </w:pPr>
    <w:rPr>
      <w:rFonts w:ascii="Verdana" w:hAnsi="Verdana"/>
      <w:lang w:val="en-US" w:eastAsia="en-US"/>
    </w:rPr>
  </w:style>
  <w:style w:type="paragraph" w:customStyle="1" w:styleId="7f">
    <w:name w:val="Основной текст7"/>
    <w:basedOn w:val="a3"/>
    <w:rsid w:val="00F03928"/>
    <w:pPr>
      <w:widowControl w:val="0"/>
      <w:snapToGrid w:val="0"/>
      <w:jc w:val="both"/>
    </w:pPr>
    <w:rPr>
      <w:szCs w:val="20"/>
    </w:rPr>
  </w:style>
  <w:style w:type="paragraph" w:customStyle="1" w:styleId="25b">
    <w:name w:val="Основной текст с отступом 25"/>
    <w:basedOn w:val="a3"/>
    <w:rsid w:val="00F03928"/>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F03928"/>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F03928"/>
    <w:rPr>
      <w:sz w:val="24"/>
    </w:rPr>
  </w:style>
  <w:style w:type="character" w:customStyle="1" w:styleId="6240">
    <w:name w:val="Знак Знак624"/>
    <w:locked/>
    <w:rsid w:val="00F03928"/>
    <w:rPr>
      <w:b/>
      <w:caps/>
      <w:sz w:val="24"/>
      <w:lang w:val="ru-RU" w:eastAsia="ru-RU"/>
    </w:rPr>
  </w:style>
  <w:style w:type="character" w:customStyle="1" w:styleId="5190">
    <w:name w:val="Знак Знак519"/>
    <w:locked/>
    <w:rsid w:val="00F03928"/>
    <w:rPr>
      <w:b/>
      <w:sz w:val="27"/>
      <w:lang w:val="ru-RU" w:eastAsia="ru-RU"/>
    </w:rPr>
  </w:style>
  <w:style w:type="paragraph" w:customStyle="1" w:styleId="265">
    <w:name w:val="Основной текст 26"/>
    <w:basedOn w:val="a3"/>
    <w:rsid w:val="00F03928"/>
    <w:pPr>
      <w:shd w:val="clear" w:color="auto" w:fill="FFFFFF"/>
      <w:spacing w:before="233" w:line="360" w:lineRule="auto"/>
      <w:ind w:left="1701" w:hanging="567"/>
    </w:pPr>
    <w:rPr>
      <w:b/>
      <w:color w:val="000000"/>
      <w:spacing w:val="-5"/>
      <w:sz w:val="28"/>
      <w:szCs w:val="20"/>
    </w:rPr>
  </w:style>
  <w:style w:type="character" w:customStyle="1" w:styleId="bold1">
    <w:name w:val="bold1"/>
    <w:rsid w:val="00F03928"/>
    <w:rPr>
      <w:rFonts w:ascii="Arial" w:hAnsi="Arial"/>
      <w:b/>
    </w:rPr>
  </w:style>
  <w:style w:type="character" w:customStyle="1" w:styleId="b-serp-itemtextpassage1">
    <w:name w:val="b-serp-item__text_passage1"/>
    <w:rsid w:val="00F03928"/>
    <w:rPr>
      <w:b/>
    </w:rPr>
  </w:style>
  <w:style w:type="character" w:customStyle="1" w:styleId="afffffffffff6">
    <w:name w:val="текст Знак Знак"/>
    <w:rsid w:val="00F03928"/>
    <w:rPr>
      <w:sz w:val="24"/>
      <w:lang w:val="ru-RU" w:eastAsia="ru-RU"/>
    </w:rPr>
  </w:style>
  <w:style w:type="paragraph" w:customStyle="1" w:styleId="1ffffffe">
    <w:name w:val="Стиль Заголовок 1 (тем обзор)"/>
    <w:basedOn w:val="11"/>
    <w:link w:val="1fffffff"/>
    <w:rsid w:val="00F03928"/>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F03928"/>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F03928"/>
    <w:pPr>
      <w:spacing w:line="360" w:lineRule="auto"/>
      <w:ind w:firstLine="709"/>
      <w:jc w:val="both"/>
    </w:pPr>
    <w:rPr>
      <w:sz w:val="28"/>
      <w:szCs w:val="20"/>
    </w:rPr>
  </w:style>
  <w:style w:type="paragraph" w:customStyle="1" w:styleId="47a">
    <w:name w:val="Заголовок 47"/>
    <w:basedOn w:val="10c"/>
    <w:next w:val="10c"/>
    <w:rsid w:val="00F03928"/>
    <w:pPr>
      <w:keepNext/>
      <w:spacing w:line="240" w:lineRule="auto"/>
      <w:ind w:right="0" w:firstLine="0"/>
    </w:pPr>
  </w:style>
  <w:style w:type="paragraph" w:customStyle="1" w:styleId="res-desc1">
    <w:name w:val="res-desc1"/>
    <w:basedOn w:val="a3"/>
    <w:rsid w:val="00F03928"/>
    <w:pPr>
      <w:spacing w:before="72"/>
    </w:pPr>
    <w:rPr>
      <w:rFonts w:ascii="a_Timer" w:hAnsi="a_Timer" w:cs="a_Timer"/>
      <w:color w:val="000000"/>
    </w:rPr>
  </w:style>
  <w:style w:type="paragraph" w:customStyle="1" w:styleId="-3">
    <w:name w:val="А - об"/>
    <w:basedOn w:val="a3"/>
    <w:rsid w:val="00F03928"/>
    <w:pPr>
      <w:spacing w:line="360" w:lineRule="auto"/>
      <w:ind w:firstLine="397"/>
    </w:pPr>
    <w:rPr>
      <w:b/>
      <w:sz w:val="20"/>
      <w:szCs w:val="20"/>
    </w:rPr>
  </w:style>
  <w:style w:type="paragraph" w:customStyle="1" w:styleId="366">
    <w:name w:val="Основной текст 36"/>
    <w:basedOn w:val="10c"/>
    <w:rsid w:val="00F03928"/>
    <w:pPr>
      <w:spacing w:line="240" w:lineRule="auto"/>
      <w:ind w:right="0" w:firstLine="0"/>
      <w:jc w:val="both"/>
    </w:pPr>
    <w:rPr>
      <w:i/>
      <w:sz w:val="26"/>
    </w:rPr>
  </w:style>
  <w:style w:type="character" w:customStyle="1" w:styleId="description1">
    <w:name w:val="description1"/>
    <w:rsid w:val="00F03928"/>
    <w:rPr>
      <w:color w:val="000000"/>
      <w:sz w:val="17"/>
    </w:rPr>
  </w:style>
  <w:style w:type="paragraph" w:customStyle="1" w:styleId="1fffffff0">
    <w:name w:val="1_темы"/>
    <w:basedOn w:val="a3"/>
    <w:rsid w:val="00F03928"/>
    <w:pPr>
      <w:ind w:left="567"/>
      <w:jc w:val="both"/>
    </w:pPr>
    <w:rPr>
      <w:b/>
      <w:lang w:eastAsia="fr-FR"/>
    </w:rPr>
  </w:style>
  <w:style w:type="paragraph" w:customStyle="1" w:styleId="374">
    <w:name w:val="Заголовок 37"/>
    <w:basedOn w:val="a3"/>
    <w:next w:val="a3"/>
    <w:rsid w:val="00F03928"/>
    <w:pPr>
      <w:keepNext/>
      <w:snapToGrid w:val="0"/>
      <w:spacing w:before="240" w:after="60"/>
    </w:pPr>
    <w:rPr>
      <w:rFonts w:ascii="Arial" w:hAnsi="Arial"/>
      <w:szCs w:val="20"/>
    </w:rPr>
  </w:style>
  <w:style w:type="character" w:customStyle="1" w:styleId="940">
    <w:name w:val="Знак Знак94"/>
    <w:rsid w:val="00F03928"/>
    <w:rPr>
      <w:rFonts w:ascii="Times New Roman" w:hAnsi="Times New Roman"/>
      <w:sz w:val="24"/>
    </w:rPr>
  </w:style>
  <w:style w:type="character" w:customStyle="1" w:styleId="1340">
    <w:name w:val="Знак Знак134"/>
    <w:locked/>
    <w:rsid w:val="00F03928"/>
    <w:rPr>
      <w:rFonts w:ascii="Arial" w:hAnsi="Arial"/>
      <w:b/>
      <w:kern w:val="32"/>
      <w:sz w:val="32"/>
      <w:lang w:val="ru-RU" w:eastAsia="ru-RU"/>
    </w:rPr>
  </w:style>
  <w:style w:type="character" w:customStyle="1" w:styleId="bibliocaption1">
    <w:name w:val="bibliocaption1"/>
    <w:rsid w:val="00F03928"/>
    <w:rPr>
      <w:rFonts w:ascii="Verdana" w:hAnsi="Verdana"/>
      <w:b/>
      <w:color w:val="080000"/>
      <w:sz w:val="22"/>
      <w:u w:val="none"/>
    </w:rPr>
  </w:style>
  <w:style w:type="paragraph" w:customStyle="1" w:styleId="afffffffffff7">
    <w:name w:val="ͮ𬠫"/>
    <w:rsid w:val="00F03928"/>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F03928"/>
  </w:style>
  <w:style w:type="character" w:customStyle="1" w:styleId="ft1067">
    <w:name w:val="ft1067"/>
    <w:rsid w:val="00F03928"/>
  </w:style>
  <w:style w:type="character" w:customStyle="1" w:styleId="ft1144">
    <w:name w:val="ft1144"/>
    <w:rsid w:val="00F03928"/>
  </w:style>
  <w:style w:type="character" w:customStyle="1" w:styleId="ft1207">
    <w:name w:val="ft1207"/>
    <w:rsid w:val="00F03928"/>
  </w:style>
  <w:style w:type="character" w:customStyle="1" w:styleId="ft1213">
    <w:name w:val="ft1213"/>
    <w:rsid w:val="00F03928"/>
  </w:style>
  <w:style w:type="character" w:customStyle="1" w:styleId="ft1214">
    <w:name w:val="ft1214"/>
    <w:rsid w:val="00F03928"/>
  </w:style>
  <w:style w:type="character" w:customStyle="1" w:styleId="ft1289">
    <w:name w:val="ft1289"/>
    <w:rsid w:val="00F03928"/>
  </w:style>
  <w:style w:type="character" w:customStyle="1" w:styleId="ft1311">
    <w:name w:val="ft1311"/>
    <w:rsid w:val="00F03928"/>
  </w:style>
  <w:style w:type="character" w:customStyle="1" w:styleId="ft3008">
    <w:name w:val="ft3008"/>
    <w:rsid w:val="00F03928"/>
  </w:style>
  <w:style w:type="character" w:customStyle="1" w:styleId="ft3181">
    <w:name w:val="ft3181"/>
    <w:rsid w:val="00F03928"/>
  </w:style>
  <w:style w:type="character" w:customStyle="1" w:styleId="ft722">
    <w:name w:val="ft722"/>
    <w:rsid w:val="00F03928"/>
  </w:style>
  <w:style w:type="character" w:customStyle="1" w:styleId="ft728">
    <w:name w:val="ft728"/>
    <w:rsid w:val="00F03928"/>
  </w:style>
  <w:style w:type="character" w:customStyle="1" w:styleId="ft730">
    <w:name w:val="ft730"/>
    <w:rsid w:val="00F03928"/>
  </w:style>
  <w:style w:type="character" w:customStyle="1" w:styleId="ft72">
    <w:name w:val="ft72"/>
    <w:rsid w:val="00F03928"/>
  </w:style>
  <w:style w:type="character" w:customStyle="1" w:styleId="ft731">
    <w:name w:val="ft731"/>
    <w:rsid w:val="00F03928"/>
  </w:style>
  <w:style w:type="character" w:customStyle="1" w:styleId="ft732">
    <w:name w:val="ft732"/>
    <w:rsid w:val="00F03928"/>
  </w:style>
  <w:style w:type="character" w:customStyle="1" w:styleId="ft735">
    <w:name w:val="ft735"/>
    <w:rsid w:val="00F03928"/>
  </w:style>
  <w:style w:type="character" w:customStyle="1" w:styleId="ft738">
    <w:name w:val="ft738"/>
    <w:rsid w:val="00F03928"/>
  </w:style>
  <w:style w:type="character" w:customStyle="1" w:styleId="ft747">
    <w:name w:val="ft747"/>
    <w:rsid w:val="00F03928"/>
  </w:style>
  <w:style w:type="character" w:customStyle="1" w:styleId="ft758">
    <w:name w:val="ft758"/>
    <w:rsid w:val="00F03928"/>
  </w:style>
  <w:style w:type="paragraph" w:customStyle="1" w:styleId="Picture">
    <w:name w:val="Picture"/>
    <w:basedOn w:val="a3"/>
    <w:next w:val="a3"/>
    <w:rsid w:val="00F03928"/>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F03928"/>
    <w:rPr>
      <w:color w:val="auto"/>
      <w:lang w:val="en-US" w:eastAsia="en-US"/>
    </w:rPr>
  </w:style>
  <w:style w:type="paragraph" w:customStyle="1" w:styleId="1fffffff1">
    <w:name w:val="Çàãîëîâîê 1"/>
    <w:basedOn w:val="Default"/>
    <w:next w:val="Default"/>
    <w:rsid w:val="00F03928"/>
    <w:rPr>
      <w:color w:val="auto"/>
      <w:lang w:val="en-US" w:eastAsia="en-US"/>
    </w:rPr>
  </w:style>
  <w:style w:type="character" w:customStyle="1" w:styleId="ft2100">
    <w:name w:val="ft2100"/>
    <w:rsid w:val="00F03928"/>
  </w:style>
  <w:style w:type="character" w:customStyle="1" w:styleId="ft2109">
    <w:name w:val="ft2109"/>
    <w:rsid w:val="00F03928"/>
  </w:style>
  <w:style w:type="character" w:customStyle="1" w:styleId="ft2121">
    <w:name w:val="ft2121"/>
    <w:rsid w:val="00F03928"/>
  </w:style>
  <w:style w:type="character" w:customStyle="1" w:styleId="ft2130">
    <w:name w:val="ft2130"/>
    <w:rsid w:val="00F03928"/>
  </w:style>
  <w:style w:type="character" w:customStyle="1" w:styleId="ft24421">
    <w:name w:val="ft24421"/>
    <w:rsid w:val="00F03928"/>
    <w:rPr>
      <w:rFonts w:ascii="Times" w:hAnsi="Times"/>
      <w:b/>
      <w:color w:val="000000"/>
      <w:spacing w:val="15"/>
      <w:sz w:val="27"/>
    </w:rPr>
  </w:style>
  <w:style w:type="paragraph" w:customStyle="1" w:styleId="afffffffffff8">
    <w:name w:val="Стиль для методичек"/>
    <w:basedOn w:val="a3"/>
    <w:rsid w:val="00F03928"/>
    <w:pPr>
      <w:ind w:left="284" w:firstLine="340"/>
      <w:jc w:val="both"/>
    </w:pPr>
    <w:rPr>
      <w:rFonts w:ascii="Calibri" w:hAnsi="Calibri" w:cs="Calibri"/>
      <w:sz w:val="28"/>
      <w:szCs w:val="28"/>
    </w:rPr>
  </w:style>
  <w:style w:type="paragraph" w:customStyle="1" w:styleId="Preformatted">
    <w:name w:val="Preformatted"/>
    <w:basedOn w:val="a3"/>
    <w:rsid w:val="00F0392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F03928"/>
    <w:rPr>
      <w:rFonts w:ascii="Times New Roman" w:hAnsi="Times New Roman"/>
      <w:i/>
      <w:sz w:val="26"/>
    </w:rPr>
  </w:style>
  <w:style w:type="character" w:customStyle="1" w:styleId="rvts9">
    <w:name w:val="rvts9"/>
    <w:rsid w:val="00F03928"/>
  </w:style>
  <w:style w:type="character" w:customStyle="1" w:styleId="rvts15">
    <w:name w:val="rvts15"/>
    <w:rsid w:val="00F03928"/>
  </w:style>
  <w:style w:type="paragraph" w:customStyle="1" w:styleId="2TimesNewW1">
    <w:name w:val="Стиль Заголовок 2 + Times New (W1)"/>
    <w:basedOn w:val="21"/>
    <w:rsid w:val="00F03928"/>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F03928"/>
    <w:pPr>
      <w:spacing w:before="100" w:beforeAutospacing="1" w:after="100" w:afterAutospacing="1"/>
    </w:pPr>
  </w:style>
  <w:style w:type="paragraph" w:customStyle="1" w:styleId="1125">
    <w:name w:val="Стиль Заголовок 1 + по ширине Первая строка:  125 см"/>
    <w:basedOn w:val="11"/>
    <w:rsid w:val="00F03928"/>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F03928"/>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F03928"/>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F03928"/>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F0392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F03928"/>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F03928"/>
  </w:style>
  <w:style w:type="character" w:customStyle="1" w:styleId="ft404">
    <w:name w:val="ft404"/>
    <w:rsid w:val="00F03928"/>
  </w:style>
  <w:style w:type="character" w:customStyle="1" w:styleId="ft2">
    <w:name w:val="ft2"/>
    <w:rsid w:val="00F03928"/>
  </w:style>
  <w:style w:type="character" w:customStyle="1" w:styleId="ft405">
    <w:name w:val="ft405"/>
    <w:rsid w:val="00F03928"/>
  </w:style>
  <w:style w:type="character" w:customStyle="1" w:styleId="ft407">
    <w:name w:val="ft407"/>
    <w:rsid w:val="00F03928"/>
  </w:style>
  <w:style w:type="character" w:customStyle="1" w:styleId="ft411">
    <w:name w:val="ft411"/>
    <w:rsid w:val="00F03928"/>
  </w:style>
  <w:style w:type="character" w:customStyle="1" w:styleId="ft416">
    <w:name w:val="ft416"/>
    <w:rsid w:val="00F03928"/>
  </w:style>
  <w:style w:type="character" w:customStyle="1" w:styleId="ft438">
    <w:name w:val="ft438"/>
    <w:rsid w:val="00F03928"/>
  </w:style>
  <w:style w:type="character" w:customStyle="1" w:styleId="ft461">
    <w:name w:val="ft461"/>
    <w:rsid w:val="00F03928"/>
  </w:style>
  <w:style w:type="character" w:customStyle="1" w:styleId="ft485">
    <w:name w:val="ft485"/>
    <w:rsid w:val="00F03928"/>
  </w:style>
  <w:style w:type="character" w:customStyle="1" w:styleId="ft507">
    <w:name w:val="ft507"/>
    <w:rsid w:val="00F03928"/>
  </w:style>
  <w:style w:type="character" w:customStyle="1" w:styleId="ft464">
    <w:name w:val="ft464"/>
    <w:rsid w:val="00F03928"/>
  </w:style>
  <w:style w:type="character" w:customStyle="1" w:styleId="ft515">
    <w:name w:val="ft515"/>
    <w:rsid w:val="00F03928"/>
  </w:style>
  <w:style w:type="character" w:customStyle="1" w:styleId="ft518">
    <w:name w:val="ft518"/>
    <w:rsid w:val="00F03928"/>
  </w:style>
  <w:style w:type="character" w:customStyle="1" w:styleId="ft521">
    <w:name w:val="ft521"/>
    <w:rsid w:val="00F03928"/>
  </w:style>
  <w:style w:type="character" w:customStyle="1" w:styleId="ft525">
    <w:name w:val="ft525"/>
    <w:rsid w:val="00F03928"/>
  </w:style>
  <w:style w:type="character" w:customStyle="1" w:styleId="ft549">
    <w:name w:val="ft549"/>
    <w:rsid w:val="00F03928"/>
  </w:style>
  <w:style w:type="character" w:customStyle="1" w:styleId="ft554">
    <w:name w:val="ft554"/>
    <w:rsid w:val="00F03928"/>
  </w:style>
  <w:style w:type="character" w:customStyle="1" w:styleId="ft557">
    <w:name w:val="ft557"/>
    <w:rsid w:val="00F03928"/>
  </w:style>
  <w:style w:type="character" w:customStyle="1" w:styleId="ft561">
    <w:name w:val="ft561"/>
    <w:rsid w:val="00F03928"/>
  </w:style>
  <w:style w:type="character" w:customStyle="1" w:styleId="ft565">
    <w:name w:val="ft565"/>
    <w:rsid w:val="00F03928"/>
  </w:style>
  <w:style w:type="character" w:customStyle="1" w:styleId="ft570">
    <w:name w:val="ft570"/>
    <w:rsid w:val="00F03928"/>
  </w:style>
  <w:style w:type="character" w:customStyle="1" w:styleId="ft594">
    <w:name w:val="ft594"/>
    <w:rsid w:val="00F03928"/>
  </w:style>
  <w:style w:type="character" w:customStyle="1" w:styleId="ft600">
    <w:name w:val="ft600"/>
    <w:rsid w:val="00F03928"/>
  </w:style>
  <w:style w:type="character" w:customStyle="1" w:styleId="ft625">
    <w:name w:val="ft625"/>
    <w:rsid w:val="00F03928"/>
  </w:style>
  <w:style w:type="character" w:customStyle="1" w:styleId="ft646">
    <w:name w:val="ft646"/>
    <w:rsid w:val="00F03928"/>
  </w:style>
  <w:style w:type="character" w:customStyle="1" w:styleId="ft648">
    <w:name w:val="ft648"/>
    <w:rsid w:val="00F03928"/>
  </w:style>
  <w:style w:type="character" w:customStyle="1" w:styleId="ft650">
    <w:name w:val="ft650"/>
    <w:rsid w:val="00F03928"/>
  </w:style>
  <w:style w:type="character" w:customStyle="1" w:styleId="ft651">
    <w:name w:val="ft651"/>
    <w:rsid w:val="00F03928"/>
  </w:style>
  <w:style w:type="character" w:customStyle="1" w:styleId="ft654">
    <w:name w:val="ft654"/>
    <w:rsid w:val="00F03928"/>
  </w:style>
  <w:style w:type="character" w:customStyle="1" w:styleId="ft655">
    <w:name w:val="ft655"/>
    <w:rsid w:val="00F03928"/>
  </w:style>
  <w:style w:type="character" w:customStyle="1" w:styleId="ft674">
    <w:name w:val="ft674"/>
    <w:rsid w:val="00F03928"/>
  </w:style>
  <w:style w:type="character" w:customStyle="1" w:styleId="ft698">
    <w:name w:val="ft698"/>
    <w:rsid w:val="00F03928"/>
  </w:style>
  <w:style w:type="character" w:customStyle="1" w:styleId="ft709">
    <w:name w:val="ft709"/>
    <w:rsid w:val="00F03928"/>
  </w:style>
  <w:style w:type="character" w:customStyle="1" w:styleId="ft723">
    <w:name w:val="ft723"/>
    <w:rsid w:val="00F03928"/>
  </w:style>
  <w:style w:type="character" w:customStyle="1" w:styleId="ft746">
    <w:name w:val="ft746"/>
    <w:rsid w:val="00F03928"/>
  </w:style>
  <w:style w:type="character" w:customStyle="1" w:styleId="ft770">
    <w:name w:val="ft770"/>
    <w:rsid w:val="00F03928"/>
  </w:style>
  <w:style w:type="character" w:customStyle="1" w:styleId="ft772">
    <w:name w:val="ft772"/>
    <w:rsid w:val="00F03928"/>
  </w:style>
  <w:style w:type="character" w:customStyle="1" w:styleId="ft774">
    <w:name w:val="ft774"/>
    <w:rsid w:val="00F03928"/>
  </w:style>
  <w:style w:type="character" w:customStyle="1" w:styleId="ft777">
    <w:name w:val="ft777"/>
    <w:rsid w:val="00F03928"/>
  </w:style>
  <w:style w:type="character" w:customStyle="1" w:styleId="ft778">
    <w:name w:val="ft778"/>
    <w:rsid w:val="00F03928"/>
  </w:style>
  <w:style w:type="character" w:customStyle="1" w:styleId="ft780">
    <w:name w:val="ft780"/>
    <w:rsid w:val="00F03928"/>
  </w:style>
  <w:style w:type="character" w:customStyle="1" w:styleId="ft794">
    <w:name w:val="ft794"/>
    <w:rsid w:val="00F03928"/>
  </w:style>
  <w:style w:type="character" w:customStyle="1" w:styleId="ft813">
    <w:name w:val="ft813"/>
    <w:rsid w:val="00F03928"/>
  </w:style>
  <w:style w:type="character" w:customStyle="1" w:styleId="ft845">
    <w:name w:val="ft845"/>
    <w:rsid w:val="00F03928"/>
  </w:style>
  <w:style w:type="character" w:customStyle="1" w:styleId="ft846">
    <w:name w:val="ft846"/>
    <w:rsid w:val="00F03928"/>
  </w:style>
  <w:style w:type="character" w:customStyle="1" w:styleId="ft869">
    <w:name w:val="ft869"/>
    <w:rsid w:val="00F03928"/>
  </w:style>
  <w:style w:type="character" w:customStyle="1" w:styleId="ft345">
    <w:name w:val="ft345"/>
    <w:rsid w:val="00F03928"/>
  </w:style>
  <w:style w:type="character" w:customStyle="1" w:styleId="ft348">
    <w:name w:val="ft348"/>
    <w:rsid w:val="00F03928"/>
  </w:style>
  <w:style w:type="character" w:customStyle="1" w:styleId="ft350">
    <w:name w:val="ft350"/>
    <w:rsid w:val="00F03928"/>
  </w:style>
  <w:style w:type="character" w:customStyle="1" w:styleId="ft351">
    <w:name w:val="ft351"/>
    <w:rsid w:val="00F03928"/>
  </w:style>
  <w:style w:type="character" w:customStyle="1" w:styleId="ft353">
    <w:name w:val="ft353"/>
    <w:rsid w:val="00F03928"/>
  </w:style>
  <w:style w:type="character" w:customStyle="1" w:styleId="ft355">
    <w:name w:val="ft355"/>
    <w:rsid w:val="00F03928"/>
  </w:style>
  <w:style w:type="character" w:customStyle="1" w:styleId="ft372">
    <w:name w:val="ft372"/>
    <w:rsid w:val="00F03928"/>
  </w:style>
  <w:style w:type="character" w:customStyle="1" w:styleId="ft219">
    <w:name w:val="ft219"/>
    <w:rsid w:val="00F03928"/>
  </w:style>
  <w:style w:type="character" w:customStyle="1" w:styleId="ft255">
    <w:name w:val="ft255"/>
    <w:rsid w:val="00F03928"/>
  </w:style>
  <w:style w:type="character" w:customStyle="1" w:styleId="ft264">
    <w:name w:val="ft264"/>
    <w:rsid w:val="00F03928"/>
  </w:style>
  <w:style w:type="character" w:customStyle="1" w:styleId="ft269">
    <w:name w:val="ft269"/>
    <w:rsid w:val="00F03928"/>
  </w:style>
  <w:style w:type="character" w:customStyle="1" w:styleId="ft292">
    <w:name w:val="ft292"/>
    <w:rsid w:val="00F03928"/>
  </w:style>
  <w:style w:type="character" w:customStyle="1" w:styleId="ft300">
    <w:name w:val="ft300"/>
    <w:rsid w:val="00F03928"/>
  </w:style>
  <w:style w:type="character" w:customStyle="1" w:styleId="ft308">
    <w:name w:val="ft308"/>
    <w:rsid w:val="00F03928"/>
  </w:style>
  <w:style w:type="character" w:customStyle="1" w:styleId="ft334">
    <w:name w:val="ft334"/>
    <w:rsid w:val="00F03928"/>
  </w:style>
  <w:style w:type="character" w:customStyle="1" w:styleId="ft346">
    <w:name w:val="ft346"/>
    <w:rsid w:val="00F03928"/>
  </w:style>
  <w:style w:type="character" w:customStyle="1" w:styleId="ft3">
    <w:name w:val="ft3"/>
    <w:rsid w:val="00F03928"/>
  </w:style>
  <w:style w:type="character" w:customStyle="1" w:styleId="ft381">
    <w:name w:val="ft381"/>
    <w:rsid w:val="00F03928"/>
  </w:style>
  <w:style w:type="character" w:customStyle="1" w:styleId="ft391">
    <w:name w:val="ft391"/>
    <w:rsid w:val="00F03928"/>
  </w:style>
  <w:style w:type="character" w:customStyle="1" w:styleId="ft397">
    <w:name w:val="ft397"/>
    <w:rsid w:val="00F03928"/>
  </w:style>
  <w:style w:type="character" w:customStyle="1" w:styleId="ft176">
    <w:name w:val="ft176"/>
    <w:rsid w:val="00F03928"/>
  </w:style>
  <w:style w:type="character" w:customStyle="1" w:styleId="ft410">
    <w:name w:val="ft410"/>
    <w:rsid w:val="00F03928"/>
  </w:style>
  <w:style w:type="character" w:customStyle="1" w:styleId="ft421">
    <w:name w:val="ft421"/>
    <w:rsid w:val="00F03928"/>
  </w:style>
  <w:style w:type="character" w:customStyle="1" w:styleId="ft467">
    <w:name w:val="ft467"/>
    <w:rsid w:val="00F03928"/>
  </w:style>
  <w:style w:type="character" w:customStyle="1" w:styleId="ft479">
    <w:name w:val="ft479"/>
    <w:rsid w:val="00F03928"/>
  </w:style>
  <w:style w:type="character" w:customStyle="1" w:styleId="ft578">
    <w:name w:val="ft578"/>
    <w:rsid w:val="00F03928"/>
  </w:style>
  <w:style w:type="character" w:customStyle="1" w:styleId="ft624">
    <w:name w:val="ft624"/>
    <w:rsid w:val="00F03928"/>
  </w:style>
  <w:style w:type="character" w:customStyle="1" w:styleId="ft631">
    <w:name w:val="ft631"/>
    <w:rsid w:val="00F03928"/>
  </w:style>
  <w:style w:type="character" w:customStyle="1" w:styleId="ft679">
    <w:name w:val="ft679"/>
    <w:rsid w:val="00F03928"/>
  </w:style>
  <w:style w:type="character" w:customStyle="1" w:styleId="ft725">
    <w:name w:val="ft725"/>
    <w:rsid w:val="00F03928"/>
  </w:style>
  <w:style w:type="character" w:customStyle="1" w:styleId="ft769">
    <w:name w:val="ft769"/>
    <w:rsid w:val="00F03928"/>
  </w:style>
  <w:style w:type="character" w:customStyle="1" w:styleId="ft819">
    <w:name w:val="ft819"/>
    <w:rsid w:val="00F03928"/>
  </w:style>
  <w:style w:type="character" w:customStyle="1" w:styleId="ft877">
    <w:name w:val="ft877"/>
    <w:rsid w:val="00F03928"/>
  </w:style>
  <w:style w:type="character" w:customStyle="1" w:styleId="ft275">
    <w:name w:val="ft275"/>
    <w:rsid w:val="00F03928"/>
  </w:style>
  <w:style w:type="character" w:customStyle="1" w:styleId="ft935">
    <w:name w:val="ft935"/>
    <w:rsid w:val="00F03928"/>
  </w:style>
  <w:style w:type="character" w:customStyle="1" w:styleId="ft969">
    <w:name w:val="ft969"/>
    <w:rsid w:val="00F03928"/>
  </w:style>
  <w:style w:type="character" w:customStyle="1" w:styleId="ft1010">
    <w:name w:val="ft1010"/>
    <w:rsid w:val="00F03928"/>
  </w:style>
  <w:style w:type="character" w:customStyle="1" w:styleId="ft1058">
    <w:name w:val="ft1058"/>
    <w:rsid w:val="00F03928"/>
  </w:style>
  <w:style w:type="character" w:customStyle="1" w:styleId="ft1101">
    <w:name w:val="ft1101"/>
    <w:rsid w:val="00F03928"/>
  </w:style>
  <w:style w:type="character" w:customStyle="1" w:styleId="ft1162">
    <w:name w:val="ft1162"/>
    <w:rsid w:val="00F03928"/>
  </w:style>
  <w:style w:type="character" w:customStyle="1" w:styleId="ft1197">
    <w:name w:val="ft1197"/>
    <w:rsid w:val="00F03928"/>
  </w:style>
  <w:style w:type="character" w:customStyle="1" w:styleId="ft1248">
    <w:name w:val="ft1248"/>
    <w:rsid w:val="00F03928"/>
  </w:style>
  <w:style w:type="character" w:customStyle="1" w:styleId="ft1293">
    <w:name w:val="ft1293"/>
    <w:rsid w:val="00F03928"/>
  </w:style>
  <w:style w:type="character" w:customStyle="1" w:styleId="ft1308">
    <w:name w:val="ft1308"/>
    <w:rsid w:val="00F03928"/>
  </w:style>
  <w:style w:type="character" w:customStyle="1" w:styleId="ft1366">
    <w:name w:val="ft1366"/>
    <w:rsid w:val="00F03928"/>
  </w:style>
  <w:style w:type="character" w:customStyle="1" w:styleId="ft1377">
    <w:name w:val="ft1377"/>
    <w:rsid w:val="00F03928"/>
  </w:style>
  <w:style w:type="character" w:customStyle="1" w:styleId="ft1380">
    <w:name w:val="ft1380"/>
    <w:rsid w:val="00F03928"/>
  </w:style>
  <w:style w:type="character" w:customStyle="1" w:styleId="ft1389">
    <w:name w:val="ft1389"/>
    <w:rsid w:val="00F03928"/>
  </w:style>
  <w:style w:type="character" w:customStyle="1" w:styleId="ft1393">
    <w:name w:val="ft1393"/>
    <w:rsid w:val="00F03928"/>
  </w:style>
  <w:style w:type="character" w:customStyle="1" w:styleId="ft1400">
    <w:name w:val="ft1400"/>
    <w:rsid w:val="00F03928"/>
  </w:style>
  <w:style w:type="character" w:customStyle="1" w:styleId="ft1407">
    <w:name w:val="ft1407"/>
    <w:rsid w:val="00F03928"/>
  </w:style>
  <w:style w:type="character" w:customStyle="1" w:styleId="ft1410">
    <w:name w:val="ft1410"/>
    <w:rsid w:val="00F03928"/>
  </w:style>
  <w:style w:type="character" w:customStyle="1" w:styleId="ft1427">
    <w:name w:val="ft1427"/>
    <w:rsid w:val="00F03928"/>
  </w:style>
  <w:style w:type="character" w:customStyle="1" w:styleId="ft1478">
    <w:name w:val="ft1478"/>
    <w:rsid w:val="00F03928"/>
  </w:style>
  <w:style w:type="character" w:customStyle="1" w:styleId="ft1533">
    <w:name w:val="ft1533"/>
    <w:rsid w:val="00F03928"/>
  </w:style>
  <w:style w:type="character" w:customStyle="1" w:styleId="ft1586">
    <w:name w:val="ft1586"/>
    <w:rsid w:val="00F03928"/>
  </w:style>
  <w:style w:type="character" w:customStyle="1" w:styleId="ft1627">
    <w:name w:val="ft1627"/>
    <w:rsid w:val="00F03928"/>
  </w:style>
  <w:style w:type="character" w:customStyle="1" w:styleId="ft1634">
    <w:name w:val="ft1634"/>
    <w:rsid w:val="00F03928"/>
  </w:style>
  <w:style w:type="character" w:customStyle="1" w:styleId="ft1638">
    <w:name w:val="ft1638"/>
    <w:rsid w:val="00F03928"/>
  </w:style>
  <w:style w:type="character" w:customStyle="1" w:styleId="ft1643">
    <w:name w:val="ft1643"/>
    <w:rsid w:val="00F03928"/>
  </w:style>
  <w:style w:type="character" w:customStyle="1" w:styleId="ft1659">
    <w:name w:val="ft1659"/>
    <w:rsid w:val="00F03928"/>
  </w:style>
  <w:style w:type="character" w:customStyle="1" w:styleId="ft1665">
    <w:name w:val="ft1665"/>
    <w:rsid w:val="00F03928"/>
  </w:style>
  <w:style w:type="character" w:customStyle="1" w:styleId="ft1711">
    <w:name w:val="ft1711"/>
    <w:rsid w:val="00F03928"/>
  </w:style>
  <w:style w:type="character" w:customStyle="1" w:styleId="ft1757">
    <w:name w:val="ft1757"/>
    <w:rsid w:val="00F03928"/>
  </w:style>
  <w:style w:type="character" w:customStyle="1" w:styleId="ft1804">
    <w:name w:val="ft1804"/>
    <w:rsid w:val="00F03928"/>
  </w:style>
  <w:style w:type="character" w:customStyle="1" w:styleId="ft1855">
    <w:name w:val="ft1855"/>
    <w:rsid w:val="00F03928"/>
  </w:style>
  <w:style w:type="character" w:customStyle="1" w:styleId="ft1883">
    <w:name w:val="ft1883"/>
    <w:rsid w:val="00F03928"/>
  </w:style>
  <w:style w:type="character" w:customStyle="1" w:styleId="ft1937">
    <w:name w:val="ft1937"/>
    <w:rsid w:val="00F03928"/>
  </w:style>
  <w:style w:type="character" w:customStyle="1" w:styleId="ft1983">
    <w:name w:val="ft1983"/>
    <w:rsid w:val="00F03928"/>
  </w:style>
  <w:style w:type="character" w:customStyle="1" w:styleId="ft2028">
    <w:name w:val="ft2028"/>
    <w:rsid w:val="00F03928"/>
  </w:style>
  <w:style w:type="character" w:customStyle="1" w:styleId="ft2049">
    <w:name w:val="ft2049"/>
    <w:rsid w:val="00F03928"/>
  </w:style>
  <w:style w:type="character" w:customStyle="1" w:styleId="ft2096">
    <w:name w:val="ft2096"/>
    <w:rsid w:val="00F03928"/>
  </w:style>
  <w:style w:type="character" w:customStyle="1" w:styleId="ft2144">
    <w:name w:val="ft2144"/>
    <w:rsid w:val="00F03928"/>
  </w:style>
  <w:style w:type="character" w:customStyle="1" w:styleId="ft2234">
    <w:name w:val="ft2234"/>
    <w:rsid w:val="00F03928"/>
  </w:style>
  <w:style w:type="character" w:customStyle="1" w:styleId="ft2289">
    <w:name w:val="ft2289"/>
    <w:rsid w:val="00F03928"/>
  </w:style>
  <w:style w:type="character" w:customStyle="1" w:styleId="ft1884">
    <w:name w:val="ft1884"/>
    <w:rsid w:val="00F03928"/>
  </w:style>
  <w:style w:type="character" w:customStyle="1" w:styleId="ft2343">
    <w:name w:val="ft2343"/>
    <w:rsid w:val="00F03928"/>
  </w:style>
  <w:style w:type="character" w:customStyle="1" w:styleId="ft2392">
    <w:name w:val="ft2392"/>
    <w:rsid w:val="00F03928"/>
  </w:style>
  <w:style w:type="character" w:customStyle="1" w:styleId="ft2439">
    <w:name w:val="ft2439"/>
    <w:rsid w:val="00F03928"/>
  </w:style>
  <w:style w:type="character" w:customStyle="1" w:styleId="ft2489">
    <w:name w:val="ft2489"/>
    <w:rsid w:val="00F03928"/>
  </w:style>
  <w:style w:type="character" w:customStyle="1" w:styleId="ft2500">
    <w:name w:val="ft2500"/>
    <w:rsid w:val="00F03928"/>
  </w:style>
  <w:style w:type="character" w:customStyle="1" w:styleId="ft2555">
    <w:name w:val="ft2555"/>
    <w:rsid w:val="00F03928"/>
  </w:style>
  <w:style w:type="character" w:customStyle="1" w:styleId="ft2562">
    <w:name w:val="ft2562"/>
    <w:rsid w:val="00F03928"/>
  </w:style>
  <w:style w:type="character" w:customStyle="1" w:styleId="ft2569">
    <w:name w:val="ft2569"/>
    <w:rsid w:val="00F03928"/>
  </w:style>
  <w:style w:type="character" w:customStyle="1" w:styleId="ft2572">
    <w:name w:val="ft2572"/>
    <w:rsid w:val="00F03928"/>
  </w:style>
  <w:style w:type="character" w:customStyle="1" w:styleId="ft2581">
    <w:name w:val="ft2581"/>
    <w:rsid w:val="00F03928"/>
  </w:style>
  <w:style w:type="character" w:customStyle="1" w:styleId="ft2590">
    <w:name w:val="ft2590"/>
    <w:rsid w:val="00F03928"/>
  </w:style>
  <w:style w:type="character" w:customStyle="1" w:styleId="ft2624">
    <w:name w:val="ft2624"/>
    <w:rsid w:val="00F03928"/>
  </w:style>
  <w:style w:type="character" w:customStyle="1" w:styleId="ft2669">
    <w:name w:val="ft2669"/>
    <w:rsid w:val="00F03928"/>
  </w:style>
  <w:style w:type="character" w:customStyle="1" w:styleId="ft2679">
    <w:name w:val="ft2679"/>
    <w:rsid w:val="00F03928"/>
  </w:style>
  <w:style w:type="character" w:customStyle="1" w:styleId="ft2716">
    <w:name w:val="ft2716"/>
    <w:rsid w:val="00F03928"/>
  </w:style>
  <w:style w:type="character" w:customStyle="1" w:styleId="ft2726">
    <w:name w:val="ft2726"/>
    <w:rsid w:val="00F03928"/>
  </w:style>
  <w:style w:type="character" w:customStyle="1" w:styleId="ft2773">
    <w:name w:val="ft2773"/>
    <w:rsid w:val="00F03928"/>
  </w:style>
  <w:style w:type="character" w:customStyle="1" w:styleId="ft2782">
    <w:name w:val="ft2782"/>
    <w:rsid w:val="00F03928"/>
  </w:style>
  <w:style w:type="character" w:customStyle="1" w:styleId="ft2828">
    <w:name w:val="ft2828"/>
    <w:rsid w:val="00F03928"/>
  </w:style>
  <w:style w:type="character" w:customStyle="1" w:styleId="ft2877">
    <w:name w:val="ft2877"/>
    <w:rsid w:val="00F03928"/>
  </w:style>
  <w:style w:type="character" w:customStyle="1" w:styleId="ft2921">
    <w:name w:val="ft2921"/>
    <w:rsid w:val="00F03928"/>
  </w:style>
  <w:style w:type="character" w:customStyle="1" w:styleId="ft2927">
    <w:name w:val="ft2927"/>
    <w:rsid w:val="00F03928"/>
  </w:style>
  <w:style w:type="character" w:customStyle="1" w:styleId="ft2935">
    <w:name w:val="ft2935"/>
    <w:rsid w:val="00F03928"/>
  </w:style>
  <w:style w:type="character" w:customStyle="1" w:styleId="ft2943">
    <w:name w:val="ft2943"/>
    <w:rsid w:val="00F03928"/>
  </w:style>
  <w:style w:type="character" w:customStyle="1" w:styleId="ft2952">
    <w:name w:val="ft2952"/>
    <w:rsid w:val="00F03928"/>
  </w:style>
  <w:style w:type="character" w:customStyle="1" w:styleId="ft2954">
    <w:name w:val="ft2954"/>
    <w:rsid w:val="00F03928"/>
  </w:style>
  <w:style w:type="character" w:customStyle="1" w:styleId="ft2955">
    <w:name w:val="ft2955"/>
    <w:rsid w:val="00F03928"/>
  </w:style>
  <w:style w:type="character" w:customStyle="1" w:styleId="ft2962">
    <w:name w:val="ft2962"/>
    <w:rsid w:val="00F03928"/>
  </w:style>
  <w:style w:type="character" w:customStyle="1" w:styleId="ft2968">
    <w:name w:val="ft2968"/>
    <w:rsid w:val="00F03928"/>
  </w:style>
  <w:style w:type="character" w:customStyle="1" w:styleId="ft2973">
    <w:name w:val="ft2973"/>
    <w:rsid w:val="00F03928"/>
  </w:style>
  <w:style w:type="character" w:customStyle="1" w:styleId="ft2974">
    <w:name w:val="ft2974"/>
    <w:rsid w:val="00F03928"/>
  </w:style>
  <w:style w:type="character" w:customStyle="1" w:styleId="ft2976">
    <w:name w:val="ft2976"/>
    <w:rsid w:val="00F03928"/>
  </w:style>
  <w:style w:type="character" w:customStyle="1" w:styleId="ft2985">
    <w:name w:val="ft2985"/>
    <w:rsid w:val="00F03928"/>
  </w:style>
  <w:style w:type="character" w:customStyle="1" w:styleId="ft3002">
    <w:name w:val="ft3002"/>
    <w:rsid w:val="00F03928"/>
  </w:style>
  <w:style w:type="character" w:customStyle="1" w:styleId="ft3037">
    <w:name w:val="ft3037"/>
    <w:rsid w:val="00F03928"/>
  </w:style>
  <w:style w:type="character" w:customStyle="1" w:styleId="ft3084">
    <w:name w:val="ft3084"/>
    <w:rsid w:val="00F03928"/>
  </w:style>
  <w:style w:type="character" w:customStyle="1" w:styleId="ft3127">
    <w:name w:val="ft3127"/>
    <w:rsid w:val="00F03928"/>
  </w:style>
  <w:style w:type="character" w:customStyle="1" w:styleId="ft3156">
    <w:name w:val="ft3156"/>
    <w:rsid w:val="00F03928"/>
  </w:style>
  <w:style w:type="character" w:customStyle="1" w:styleId="ft3206">
    <w:name w:val="ft3206"/>
    <w:rsid w:val="00F03928"/>
  </w:style>
  <w:style w:type="character" w:customStyle="1" w:styleId="ft3264">
    <w:name w:val="ft3264"/>
    <w:rsid w:val="00F03928"/>
  </w:style>
  <w:style w:type="character" w:customStyle="1" w:styleId="ft3315">
    <w:name w:val="ft3315"/>
    <w:rsid w:val="00F03928"/>
  </w:style>
  <w:style w:type="character" w:customStyle="1" w:styleId="ft3373">
    <w:name w:val="ft3373"/>
    <w:rsid w:val="00F03928"/>
  </w:style>
  <w:style w:type="character" w:customStyle="1" w:styleId="ft3432">
    <w:name w:val="ft3432"/>
    <w:rsid w:val="00F03928"/>
  </w:style>
  <w:style w:type="character" w:customStyle="1" w:styleId="ft3489">
    <w:name w:val="ft3489"/>
    <w:rsid w:val="00F03928"/>
  </w:style>
  <w:style w:type="character" w:customStyle="1" w:styleId="ft3546">
    <w:name w:val="ft3546"/>
    <w:rsid w:val="00F03928"/>
  </w:style>
  <w:style w:type="character" w:customStyle="1" w:styleId="ft3608">
    <w:name w:val="ft3608"/>
    <w:rsid w:val="00F03928"/>
  </w:style>
  <w:style w:type="character" w:customStyle="1" w:styleId="ft3651">
    <w:name w:val="ft3651"/>
    <w:rsid w:val="00F03928"/>
  </w:style>
  <w:style w:type="paragraph" w:customStyle="1" w:styleId="c4c8c7c24">
    <w:name w:val="c4 c8 c7 c24"/>
    <w:basedOn w:val="a3"/>
    <w:rsid w:val="00F03928"/>
    <w:pPr>
      <w:spacing w:before="90" w:after="90"/>
    </w:pPr>
  </w:style>
  <w:style w:type="character" w:customStyle="1" w:styleId="c5">
    <w:name w:val="c5"/>
    <w:rsid w:val="00F03928"/>
  </w:style>
  <w:style w:type="character" w:customStyle="1" w:styleId="1143">
    <w:name w:val="Знак Знак114"/>
    <w:locked/>
    <w:rsid w:val="00F03928"/>
    <w:rPr>
      <w:rFonts w:ascii="Arial" w:hAnsi="Arial"/>
      <w:b/>
      <w:color w:val="000000"/>
      <w:sz w:val="26"/>
      <w:lang w:val="ru-RU" w:eastAsia="ru-RU"/>
    </w:rPr>
  </w:style>
  <w:style w:type="paragraph" w:customStyle="1" w:styleId="1123">
    <w:name w:val="Стиль Заголовок 1 + 12 пт"/>
    <w:basedOn w:val="11"/>
    <w:rsid w:val="00F03928"/>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F03928"/>
  </w:style>
  <w:style w:type="character" w:customStyle="1" w:styleId="ft9274">
    <w:name w:val="ft9274"/>
    <w:rsid w:val="00F03928"/>
  </w:style>
  <w:style w:type="character" w:customStyle="1" w:styleId="ft9282">
    <w:name w:val="ft9282"/>
    <w:rsid w:val="00F03928"/>
  </w:style>
  <w:style w:type="character" w:customStyle="1" w:styleId="ft9284">
    <w:name w:val="ft9284"/>
    <w:rsid w:val="00F03928"/>
  </w:style>
  <w:style w:type="character" w:customStyle="1" w:styleId="ft9287">
    <w:name w:val="ft9287"/>
    <w:rsid w:val="00F03928"/>
  </w:style>
  <w:style w:type="character" w:customStyle="1" w:styleId="ft9293">
    <w:name w:val="ft9293"/>
    <w:rsid w:val="00F03928"/>
  </w:style>
  <w:style w:type="character" w:customStyle="1" w:styleId="ft9299">
    <w:name w:val="ft9299"/>
    <w:rsid w:val="00F03928"/>
  </w:style>
  <w:style w:type="character" w:customStyle="1" w:styleId="ft9306">
    <w:name w:val="ft9306"/>
    <w:rsid w:val="00F03928"/>
  </w:style>
  <w:style w:type="character" w:customStyle="1" w:styleId="ft8849">
    <w:name w:val="ft8849"/>
    <w:rsid w:val="00F03928"/>
  </w:style>
  <w:style w:type="character" w:customStyle="1" w:styleId="ft9312">
    <w:name w:val="ft9312"/>
    <w:rsid w:val="00F03928"/>
  </w:style>
  <w:style w:type="character" w:customStyle="1" w:styleId="ft9316">
    <w:name w:val="ft9316"/>
    <w:rsid w:val="00F03928"/>
  </w:style>
  <w:style w:type="character" w:customStyle="1" w:styleId="ft9324">
    <w:name w:val="ft9324"/>
    <w:rsid w:val="00F03928"/>
  </w:style>
  <w:style w:type="character" w:customStyle="1" w:styleId="ft9330">
    <w:name w:val="ft9330"/>
    <w:rsid w:val="00F03928"/>
  </w:style>
  <w:style w:type="character" w:customStyle="1" w:styleId="1810">
    <w:name w:val="Знак Знак1810"/>
    <w:rsid w:val="00F03928"/>
    <w:rPr>
      <w:rFonts w:eastAsia="SimSun"/>
      <w:b/>
      <w:caps/>
      <w:sz w:val="24"/>
      <w:lang w:val="ru-RU" w:eastAsia="ru-RU"/>
    </w:rPr>
  </w:style>
  <w:style w:type="character" w:customStyle="1" w:styleId="WW8Num36z0">
    <w:name w:val="WW8Num36z0"/>
    <w:rsid w:val="00F03928"/>
    <w:rPr>
      <w:rFonts w:ascii="Wingdings" w:hAnsi="Wingdings"/>
    </w:rPr>
  </w:style>
  <w:style w:type="character" w:customStyle="1" w:styleId="WW8Num39z0">
    <w:name w:val="WW8Num39z0"/>
    <w:rsid w:val="00F03928"/>
    <w:rPr>
      <w:rFonts w:ascii="Wingdings" w:hAnsi="Wingdings"/>
    </w:rPr>
  </w:style>
  <w:style w:type="character" w:customStyle="1" w:styleId="WW8Num42z0">
    <w:name w:val="WW8Num42z0"/>
    <w:rsid w:val="00F03928"/>
    <w:rPr>
      <w:rFonts w:ascii="Wingdings" w:hAnsi="Wingdings"/>
    </w:rPr>
  </w:style>
  <w:style w:type="character" w:customStyle="1" w:styleId="WW8Num44z0">
    <w:name w:val="WW8Num44z0"/>
    <w:rsid w:val="00F03928"/>
    <w:rPr>
      <w:rFonts w:ascii="Wingdings" w:hAnsi="Wingdings"/>
    </w:rPr>
  </w:style>
  <w:style w:type="character" w:customStyle="1" w:styleId="WW8Num44z1">
    <w:name w:val="WW8Num44z1"/>
    <w:rsid w:val="00F03928"/>
    <w:rPr>
      <w:rFonts w:ascii="Courier New" w:hAnsi="Courier New"/>
    </w:rPr>
  </w:style>
  <w:style w:type="character" w:customStyle="1" w:styleId="WW8Num44z3">
    <w:name w:val="WW8Num44z3"/>
    <w:rsid w:val="00F03928"/>
    <w:rPr>
      <w:rFonts w:ascii="Symbol" w:hAnsi="Symbol"/>
    </w:rPr>
  </w:style>
  <w:style w:type="character" w:customStyle="1" w:styleId="WW8Num47z0">
    <w:name w:val="WW8Num47z0"/>
    <w:rsid w:val="00F03928"/>
    <w:rPr>
      <w:rFonts w:ascii="Wingdings" w:hAnsi="Wingdings"/>
    </w:rPr>
  </w:style>
  <w:style w:type="character" w:customStyle="1" w:styleId="WW8Num47z1">
    <w:name w:val="WW8Num47z1"/>
    <w:rsid w:val="00F03928"/>
    <w:rPr>
      <w:rFonts w:ascii="Courier New" w:hAnsi="Courier New"/>
    </w:rPr>
  </w:style>
  <w:style w:type="character" w:customStyle="1" w:styleId="WW8Num47z3">
    <w:name w:val="WW8Num47z3"/>
    <w:rsid w:val="00F03928"/>
    <w:rPr>
      <w:rFonts w:ascii="Symbol" w:hAnsi="Symbol"/>
    </w:rPr>
  </w:style>
  <w:style w:type="character" w:customStyle="1" w:styleId="WW8Num50z0">
    <w:name w:val="WW8Num50z0"/>
    <w:rsid w:val="00F03928"/>
    <w:rPr>
      <w:rFonts w:ascii="Wingdings" w:hAnsi="Wingdings"/>
    </w:rPr>
  </w:style>
  <w:style w:type="character" w:customStyle="1" w:styleId="WW8Num51z0">
    <w:name w:val="WW8Num51z0"/>
    <w:rsid w:val="00F03928"/>
    <w:rPr>
      <w:rFonts w:ascii="Wingdings" w:hAnsi="Wingdings"/>
    </w:rPr>
  </w:style>
  <w:style w:type="character" w:customStyle="1" w:styleId="WW8Num52z0">
    <w:name w:val="WW8Num52z0"/>
    <w:rsid w:val="00F03928"/>
    <w:rPr>
      <w:rFonts w:ascii="Symbol" w:hAnsi="Symbol"/>
    </w:rPr>
  </w:style>
  <w:style w:type="character" w:customStyle="1" w:styleId="WW8Num53z0">
    <w:name w:val="WW8Num53z0"/>
    <w:rsid w:val="00F03928"/>
    <w:rPr>
      <w:rFonts w:ascii="Wingdings" w:hAnsi="Wingdings"/>
    </w:rPr>
  </w:style>
  <w:style w:type="character" w:customStyle="1" w:styleId="WW8Num53z1">
    <w:name w:val="WW8Num53z1"/>
    <w:rsid w:val="00F03928"/>
    <w:rPr>
      <w:rFonts w:ascii="Courier New" w:hAnsi="Courier New"/>
    </w:rPr>
  </w:style>
  <w:style w:type="character" w:customStyle="1" w:styleId="WW8Num53z3">
    <w:name w:val="WW8Num53z3"/>
    <w:rsid w:val="00F03928"/>
    <w:rPr>
      <w:rFonts w:ascii="Symbol" w:hAnsi="Symbol"/>
    </w:rPr>
  </w:style>
  <w:style w:type="character" w:customStyle="1" w:styleId="WW8Num55z0">
    <w:name w:val="WW8Num55z0"/>
    <w:rsid w:val="00F03928"/>
    <w:rPr>
      <w:rFonts w:ascii="Symbol" w:hAnsi="Symbol"/>
    </w:rPr>
  </w:style>
  <w:style w:type="character" w:customStyle="1" w:styleId="WW8Num56z0">
    <w:name w:val="WW8Num56z0"/>
    <w:rsid w:val="00F03928"/>
    <w:rPr>
      <w:rFonts w:ascii="Symbol" w:hAnsi="Symbol"/>
    </w:rPr>
  </w:style>
  <w:style w:type="character" w:customStyle="1" w:styleId="WW8Num59z0">
    <w:name w:val="WW8Num59z0"/>
    <w:rsid w:val="00F03928"/>
    <w:rPr>
      <w:rFonts w:ascii="Symbol" w:hAnsi="Symbol"/>
    </w:rPr>
  </w:style>
  <w:style w:type="character" w:customStyle="1" w:styleId="WW8Num63z0">
    <w:name w:val="WW8Num63z0"/>
    <w:rsid w:val="00F03928"/>
    <w:rPr>
      <w:rFonts w:ascii="Symbol" w:hAnsi="Symbol"/>
    </w:rPr>
  </w:style>
  <w:style w:type="character" w:customStyle="1" w:styleId="WW8Num66z0">
    <w:name w:val="WW8Num66z0"/>
    <w:rsid w:val="00F03928"/>
    <w:rPr>
      <w:rFonts w:ascii="Symbol" w:hAnsi="Symbol"/>
    </w:rPr>
  </w:style>
  <w:style w:type="character" w:customStyle="1" w:styleId="WW8Num69z1">
    <w:name w:val="WW8Num69z1"/>
    <w:rsid w:val="00F03928"/>
    <w:rPr>
      <w:rFonts w:ascii="Wingdings" w:hAnsi="Wingdings"/>
    </w:rPr>
  </w:style>
  <w:style w:type="character" w:customStyle="1" w:styleId="WW8Num72z0">
    <w:name w:val="WW8Num72z0"/>
    <w:rsid w:val="00F03928"/>
    <w:rPr>
      <w:rFonts w:ascii="Symbol" w:hAnsi="Symbol"/>
    </w:rPr>
  </w:style>
  <w:style w:type="character" w:customStyle="1" w:styleId="WW8Num72z1">
    <w:name w:val="WW8Num72z1"/>
    <w:rsid w:val="00F03928"/>
    <w:rPr>
      <w:rFonts w:ascii="Courier New" w:hAnsi="Courier New"/>
    </w:rPr>
  </w:style>
  <w:style w:type="character" w:customStyle="1" w:styleId="WW8Num72z2">
    <w:name w:val="WW8Num72z2"/>
    <w:rsid w:val="00F03928"/>
    <w:rPr>
      <w:rFonts w:ascii="Wingdings" w:hAnsi="Wingdings"/>
    </w:rPr>
  </w:style>
  <w:style w:type="character" w:customStyle="1" w:styleId="WW8Num74z0">
    <w:name w:val="WW8Num74z0"/>
    <w:rsid w:val="00F03928"/>
    <w:rPr>
      <w:rFonts w:ascii="Symbol" w:hAnsi="Symbol"/>
    </w:rPr>
  </w:style>
  <w:style w:type="character" w:customStyle="1" w:styleId="WW8Num75z0">
    <w:name w:val="WW8Num75z0"/>
    <w:rsid w:val="00F03928"/>
    <w:rPr>
      <w:rFonts w:ascii="Wingdings" w:hAnsi="Wingdings"/>
    </w:rPr>
  </w:style>
  <w:style w:type="character" w:customStyle="1" w:styleId="WW8Num75z1">
    <w:name w:val="WW8Num75z1"/>
    <w:rsid w:val="00F03928"/>
    <w:rPr>
      <w:rFonts w:ascii="Courier New" w:hAnsi="Courier New"/>
    </w:rPr>
  </w:style>
  <w:style w:type="character" w:customStyle="1" w:styleId="WW8Num75z3">
    <w:name w:val="WW8Num75z3"/>
    <w:rsid w:val="00F03928"/>
    <w:rPr>
      <w:rFonts w:ascii="Symbol" w:hAnsi="Symbol"/>
    </w:rPr>
  </w:style>
  <w:style w:type="character" w:customStyle="1" w:styleId="WW8Num77z0">
    <w:name w:val="WW8Num77z0"/>
    <w:rsid w:val="00F03928"/>
    <w:rPr>
      <w:rFonts w:ascii="Symbol" w:hAnsi="Symbol"/>
    </w:rPr>
  </w:style>
  <w:style w:type="character" w:customStyle="1" w:styleId="WW8Num78z0">
    <w:name w:val="WW8Num78z0"/>
    <w:rsid w:val="00F03928"/>
    <w:rPr>
      <w:rFonts w:ascii="Wingdings" w:hAnsi="Wingdings"/>
    </w:rPr>
  </w:style>
  <w:style w:type="character" w:customStyle="1" w:styleId="WW8Num78z1">
    <w:name w:val="WW8Num78z1"/>
    <w:rsid w:val="00F03928"/>
    <w:rPr>
      <w:rFonts w:ascii="Courier New" w:hAnsi="Courier New"/>
    </w:rPr>
  </w:style>
  <w:style w:type="character" w:customStyle="1" w:styleId="WW8Num78z3">
    <w:name w:val="WW8Num78z3"/>
    <w:rsid w:val="00F03928"/>
    <w:rPr>
      <w:rFonts w:ascii="Symbol" w:hAnsi="Symbol"/>
    </w:rPr>
  </w:style>
  <w:style w:type="character" w:customStyle="1" w:styleId="WW8Num79z0">
    <w:name w:val="WW8Num79z0"/>
    <w:rsid w:val="00F03928"/>
    <w:rPr>
      <w:rFonts w:ascii="Symbol" w:hAnsi="Symbol"/>
    </w:rPr>
  </w:style>
  <w:style w:type="character" w:customStyle="1" w:styleId="WW8Num86z0">
    <w:name w:val="WW8Num86z0"/>
    <w:rsid w:val="00F03928"/>
    <w:rPr>
      <w:rFonts w:ascii="Wingdings" w:hAnsi="Wingdings"/>
    </w:rPr>
  </w:style>
  <w:style w:type="character" w:customStyle="1" w:styleId="WW8Num86z1">
    <w:name w:val="WW8Num86z1"/>
    <w:rsid w:val="00F03928"/>
    <w:rPr>
      <w:rFonts w:ascii="Courier New" w:hAnsi="Courier New"/>
    </w:rPr>
  </w:style>
  <w:style w:type="character" w:customStyle="1" w:styleId="WW8Num86z3">
    <w:name w:val="WW8Num86z3"/>
    <w:rsid w:val="00F03928"/>
    <w:rPr>
      <w:rFonts w:ascii="Symbol" w:hAnsi="Symbol"/>
    </w:rPr>
  </w:style>
  <w:style w:type="character" w:customStyle="1" w:styleId="WW8Num87z0">
    <w:name w:val="WW8Num87z0"/>
    <w:rsid w:val="00F03928"/>
    <w:rPr>
      <w:rFonts w:ascii="Symbol" w:hAnsi="Symbol"/>
    </w:rPr>
  </w:style>
  <w:style w:type="character" w:customStyle="1" w:styleId="WW8Num89z0">
    <w:name w:val="WW8Num89z0"/>
    <w:rsid w:val="00F03928"/>
    <w:rPr>
      <w:rFonts w:ascii="Symbol" w:hAnsi="Symbol"/>
    </w:rPr>
  </w:style>
  <w:style w:type="character" w:customStyle="1" w:styleId="WW8Num90z0">
    <w:name w:val="WW8Num90z0"/>
    <w:rsid w:val="00F03928"/>
    <w:rPr>
      <w:rFonts w:ascii="Symbol" w:hAnsi="Symbol"/>
    </w:rPr>
  </w:style>
  <w:style w:type="character" w:customStyle="1" w:styleId="WW8Num92z0">
    <w:name w:val="WW8Num92z0"/>
    <w:rsid w:val="00F03928"/>
    <w:rPr>
      <w:rFonts w:ascii="Symbol" w:hAnsi="Symbol"/>
    </w:rPr>
  </w:style>
  <w:style w:type="character" w:customStyle="1" w:styleId="WW8Num93z0">
    <w:name w:val="WW8Num93z0"/>
    <w:rsid w:val="00F03928"/>
    <w:rPr>
      <w:rFonts w:ascii="Wingdings" w:hAnsi="Wingdings"/>
    </w:rPr>
  </w:style>
  <w:style w:type="character" w:customStyle="1" w:styleId="WW8Num93z1">
    <w:name w:val="WW8Num93z1"/>
    <w:rsid w:val="00F03928"/>
    <w:rPr>
      <w:rFonts w:ascii="Courier New" w:hAnsi="Courier New"/>
    </w:rPr>
  </w:style>
  <w:style w:type="character" w:customStyle="1" w:styleId="WW8Num93z3">
    <w:name w:val="WW8Num93z3"/>
    <w:rsid w:val="00F03928"/>
    <w:rPr>
      <w:rFonts w:ascii="Symbol" w:hAnsi="Symbol"/>
    </w:rPr>
  </w:style>
  <w:style w:type="character" w:customStyle="1" w:styleId="WW8Num94z0">
    <w:name w:val="WW8Num94z0"/>
    <w:rsid w:val="00F03928"/>
    <w:rPr>
      <w:rFonts w:ascii="Symbol" w:hAnsi="Symbol"/>
    </w:rPr>
  </w:style>
  <w:style w:type="character" w:customStyle="1" w:styleId="WW8Num97z0">
    <w:name w:val="WW8Num97z0"/>
    <w:rsid w:val="00F03928"/>
    <w:rPr>
      <w:rFonts w:ascii="Symbol" w:hAnsi="Symbol"/>
    </w:rPr>
  </w:style>
  <w:style w:type="character" w:customStyle="1" w:styleId="WW8Num99z0">
    <w:name w:val="WW8Num99z0"/>
    <w:rsid w:val="00F03928"/>
    <w:rPr>
      <w:rFonts w:ascii="Symbol" w:hAnsi="Symbol"/>
    </w:rPr>
  </w:style>
  <w:style w:type="character" w:customStyle="1" w:styleId="WW8Num101z0">
    <w:name w:val="WW8Num101z0"/>
    <w:rsid w:val="00F03928"/>
    <w:rPr>
      <w:rFonts w:ascii="Symbol" w:hAnsi="Symbol"/>
    </w:rPr>
  </w:style>
  <w:style w:type="character" w:customStyle="1" w:styleId="WW8Num104z0">
    <w:name w:val="WW8Num104z0"/>
    <w:rsid w:val="00F03928"/>
    <w:rPr>
      <w:rFonts w:ascii="Symbol" w:hAnsi="Symbol"/>
    </w:rPr>
  </w:style>
  <w:style w:type="character" w:customStyle="1" w:styleId="WW8Num107z0">
    <w:name w:val="WW8Num107z0"/>
    <w:rsid w:val="00F03928"/>
    <w:rPr>
      <w:rFonts w:ascii="Symbol" w:hAnsi="Symbol"/>
    </w:rPr>
  </w:style>
  <w:style w:type="character" w:customStyle="1" w:styleId="WW8Num109z0">
    <w:name w:val="WW8Num109z0"/>
    <w:rsid w:val="00F03928"/>
    <w:rPr>
      <w:rFonts w:ascii="Symbol" w:hAnsi="Symbol"/>
    </w:rPr>
  </w:style>
  <w:style w:type="character" w:customStyle="1" w:styleId="WW8Num112z1">
    <w:name w:val="WW8Num112z1"/>
    <w:rsid w:val="00F03928"/>
    <w:rPr>
      <w:color w:val="000000"/>
    </w:rPr>
  </w:style>
  <w:style w:type="character" w:customStyle="1" w:styleId="WW8Num114z0">
    <w:name w:val="WW8Num114z0"/>
    <w:rsid w:val="00F03928"/>
    <w:rPr>
      <w:rFonts w:ascii="Symbol" w:hAnsi="Symbol"/>
    </w:rPr>
  </w:style>
  <w:style w:type="character" w:customStyle="1" w:styleId="WW8Num117z0">
    <w:name w:val="WW8Num117z0"/>
    <w:rsid w:val="00F03928"/>
    <w:rPr>
      <w:rFonts w:ascii="Symbol" w:hAnsi="Symbol"/>
    </w:rPr>
  </w:style>
  <w:style w:type="character" w:customStyle="1" w:styleId="WW8Num118z0">
    <w:name w:val="WW8Num118z0"/>
    <w:rsid w:val="00F03928"/>
    <w:rPr>
      <w:rFonts w:ascii="Wingdings" w:hAnsi="Wingdings"/>
    </w:rPr>
  </w:style>
  <w:style w:type="character" w:customStyle="1" w:styleId="WW8Num118z1">
    <w:name w:val="WW8Num118z1"/>
    <w:rsid w:val="00F03928"/>
    <w:rPr>
      <w:rFonts w:ascii="Courier New" w:hAnsi="Courier New"/>
    </w:rPr>
  </w:style>
  <w:style w:type="character" w:customStyle="1" w:styleId="WW8Num118z3">
    <w:name w:val="WW8Num118z3"/>
    <w:rsid w:val="00F03928"/>
    <w:rPr>
      <w:rFonts w:ascii="Symbol" w:hAnsi="Symbol"/>
    </w:rPr>
  </w:style>
  <w:style w:type="character" w:customStyle="1" w:styleId="WW8Num120z0">
    <w:name w:val="WW8Num120z0"/>
    <w:rsid w:val="00F03928"/>
    <w:rPr>
      <w:rFonts w:ascii="Symbol" w:hAnsi="Symbol"/>
    </w:rPr>
  </w:style>
  <w:style w:type="character" w:customStyle="1" w:styleId="WW8Num121z0">
    <w:name w:val="WW8Num121z0"/>
    <w:rsid w:val="00F03928"/>
    <w:rPr>
      <w:rFonts w:ascii="Symbol" w:hAnsi="Symbol"/>
    </w:rPr>
  </w:style>
  <w:style w:type="character" w:customStyle="1" w:styleId="WW8Num124z0">
    <w:name w:val="WW8Num124z0"/>
    <w:rsid w:val="00F03928"/>
    <w:rPr>
      <w:rFonts w:ascii="Symbol" w:hAnsi="Symbol"/>
    </w:rPr>
  </w:style>
  <w:style w:type="character" w:customStyle="1" w:styleId="WW8Num125z0">
    <w:name w:val="WW8Num125z0"/>
    <w:rsid w:val="00F03928"/>
    <w:rPr>
      <w:rFonts w:ascii="Wingdings" w:hAnsi="Wingdings"/>
    </w:rPr>
  </w:style>
  <w:style w:type="character" w:customStyle="1" w:styleId="WW8Num125z1">
    <w:name w:val="WW8Num125z1"/>
    <w:rsid w:val="00F03928"/>
    <w:rPr>
      <w:rFonts w:ascii="Courier New" w:hAnsi="Courier New"/>
    </w:rPr>
  </w:style>
  <w:style w:type="character" w:customStyle="1" w:styleId="WW8Num125z3">
    <w:name w:val="WW8Num125z3"/>
    <w:rsid w:val="00F03928"/>
    <w:rPr>
      <w:rFonts w:ascii="Symbol" w:hAnsi="Symbol"/>
    </w:rPr>
  </w:style>
  <w:style w:type="character" w:customStyle="1" w:styleId="WW8Num126z0">
    <w:name w:val="WW8Num126z0"/>
    <w:rsid w:val="00F03928"/>
    <w:rPr>
      <w:rFonts w:ascii="Symbol" w:hAnsi="Symbol"/>
    </w:rPr>
  </w:style>
  <w:style w:type="character" w:customStyle="1" w:styleId="WW8Num127z0">
    <w:name w:val="WW8Num127z0"/>
    <w:rsid w:val="00F03928"/>
    <w:rPr>
      <w:rFonts w:ascii="Symbol" w:hAnsi="Symbol"/>
    </w:rPr>
  </w:style>
  <w:style w:type="character" w:customStyle="1" w:styleId="WW8Num130z0">
    <w:name w:val="WW8Num130z0"/>
    <w:rsid w:val="00F03928"/>
    <w:rPr>
      <w:rFonts w:ascii="Symbol" w:hAnsi="Symbol"/>
    </w:rPr>
  </w:style>
  <w:style w:type="character" w:customStyle="1" w:styleId="WW8Num131z0">
    <w:name w:val="WW8Num131z0"/>
    <w:rsid w:val="00F03928"/>
    <w:rPr>
      <w:rFonts w:ascii="Symbol" w:hAnsi="Symbol"/>
    </w:rPr>
  </w:style>
  <w:style w:type="character" w:customStyle="1" w:styleId="WW8Num132z0">
    <w:name w:val="WW8Num132z0"/>
    <w:rsid w:val="00F03928"/>
    <w:rPr>
      <w:rFonts w:ascii="Symbol" w:hAnsi="Symbol"/>
    </w:rPr>
  </w:style>
  <w:style w:type="character" w:customStyle="1" w:styleId="WW8Num134z0">
    <w:name w:val="WW8Num134z0"/>
    <w:rsid w:val="00F03928"/>
    <w:rPr>
      <w:rFonts w:ascii="Wingdings" w:hAnsi="Wingdings"/>
    </w:rPr>
  </w:style>
  <w:style w:type="character" w:customStyle="1" w:styleId="WW8Num136z0">
    <w:name w:val="WW8Num136z0"/>
    <w:rsid w:val="00F03928"/>
    <w:rPr>
      <w:rFonts w:ascii="Symbol" w:hAnsi="Symbol"/>
    </w:rPr>
  </w:style>
  <w:style w:type="character" w:customStyle="1" w:styleId="WW8Num139z0">
    <w:name w:val="WW8Num139z0"/>
    <w:rsid w:val="00F03928"/>
    <w:rPr>
      <w:rFonts w:ascii="Symbol" w:hAnsi="Symbol"/>
    </w:rPr>
  </w:style>
  <w:style w:type="character" w:customStyle="1" w:styleId="WW8Num143z0">
    <w:name w:val="WW8Num143z0"/>
    <w:rsid w:val="00F03928"/>
    <w:rPr>
      <w:rFonts w:ascii="Symbol" w:hAnsi="Symbol"/>
    </w:rPr>
  </w:style>
  <w:style w:type="character" w:customStyle="1" w:styleId="WW8Num144z0">
    <w:name w:val="WW8Num144z0"/>
    <w:rsid w:val="00F03928"/>
    <w:rPr>
      <w:rFonts w:ascii="Symbol" w:hAnsi="Symbol"/>
    </w:rPr>
  </w:style>
  <w:style w:type="character" w:customStyle="1" w:styleId="WW8Num145z0">
    <w:name w:val="WW8Num145z0"/>
    <w:rsid w:val="00F03928"/>
    <w:rPr>
      <w:rFonts w:ascii="Symbol" w:hAnsi="Symbol"/>
    </w:rPr>
  </w:style>
  <w:style w:type="character" w:customStyle="1" w:styleId="WW8Num146z0">
    <w:name w:val="WW8Num146z0"/>
    <w:rsid w:val="00F03928"/>
    <w:rPr>
      <w:rFonts w:ascii="Symbol" w:hAnsi="Symbol"/>
    </w:rPr>
  </w:style>
  <w:style w:type="character" w:customStyle="1" w:styleId="WW8Num147z0">
    <w:name w:val="WW8Num147z0"/>
    <w:rsid w:val="00F03928"/>
    <w:rPr>
      <w:rFonts w:ascii="Wingdings" w:hAnsi="Wingdings"/>
    </w:rPr>
  </w:style>
  <w:style w:type="character" w:customStyle="1" w:styleId="WW8Num147z1">
    <w:name w:val="WW8Num147z1"/>
    <w:rsid w:val="00F03928"/>
    <w:rPr>
      <w:rFonts w:ascii="Courier New" w:hAnsi="Courier New"/>
    </w:rPr>
  </w:style>
  <w:style w:type="character" w:customStyle="1" w:styleId="WW8Num147z3">
    <w:name w:val="WW8Num147z3"/>
    <w:rsid w:val="00F03928"/>
    <w:rPr>
      <w:rFonts w:ascii="Symbol" w:hAnsi="Symbol"/>
    </w:rPr>
  </w:style>
  <w:style w:type="character" w:customStyle="1" w:styleId="WW8Num150z0">
    <w:name w:val="WW8Num150z0"/>
    <w:rsid w:val="00F03928"/>
    <w:rPr>
      <w:rFonts w:ascii="Symbol" w:hAnsi="Symbol"/>
    </w:rPr>
  </w:style>
  <w:style w:type="character" w:customStyle="1" w:styleId="WW8Num157z0">
    <w:name w:val="WW8Num157z0"/>
    <w:rsid w:val="00F03928"/>
    <w:rPr>
      <w:rFonts w:ascii="Symbol" w:hAnsi="Symbol"/>
    </w:rPr>
  </w:style>
  <w:style w:type="character" w:customStyle="1" w:styleId="WW8Num159z0">
    <w:name w:val="WW8Num159z0"/>
    <w:rsid w:val="00F03928"/>
    <w:rPr>
      <w:rFonts w:ascii="Symbol" w:hAnsi="Symbol"/>
    </w:rPr>
  </w:style>
  <w:style w:type="character" w:customStyle="1" w:styleId="WW8Num160z0">
    <w:name w:val="WW8Num160z0"/>
    <w:rsid w:val="00F03928"/>
    <w:rPr>
      <w:rFonts w:ascii="Symbol" w:hAnsi="Symbol"/>
    </w:rPr>
  </w:style>
  <w:style w:type="character" w:customStyle="1" w:styleId="WW8Num162z0">
    <w:name w:val="WW8Num162z0"/>
    <w:rsid w:val="00F03928"/>
    <w:rPr>
      <w:rFonts w:ascii="Symbol" w:hAnsi="Symbol"/>
    </w:rPr>
  </w:style>
  <w:style w:type="character" w:customStyle="1" w:styleId="WW8Num163z0">
    <w:name w:val="WW8Num163z0"/>
    <w:rsid w:val="00F03928"/>
    <w:rPr>
      <w:rFonts w:ascii="Symbol" w:hAnsi="Symbol"/>
    </w:rPr>
  </w:style>
  <w:style w:type="character" w:customStyle="1" w:styleId="WW8Num164z0">
    <w:name w:val="WW8Num164z0"/>
    <w:rsid w:val="00F03928"/>
    <w:rPr>
      <w:rFonts w:ascii="Wingdings" w:hAnsi="Wingdings"/>
    </w:rPr>
  </w:style>
  <w:style w:type="character" w:customStyle="1" w:styleId="WW8Num164z1">
    <w:name w:val="WW8Num164z1"/>
    <w:rsid w:val="00F03928"/>
    <w:rPr>
      <w:rFonts w:ascii="Courier New" w:hAnsi="Courier New"/>
    </w:rPr>
  </w:style>
  <w:style w:type="character" w:customStyle="1" w:styleId="WW8Num164z3">
    <w:name w:val="WW8Num164z3"/>
    <w:rsid w:val="00F03928"/>
    <w:rPr>
      <w:rFonts w:ascii="Symbol" w:hAnsi="Symbol"/>
    </w:rPr>
  </w:style>
  <w:style w:type="character" w:customStyle="1" w:styleId="WW8Num168z0">
    <w:name w:val="WW8Num168z0"/>
    <w:rsid w:val="00F03928"/>
    <w:rPr>
      <w:rFonts w:ascii="Symbol" w:hAnsi="Symbol"/>
    </w:rPr>
  </w:style>
  <w:style w:type="character" w:customStyle="1" w:styleId="WW8Num169z0">
    <w:name w:val="WW8Num169z0"/>
    <w:rsid w:val="00F03928"/>
    <w:rPr>
      <w:rFonts w:ascii="Symbol" w:hAnsi="Symbol"/>
    </w:rPr>
  </w:style>
  <w:style w:type="character" w:customStyle="1" w:styleId="WW8Num170z0">
    <w:name w:val="WW8Num170z0"/>
    <w:rsid w:val="00F03928"/>
    <w:rPr>
      <w:rFonts w:ascii="Symbol" w:hAnsi="Symbol"/>
    </w:rPr>
  </w:style>
  <w:style w:type="character" w:customStyle="1" w:styleId="WW8Num174z0">
    <w:name w:val="WW8Num174z0"/>
    <w:rsid w:val="00F03928"/>
    <w:rPr>
      <w:rFonts w:ascii="Symbol" w:hAnsi="Symbol"/>
    </w:rPr>
  </w:style>
  <w:style w:type="character" w:customStyle="1" w:styleId="WW8Num177z0">
    <w:name w:val="WW8Num177z0"/>
    <w:rsid w:val="00F03928"/>
    <w:rPr>
      <w:rFonts w:ascii="Symbol" w:hAnsi="Symbol"/>
    </w:rPr>
  </w:style>
  <w:style w:type="character" w:customStyle="1" w:styleId="WW8Num178z0">
    <w:name w:val="WW8Num178z0"/>
    <w:rsid w:val="00F03928"/>
    <w:rPr>
      <w:rFonts w:ascii="Symbol" w:hAnsi="Symbol"/>
    </w:rPr>
  </w:style>
  <w:style w:type="character" w:customStyle="1" w:styleId="WW8Num182z0">
    <w:name w:val="WW8Num182z0"/>
    <w:rsid w:val="00F03928"/>
    <w:rPr>
      <w:rFonts w:ascii="Symbol" w:hAnsi="Symbol"/>
    </w:rPr>
  </w:style>
  <w:style w:type="character" w:customStyle="1" w:styleId="WW8Num37z0">
    <w:name w:val="WW8Num37z0"/>
    <w:rsid w:val="00F03928"/>
    <w:rPr>
      <w:rFonts w:ascii="Wingdings" w:hAnsi="Wingdings"/>
    </w:rPr>
  </w:style>
  <w:style w:type="character" w:customStyle="1" w:styleId="WW8Num38z0">
    <w:name w:val="WW8Num38z0"/>
    <w:rsid w:val="00F03928"/>
    <w:rPr>
      <w:rFonts w:ascii="Wingdings" w:hAnsi="Wingdings"/>
    </w:rPr>
  </w:style>
  <w:style w:type="character" w:customStyle="1" w:styleId="WW8Num40z0">
    <w:name w:val="WW8Num40z0"/>
    <w:rsid w:val="00F03928"/>
    <w:rPr>
      <w:rFonts w:ascii="Wingdings" w:hAnsi="Wingdings"/>
    </w:rPr>
  </w:style>
  <w:style w:type="character" w:customStyle="1" w:styleId="WW8Num41z0">
    <w:name w:val="WW8Num41z0"/>
    <w:rsid w:val="00F03928"/>
    <w:rPr>
      <w:rFonts w:ascii="Wingdings" w:hAnsi="Wingdings"/>
    </w:rPr>
  </w:style>
  <w:style w:type="character" w:customStyle="1" w:styleId="WW8Num43z0">
    <w:name w:val="WW8Num43z0"/>
    <w:rsid w:val="00F03928"/>
    <w:rPr>
      <w:rFonts w:ascii="Wingdings" w:hAnsi="Wingdings"/>
    </w:rPr>
  </w:style>
  <w:style w:type="character" w:customStyle="1" w:styleId="WW8Num20z1">
    <w:name w:val="WW8Num20z1"/>
    <w:rsid w:val="00F03928"/>
    <w:rPr>
      <w:rFonts w:ascii="Courier New" w:hAnsi="Courier New"/>
    </w:rPr>
  </w:style>
  <w:style w:type="character" w:customStyle="1" w:styleId="WW8Num20z3">
    <w:name w:val="WW8Num20z3"/>
    <w:rsid w:val="00F03928"/>
    <w:rPr>
      <w:rFonts w:ascii="Symbol" w:hAnsi="Symbol"/>
    </w:rPr>
  </w:style>
  <w:style w:type="character" w:customStyle="1" w:styleId="WW8Num26z3">
    <w:name w:val="WW8Num26z3"/>
    <w:rsid w:val="00F03928"/>
    <w:rPr>
      <w:rFonts w:ascii="Symbol" w:hAnsi="Symbol"/>
    </w:rPr>
  </w:style>
  <w:style w:type="character" w:customStyle="1" w:styleId="WW8Num33z0">
    <w:name w:val="WW8Num33z0"/>
    <w:rsid w:val="00F03928"/>
    <w:rPr>
      <w:rFonts w:ascii="Wingdings" w:hAnsi="Wingdings"/>
    </w:rPr>
  </w:style>
  <w:style w:type="character" w:customStyle="1" w:styleId="WW8Num33z3">
    <w:name w:val="WW8Num33z3"/>
    <w:rsid w:val="00F03928"/>
    <w:rPr>
      <w:rFonts w:ascii="Symbol" w:hAnsi="Symbol"/>
    </w:rPr>
  </w:style>
  <w:style w:type="character" w:customStyle="1" w:styleId="WW8Num33z4">
    <w:name w:val="WW8Num33z4"/>
    <w:rsid w:val="00F03928"/>
    <w:rPr>
      <w:rFonts w:ascii="Courier New" w:hAnsi="Courier New"/>
    </w:rPr>
  </w:style>
  <w:style w:type="character" w:customStyle="1" w:styleId="WW8Num34z0">
    <w:name w:val="WW8Num34z0"/>
    <w:rsid w:val="00F03928"/>
    <w:rPr>
      <w:rFonts w:ascii="Wingdings" w:hAnsi="Wingdings"/>
    </w:rPr>
  </w:style>
  <w:style w:type="character" w:customStyle="1" w:styleId="WW8Num34z1">
    <w:name w:val="WW8Num34z1"/>
    <w:rsid w:val="00F03928"/>
    <w:rPr>
      <w:rFonts w:ascii="Courier New" w:hAnsi="Courier New"/>
    </w:rPr>
  </w:style>
  <w:style w:type="character" w:customStyle="1" w:styleId="WW8Num34z3">
    <w:name w:val="WW8Num34z3"/>
    <w:rsid w:val="00F03928"/>
    <w:rPr>
      <w:rFonts w:ascii="Symbol" w:hAnsi="Symbol"/>
    </w:rPr>
  </w:style>
  <w:style w:type="character" w:customStyle="1" w:styleId="WW8Num35z0">
    <w:name w:val="WW8Num35z0"/>
    <w:rsid w:val="00F03928"/>
    <w:rPr>
      <w:rFonts w:ascii="Wingdings" w:hAnsi="Wingdings"/>
    </w:rPr>
  </w:style>
  <w:style w:type="character" w:customStyle="1" w:styleId="WW8Num35z1">
    <w:name w:val="WW8Num35z1"/>
    <w:rsid w:val="00F03928"/>
    <w:rPr>
      <w:rFonts w:ascii="Courier New" w:hAnsi="Courier New"/>
    </w:rPr>
  </w:style>
  <w:style w:type="character" w:customStyle="1" w:styleId="WW8Num35z3">
    <w:name w:val="WW8Num35z3"/>
    <w:rsid w:val="00F03928"/>
    <w:rPr>
      <w:rFonts w:ascii="Symbol" w:hAnsi="Symbol"/>
    </w:rPr>
  </w:style>
  <w:style w:type="character" w:customStyle="1" w:styleId="WW8Num36z1">
    <w:name w:val="WW8Num36z1"/>
    <w:rsid w:val="00F03928"/>
    <w:rPr>
      <w:rFonts w:ascii="Courier New" w:hAnsi="Courier New"/>
    </w:rPr>
  </w:style>
  <w:style w:type="character" w:customStyle="1" w:styleId="WW8Num36z3">
    <w:name w:val="WW8Num36z3"/>
    <w:rsid w:val="00F03928"/>
    <w:rPr>
      <w:rFonts w:ascii="Symbol" w:hAnsi="Symbol"/>
    </w:rPr>
  </w:style>
  <w:style w:type="character" w:customStyle="1" w:styleId="WW8Num37z1">
    <w:name w:val="WW8Num37z1"/>
    <w:rsid w:val="00F03928"/>
    <w:rPr>
      <w:rFonts w:ascii="Courier New" w:hAnsi="Courier New"/>
    </w:rPr>
  </w:style>
  <w:style w:type="character" w:customStyle="1" w:styleId="WW8Num37z3">
    <w:name w:val="WW8Num37z3"/>
    <w:rsid w:val="00F03928"/>
    <w:rPr>
      <w:rFonts w:ascii="Symbol" w:hAnsi="Symbol"/>
    </w:rPr>
  </w:style>
  <w:style w:type="character" w:customStyle="1" w:styleId="WW8Num39z1">
    <w:name w:val="WW8Num39z1"/>
    <w:rsid w:val="00F03928"/>
    <w:rPr>
      <w:rFonts w:ascii="Times New Roman" w:hAnsi="Times New Roman"/>
    </w:rPr>
  </w:style>
  <w:style w:type="character" w:customStyle="1" w:styleId="WW8Num39z3">
    <w:name w:val="WW8Num39z3"/>
    <w:rsid w:val="00F03928"/>
    <w:rPr>
      <w:rFonts w:ascii="Symbol" w:hAnsi="Symbol"/>
    </w:rPr>
  </w:style>
  <w:style w:type="character" w:customStyle="1" w:styleId="WW8Num39z4">
    <w:name w:val="WW8Num39z4"/>
    <w:rsid w:val="00F03928"/>
    <w:rPr>
      <w:rFonts w:ascii="Courier New" w:hAnsi="Courier New"/>
    </w:rPr>
  </w:style>
  <w:style w:type="character" w:customStyle="1" w:styleId="WW8Num42z1">
    <w:name w:val="WW8Num42z1"/>
    <w:rsid w:val="00F03928"/>
    <w:rPr>
      <w:rFonts w:ascii="Courier New" w:hAnsi="Courier New"/>
    </w:rPr>
  </w:style>
  <w:style w:type="character" w:customStyle="1" w:styleId="WW8Num42z3">
    <w:name w:val="WW8Num42z3"/>
    <w:rsid w:val="00F03928"/>
    <w:rPr>
      <w:rFonts w:ascii="Symbol" w:hAnsi="Symbol"/>
    </w:rPr>
  </w:style>
  <w:style w:type="character" w:customStyle="1" w:styleId="WW8Num45z0">
    <w:name w:val="WW8Num45z0"/>
    <w:rsid w:val="00F03928"/>
    <w:rPr>
      <w:rFonts w:ascii="Wingdings" w:hAnsi="Wingdings"/>
    </w:rPr>
  </w:style>
  <w:style w:type="character" w:customStyle="1" w:styleId="WW8Num45z1">
    <w:name w:val="WW8Num45z1"/>
    <w:rsid w:val="00F03928"/>
    <w:rPr>
      <w:rFonts w:ascii="Courier New" w:hAnsi="Courier New"/>
    </w:rPr>
  </w:style>
  <w:style w:type="character" w:customStyle="1" w:styleId="WW8Num45z3">
    <w:name w:val="WW8Num45z3"/>
    <w:rsid w:val="00F03928"/>
    <w:rPr>
      <w:rFonts w:ascii="Symbol" w:hAnsi="Symbol"/>
    </w:rPr>
  </w:style>
  <w:style w:type="character" w:customStyle="1" w:styleId="WW8Num46z0">
    <w:name w:val="WW8Num46z0"/>
    <w:rsid w:val="00F03928"/>
    <w:rPr>
      <w:rFonts w:ascii="Wingdings" w:hAnsi="Wingdings"/>
    </w:rPr>
  </w:style>
  <w:style w:type="character" w:customStyle="1" w:styleId="WW8Num46z1">
    <w:name w:val="WW8Num46z1"/>
    <w:rsid w:val="00F03928"/>
    <w:rPr>
      <w:rFonts w:ascii="Courier New" w:hAnsi="Courier New"/>
    </w:rPr>
  </w:style>
  <w:style w:type="character" w:customStyle="1" w:styleId="WW8Num46z3">
    <w:name w:val="WW8Num46z3"/>
    <w:rsid w:val="00F03928"/>
    <w:rPr>
      <w:rFonts w:ascii="Symbol" w:hAnsi="Symbol"/>
    </w:rPr>
  </w:style>
  <w:style w:type="character" w:customStyle="1" w:styleId="WW8Num48z0">
    <w:name w:val="WW8Num48z0"/>
    <w:rsid w:val="00F03928"/>
    <w:rPr>
      <w:rFonts w:ascii="Wingdings" w:hAnsi="Wingdings"/>
    </w:rPr>
  </w:style>
  <w:style w:type="character" w:customStyle="1" w:styleId="WW8Num48z1">
    <w:name w:val="WW8Num48z1"/>
    <w:rsid w:val="00F03928"/>
    <w:rPr>
      <w:rFonts w:ascii="Courier New" w:hAnsi="Courier New"/>
    </w:rPr>
  </w:style>
  <w:style w:type="character" w:customStyle="1" w:styleId="WW8Num48z3">
    <w:name w:val="WW8Num48z3"/>
    <w:rsid w:val="00F03928"/>
    <w:rPr>
      <w:rFonts w:ascii="Symbol" w:hAnsi="Symbol"/>
    </w:rPr>
  </w:style>
  <w:style w:type="character" w:customStyle="1" w:styleId="WW8Num49z0">
    <w:name w:val="WW8Num49z0"/>
    <w:rsid w:val="00F03928"/>
    <w:rPr>
      <w:rFonts w:ascii="Wingdings" w:hAnsi="Wingdings"/>
    </w:rPr>
  </w:style>
  <w:style w:type="character" w:customStyle="1" w:styleId="WW8Num49z1">
    <w:name w:val="WW8Num49z1"/>
    <w:rsid w:val="00F03928"/>
    <w:rPr>
      <w:rFonts w:ascii="Courier New" w:hAnsi="Courier New"/>
    </w:rPr>
  </w:style>
  <w:style w:type="character" w:customStyle="1" w:styleId="WW8Num49z3">
    <w:name w:val="WW8Num49z3"/>
    <w:rsid w:val="00F03928"/>
    <w:rPr>
      <w:rFonts w:ascii="Symbol" w:hAnsi="Symbol"/>
    </w:rPr>
  </w:style>
  <w:style w:type="character" w:customStyle="1" w:styleId="WW8Num50z1">
    <w:name w:val="WW8Num50z1"/>
    <w:rsid w:val="00F03928"/>
    <w:rPr>
      <w:rFonts w:ascii="Courier New" w:hAnsi="Courier New"/>
    </w:rPr>
  </w:style>
  <w:style w:type="character" w:customStyle="1" w:styleId="WW8Num50z3">
    <w:name w:val="WW8Num50z3"/>
    <w:rsid w:val="00F03928"/>
    <w:rPr>
      <w:rFonts w:ascii="Symbol" w:hAnsi="Symbol"/>
    </w:rPr>
  </w:style>
  <w:style w:type="character" w:customStyle="1" w:styleId="WW8Num51z1">
    <w:name w:val="WW8Num51z1"/>
    <w:rsid w:val="00F03928"/>
    <w:rPr>
      <w:rFonts w:ascii="Courier New" w:hAnsi="Courier New"/>
    </w:rPr>
  </w:style>
  <w:style w:type="character" w:customStyle="1" w:styleId="WW8Num51z3">
    <w:name w:val="WW8Num51z3"/>
    <w:rsid w:val="00F03928"/>
    <w:rPr>
      <w:rFonts w:ascii="Symbol" w:hAnsi="Symbol"/>
    </w:rPr>
  </w:style>
  <w:style w:type="character" w:customStyle="1" w:styleId="WW-">
    <w:name w:val="WW-Основной шрифт абзаца"/>
    <w:rsid w:val="00F03928"/>
  </w:style>
  <w:style w:type="character" w:customStyle="1" w:styleId="FontStyle1600">
    <w:name w:val="Font Style160"/>
    <w:rsid w:val="00F03928"/>
    <w:rPr>
      <w:rFonts w:ascii="Bookman Old Style" w:hAnsi="Bookman Old Style"/>
      <w:sz w:val="18"/>
    </w:rPr>
  </w:style>
  <w:style w:type="character" w:customStyle="1" w:styleId="FontStyle116">
    <w:name w:val="Font Style116"/>
    <w:rsid w:val="00F03928"/>
    <w:rPr>
      <w:rFonts w:ascii="Bookman Old Style" w:hAnsi="Bookman Old Style"/>
      <w:sz w:val="18"/>
    </w:rPr>
  </w:style>
  <w:style w:type="character" w:customStyle="1" w:styleId="FontStyle131">
    <w:name w:val="Font Style131"/>
    <w:rsid w:val="00F03928"/>
    <w:rPr>
      <w:rFonts w:ascii="Arial" w:hAnsi="Arial"/>
      <w:b/>
      <w:sz w:val="16"/>
    </w:rPr>
  </w:style>
  <w:style w:type="character" w:customStyle="1" w:styleId="FontStyle221">
    <w:name w:val="Font Style221"/>
    <w:rsid w:val="00F03928"/>
    <w:rPr>
      <w:rFonts w:ascii="Times New Roman" w:hAnsi="Times New Roman"/>
      <w:sz w:val="20"/>
    </w:rPr>
  </w:style>
  <w:style w:type="paragraph" w:customStyle="1" w:styleId="3ffc">
    <w:name w:val="Заголовок оглавления3"/>
    <w:basedOn w:val="11"/>
    <w:next w:val="a3"/>
    <w:rsid w:val="00F0392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F03928"/>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F03928"/>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F03928"/>
    <w:pPr>
      <w:spacing w:before="100" w:beforeAutospacing="1" w:after="100" w:afterAutospacing="1"/>
    </w:pPr>
  </w:style>
  <w:style w:type="character" w:customStyle="1" w:styleId="31f">
    <w:name w:val="Основной текст + Полужирный31"/>
    <w:rsid w:val="00F03928"/>
    <w:rPr>
      <w:rFonts w:ascii="Microsoft Sans Serif" w:hAnsi="Microsoft Sans Serif"/>
      <w:b/>
      <w:spacing w:val="10"/>
      <w:sz w:val="26"/>
    </w:rPr>
  </w:style>
  <w:style w:type="character" w:customStyle="1" w:styleId="303">
    <w:name w:val="Основной текст + Полужирный30"/>
    <w:rsid w:val="00F03928"/>
    <w:rPr>
      <w:rFonts w:ascii="Microsoft Sans Serif" w:hAnsi="Microsoft Sans Serif"/>
      <w:b/>
      <w:spacing w:val="10"/>
      <w:sz w:val="26"/>
    </w:rPr>
  </w:style>
  <w:style w:type="character" w:customStyle="1" w:styleId="294">
    <w:name w:val="Основной текст + Полужирный29"/>
    <w:rsid w:val="00F03928"/>
    <w:rPr>
      <w:rFonts w:ascii="Microsoft Sans Serif" w:hAnsi="Microsoft Sans Serif"/>
      <w:b/>
      <w:spacing w:val="10"/>
      <w:sz w:val="26"/>
    </w:rPr>
  </w:style>
  <w:style w:type="character" w:customStyle="1" w:styleId="282">
    <w:name w:val="Основной текст + Полужирный28"/>
    <w:rsid w:val="00F03928"/>
    <w:rPr>
      <w:rFonts w:ascii="Microsoft Sans Serif" w:hAnsi="Microsoft Sans Serif"/>
      <w:b/>
      <w:spacing w:val="10"/>
      <w:sz w:val="26"/>
    </w:rPr>
  </w:style>
  <w:style w:type="character" w:customStyle="1" w:styleId="274">
    <w:name w:val="Основной текст + Полужирный27"/>
    <w:rsid w:val="00F03928"/>
    <w:rPr>
      <w:rFonts w:ascii="Microsoft Sans Serif" w:hAnsi="Microsoft Sans Serif"/>
      <w:b/>
      <w:spacing w:val="10"/>
      <w:sz w:val="26"/>
    </w:rPr>
  </w:style>
  <w:style w:type="character" w:customStyle="1" w:styleId="12pt21">
    <w:name w:val="Основной текст + 12 pt21"/>
    <w:aliases w:val="Курсив31,Интервал 1 pt37"/>
    <w:rsid w:val="00F03928"/>
    <w:rPr>
      <w:rFonts w:ascii="Microsoft Sans Serif" w:hAnsi="Microsoft Sans Serif"/>
      <w:i/>
      <w:spacing w:val="30"/>
      <w:sz w:val="24"/>
    </w:rPr>
  </w:style>
  <w:style w:type="character" w:customStyle="1" w:styleId="12pt20">
    <w:name w:val="Основной текст + 12 pt20"/>
    <w:aliases w:val="Курсив30,Интервал 1 pt36"/>
    <w:rsid w:val="00F03928"/>
    <w:rPr>
      <w:rFonts w:ascii="Microsoft Sans Serif" w:hAnsi="Microsoft Sans Serif"/>
      <w:i/>
      <w:spacing w:val="30"/>
      <w:sz w:val="24"/>
    </w:rPr>
  </w:style>
  <w:style w:type="character" w:customStyle="1" w:styleId="12pt19">
    <w:name w:val="Основной текст + 12 pt19"/>
    <w:aliases w:val="Курсив29,Интервал 1 pt35"/>
    <w:rsid w:val="00F03928"/>
    <w:rPr>
      <w:rFonts w:ascii="Microsoft Sans Serif" w:hAnsi="Microsoft Sans Serif"/>
      <w:i/>
      <w:spacing w:val="30"/>
      <w:sz w:val="24"/>
    </w:rPr>
  </w:style>
  <w:style w:type="character" w:customStyle="1" w:styleId="6f4">
    <w:name w:val="Заголовок №6_"/>
    <w:link w:val="6f5"/>
    <w:locked/>
    <w:rsid w:val="00F03928"/>
    <w:rPr>
      <w:rFonts w:ascii="Microsoft Sans Serif" w:hAnsi="Microsoft Sans Serif"/>
      <w:b/>
      <w:spacing w:val="10"/>
      <w:sz w:val="26"/>
      <w:shd w:val="clear" w:color="auto" w:fill="FFFFFF"/>
    </w:rPr>
  </w:style>
  <w:style w:type="paragraph" w:customStyle="1" w:styleId="6f5">
    <w:name w:val="Заголовок №6"/>
    <w:basedOn w:val="a3"/>
    <w:link w:val="6f4"/>
    <w:rsid w:val="00F03928"/>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F03928"/>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F03928"/>
    <w:rPr>
      <w:rFonts w:ascii="Microsoft Sans Serif" w:hAnsi="Microsoft Sans Serif"/>
      <w:i/>
      <w:spacing w:val="30"/>
      <w:sz w:val="24"/>
    </w:rPr>
  </w:style>
  <w:style w:type="character" w:customStyle="1" w:styleId="12pt17">
    <w:name w:val="Основной текст + 12 pt17"/>
    <w:aliases w:val="Курсив27,Интервал 1 pt33"/>
    <w:rsid w:val="00F03928"/>
    <w:rPr>
      <w:rFonts w:ascii="Microsoft Sans Serif" w:hAnsi="Microsoft Sans Serif"/>
      <w:i/>
      <w:spacing w:val="30"/>
      <w:sz w:val="24"/>
    </w:rPr>
  </w:style>
  <w:style w:type="character" w:customStyle="1" w:styleId="266">
    <w:name w:val="Основной текст + Полужирный26"/>
    <w:rsid w:val="00F03928"/>
    <w:rPr>
      <w:rFonts w:ascii="Microsoft Sans Serif" w:hAnsi="Microsoft Sans Serif"/>
      <w:b/>
      <w:spacing w:val="10"/>
      <w:sz w:val="26"/>
    </w:rPr>
  </w:style>
  <w:style w:type="character" w:customStyle="1" w:styleId="25c">
    <w:name w:val="Основной текст + Полужирный25"/>
    <w:rsid w:val="00F03928"/>
    <w:rPr>
      <w:rFonts w:ascii="Microsoft Sans Serif" w:hAnsi="Microsoft Sans Serif"/>
      <w:b/>
      <w:spacing w:val="10"/>
      <w:sz w:val="26"/>
    </w:rPr>
  </w:style>
  <w:style w:type="character" w:customStyle="1" w:styleId="247">
    <w:name w:val="Основной текст + Полужирный24"/>
    <w:rsid w:val="00F03928"/>
    <w:rPr>
      <w:rFonts w:ascii="Microsoft Sans Serif" w:hAnsi="Microsoft Sans Serif"/>
      <w:b/>
      <w:spacing w:val="10"/>
      <w:sz w:val="26"/>
    </w:rPr>
  </w:style>
  <w:style w:type="character" w:customStyle="1" w:styleId="12pt16">
    <w:name w:val="Основной текст + 12 pt16"/>
    <w:aliases w:val="Курсив26,Интервал 1 pt32"/>
    <w:rsid w:val="00F03928"/>
    <w:rPr>
      <w:rFonts w:ascii="Microsoft Sans Serif" w:hAnsi="Microsoft Sans Serif"/>
      <w:i/>
      <w:spacing w:val="30"/>
      <w:sz w:val="24"/>
    </w:rPr>
  </w:style>
  <w:style w:type="character" w:customStyle="1" w:styleId="23c">
    <w:name w:val="Основной текст + Полужирный23"/>
    <w:rsid w:val="00F03928"/>
    <w:rPr>
      <w:rFonts w:ascii="Microsoft Sans Serif" w:hAnsi="Microsoft Sans Serif"/>
      <w:b/>
      <w:spacing w:val="10"/>
      <w:sz w:val="26"/>
    </w:rPr>
  </w:style>
  <w:style w:type="character" w:customStyle="1" w:styleId="22f0">
    <w:name w:val="Основной текст + Полужирный22"/>
    <w:rsid w:val="00F03928"/>
    <w:rPr>
      <w:rFonts w:ascii="Microsoft Sans Serif" w:hAnsi="Microsoft Sans Serif"/>
      <w:b/>
      <w:spacing w:val="10"/>
      <w:sz w:val="26"/>
    </w:rPr>
  </w:style>
  <w:style w:type="character" w:customStyle="1" w:styleId="21ff0">
    <w:name w:val="Основной текст + Полужирный21"/>
    <w:rsid w:val="00F03928"/>
    <w:rPr>
      <w:rFonts w:ascii="Microsoft Sans Serif" w:hAnsi="Microsoft Sans Serif"/>
      <w:b/>
      <w:spacing w:val="10"/>
      <w:sz w:val="26"/>
    </w:rPr>
  </w:style>
  <w:style w:type="character" w:customStyle="1" w:styleId="20a">
    <w:name w:val="Основной текст + Полужирный20"/>
    <w:rsid w:val="00F03928"/>
    <w:rPr>
      <w:rFonts w:ascii="Microsoft Sans Serif" w:hAnsi="Microsoft Sans Serif"/>
      <w:b/>
      <w:spacing w:val="10"/>
      <w:sz w:val="26"/>
    </w:rPr>
  </w:style>
  <w:style w:type="character" w:customStyle="1" w:styleId="4pt">
    <w:name w:val="Основной текст + Интервал 4 pt"/>
    <w:rsid w:val="00F03928"/>
    <w:rPr>
      <w:rFonts w:ascii="Microsoft Sans Serif" w:hAnsi="Microsoft Sans Serif"/>
      <w:spacing w:val="80"/>
      <w:sz w:val="26"/>
    </w:rPr>
  </w:style>
  <w:style w:type="character" w:customStyle="1" w:styleId="19a">
    <w:name w:val="Основной текст + Полужирный19"/>
    <w:rsid w:val="00F03928"/>
    <w:rPr>
      <w:rFonts w:ascii="Microsoft Sans Serif" w:hAnsi="Microsoft Sans Serif"/>
      <w:b/>
      <w:spacing w:val="10"/>
      <w:sz w:val="26"/>
    </w:rPr>
  </w:style>
  <w:style w:type="character" w:customStyle="1" w:styleId="189">
    <w:name w:val="Основной текст + Полужирный18"/>
    <w:rsid w:val="00F03928"/>
    <w:rPr>
      <w:rFonts w:ascii="Microsoft Sans Serif" w:hAnsi="Microsoft Sans Serif"/>
      <w:b/>
      <w:spacing w:val="10"/>
      <w:sz w:val="26"/>
    </w:rPr>
  </w:style>
  <w:style w:type="character" w:customStyle="1" w:styleId="17a">
    <w:name w:val="Основной текст + Полужирный17"/>
    <w:rsid w:val="00F03928"/>
    <w:rPr>
      <w:rFonts w:ascii="Microsoft Sans Serif" w:hAnsi="Microsoft Sans Serif"/>
      <w:b/>
      <w:spacing w:val="10"/>
      <w:sz w:val="26"/>
    </w:rPr>
  </w:style>
  <w:style w:type="character" w:customStyle="1" w:styleId="12pt14">
    <w:name w:val="Основной текст + 12 pt14"/>
    <w:aliases w:val="Курсив24,Интервал 1 pt30"/>
    <w:rsid w:val="00F03928"/>
    <w:rPr>
      <w:rFonts w:ascii="Microsoft Sans Serif" w:hAnsi="Microsoft Sans Serif"/>
      <w:i/>
      <w:spacing w:val="30"/>
      <w:sz w:val="24"/>
    </w:rPr>
  </w:style>
  <w:style w:type="character" w:customStyle="1" w:styleId="16a">
    <w:name w:val="Основной текст + Полужирный16"/>
    <w:rsid w:val="00F03928"/>
    <w:rPr>
      <w:rFonts w:ascii="Microsoft Sans Serif" w:hAnsi="Microsoft Sans Serif"/>
      <w:b/>
      <w:spacing w:val="10"/>
      <w:sz w:val="26"/>
    </w:rPr>
  </w:style>
  <w:style w:type="character" w:customStyle="1" w:styleId="17b">
    <w:name w:val="Основной текст (17)_"/>
    <w:link w:val="17c"/>
    <w:locked/>
    <w:rsid w:val="00F03928"/>
    <w:rPr>
      <w:i/>
      <w:spacing w:val="20"/>
      <w:sz w:val="26"/>
      <w:shd w:val="clear" w:color="auto" w:fill="FFFFFF"/>
      <w:lang w:val="en-US"/>
    </w:rPr>
  </w:style>
  <w:style w:type="paragraph" w:customStyle="1" w:styleId="17c">
    <w:name w:val="Основной текст (17)"/>
    <w:basedOn w:val="a3"/>
    <w:link w:val="17b"/>
    <w:rsid w:val="00F03928"/>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F03928"/>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F03928"/>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F03928"/>
    <w:rPr>
      <w:rFonts w:ascii="Microsoft Sans Serif" w:hAnsi="Microsoft Sans Serif"/>
      <w:i/>
      <w:spacing w:val="30"/>
      <w:sz w:val="24"/>
    </w:rPr>
  </w:style>
  <w:style w:type="character" w:customStyle="1" w:styleId="12pt12">
    <w:name w:val="Основной текст + 12 pt12"/>
    <w:aliases w:val="Курсив21,Интервал 1 pt27"/>
    <w:rsid w:val="00F03928"/>
    <w:rPr>
      <w:rFonts w:ascii="Microsoft Sans Serif" w:hAnsi="Microsoft Sans Serif"/>
      <w:i/>
      <w:spacing w:val="30"/>
      <w:sz w:val="24"/>
    </w:rPr>
  </w:style>
  <w:style w:type="character" w:customStyle="1" w:styleId="15a">
    <w:name w:val="Основной текст + Полужирный15"/>
    <w:rsid w:val="00F03928"/>
    <w:rPr>
      <w:rFonts w:ascii="Microsoft Sans Serif" w:hAnsi="Microsoft Sans Serif"/>
      <w:b/>
      <w:spacing w:val="10"/>
      <w:sz w:val="26"/>
    </w:rPr>
  </w:style>
  <w:style w:type="character" w:customStyle="1" w:styleId="2ffffa">
    <w:name w:val="Основной текст + Полужирный2"/>
    <w:rsid w:val="00F03928"/>
    <w:rPr>
      <w:rFonts w:ascii="Microsoft Sans Serif" w:hAnsi="Microsoft Sans Serif"/>
      <w:b/>
      <w:spacing w:val="10"/>
      <w:sz w:val="26"/>
    </w:rPr>
  </w:style>
  <w:style w:type="character" w:customStyle="1" w:styleId="12pt5">
    <w:name w:val="Основной текст + 12 pt5"/>
    <w:aliases w:val="Курсив5,Интервал 1 pt5"/>
    <w:rsid w:val="00F03928"/>
    <w:rPr>
      <w:rFonts w:ascii="Microsoft Sans Serif" w:hAnsi="Microsoft Sans Serif"/>
      <w:i/>
      <w:spacing w:val="30"/>
      <w:sz w:val="24"/>
    </w:rPr>
  </w:style>
  <w:style w:type="character" w:customStyle="1" w:styleId="afffffffffffa">
    <w:name w:val="Подпись к картинке_"/>
    <w:link w:val="afffffffffffb"/>
    <w:locked/>
    <w:rsid w:val="00F03928"/>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F03928"/>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F03928"/>
    <w:rPr>
      <w:rFonts w:ascii="Microsoft Sans Serif" w:hAnsi="Microsoft Sans Serif"/>
      <w:i/>
      <w:spacing w:val="30"/>
      <w:sz w:val="24"/>
    </w:rPr>
  </w:style>
  <w:style w:type="character" w:customStyle="1" w:styleId="afffffffffffc">
    <w:name w:val="Колонтитул_"/>
    <w:link w:val="afffffffffffd"/>
    <w:locked/>
    <w:rsid w:val="00F03928"/>
    <w:rPr>
      <w:shd w:val="clear" w:color="auto" w:fill="FFFFFF"/>
    </w:rPr>
  </w:style>
  <w:style w:type="paragraph" w:customStyle="1" w:styleId="afffffffffffd">
    <w:name w:val="Колонтитул"/>
    <w:basedOn w:val="a3"/>
    <w:link w:val="afffffffffffc"/>
    <w:rsid w:val="00F03928"/>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F0392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F03928"/>
    <w:rPr>
      <w:rFonts w:ascii="Microsoft Sans Serif" w:hAnsi="Microsoft Sans Serif"/>
      <w:i/>
      <w:spacing w:val="30"/>
      <w:sz w:val="24"/>
    </w:rPr>
  </w:style>
  <w:style w:type="character" w:customStyle="1" w:styleId="12pt1">
    <w:name w:val="Основной текст + 12 pt1"/>
    <w:aliases w:val="Курсив1,Интервал 1 pt1"/>
    <w:rsid w:val="00F03928"/>
    <w:rPr>
      <w:rFonts w:ascii="Microsoft Sans Serif" w:hAnsi="Microsoft Sans Serif"/>
      <w:i/>
      <w:spacing w:val="30"/>
      <w:sz w:val="24"/>
    </w:rPr>
  </w:style>
  <w:style w:type="paragraph" w:customStyle="1" w:styleId="msonospacing0">
    <w:name w:val="msonospacing"/>
    <w:basedOn w:val="a3"/>
    <w:rsid w:val="00F03928"/>
    <w:pPr>
      <w:spacing w:before="100" w:beforeAutospacing="1" w:after="100" w:afterAutospacing="1"/>
    </w:pPr>
  </w:style>
  <w:style w:type="paragraph" w:customStyle="1" w:styleId="afffffffffffe">
    <w:name w:val="Стиль Обычный (веб)"/>
    <w:basedOn w:val="afff3"/>
    <w:rsid w:val="00F03928"/>
    <w:pPr>
      <w:spacing w:before="0" w:after="0" w:line="233" w:lineRule="auto"/>
      <w:jc w:val="both"/>
    </w:pPr>
    <w:rPr>
      <w:sz w:val="20"/>
      <w:szCs w:val="20"/>
      <w:lang w:bidi="ar-SA"/>
    </w:rPr>
  </w:style>
  <w:style w:type="character" w:customStyle="1" w:styleId="2ffffb">
    <w:name w:val="Основной текст (2) + Полужирный"/>
    <w:rsid w:val="00F03928"/>
    <w:rPr>
      <w:rFonts w:ascii="Times New Roman" w:hAnsi="Times New Roman"/>
      <w:b/>
      <w:sz w:val="19"/>
      <w:shd w:val="clear" w:color="auto" w:fill="FFFFFF"/>
    </w:rPr>
  </w:style>
  <w:style w:type="paragraph" w:customStyle="1" w:styleId="pic">
    <w:name w:val="pic"/>
    <w:basedOn w:val="a3"/>
    <w:rsid w:val="00F03928"/>
    <w:pPr>
      <w:ind w:firstLine="480"/>
    </w:pPr>
  </w:style>
  <w:style w:type="paragraph" w:customStyle="1" w:styleId="wysiwyg-text-align-center">
    <w:name w:val="wysiwyg-text-align-center"/>
    <w:basedOn w:val="a3"/>
    <w:rsid w:val="00F03928"/>
    <w:pPr>
      <w:spacing w:before="100" w:beforeAutospacing="1" w:after="100" w:afterAutospacing="1"/>
    </w:pPr>
  </w:style>
  <w:style w:type="paragraph" w:customStyle="1" w:styleId="wysiwyg-text-align-right">
    <w:name w:val="wysiwyg-text-align-right"/>
    <w:basedOn w:val="a3"/>
    <w:rsid w:val="00F03928"/>
    <w:pPr>
      <w:spacing w:before="100" w:beforeAutospacing="1" w:after="100" w:afterAutospacing="1"/>
    </w:pPr>
  </w:style>
  <w:style w:type="character" w:customStyle="1" w:styleId="keyword2">
    <w:name w:val="keyword2"/>
    <w:rsid w:val="00F03928"/>
  </w:style>
  <w:style w:type="character" w:customStyle="1" w:styleId="c8">
    <w:name w:val="c8"/>
    <w:rsid w:val="00F03928"/>
  </w:style>
  <w:style w:type="character" w:customStyle="1" w:styleId="FontStyle805">
    <w:name w:val="Font Style805"/>
    <w:rsid w:val="00F03928"/>
    <w:rPr>
      <w:rFonts w:ascii="Arial Narrow" w:hAnsi="Arial Narrow"/>
      <w:i/>
      <w:sz w:val="12"/>
    </w:rPr>
  </w:style>
  <w:style w:type="character" w:customStyle="1" w:styleId="FontStyle97">
    <w:name w:val="Font Style97"/>
    <w:rsid w:val="00F03928"/>
    <w:rPr>
      <w:rFonts w:ascii="Times New Roman" w:hAnsi="Times New Roman"/>
      <w:sz w:val="24"/>
    </w:rPr>
  </w:style>
  <w:style w:type="character" w:customStyle="1" w:styleId="FontStyle764">
    <w:name w:val="Font Style764"/>
    <w:rsid w:val="00F03928"/>
    <w:rPr>
      <w:rFonts w:ascii="Times New Roman" w:hAnsi="Times New Roman"/>
      <w:b/>
      <w:i/>
      <w:sz w:val="20"/>
    </w:rPr>
  </w:style>
  <w:style w:type="paragraph" w:customStyle="1" w:styleId="11fa">
    <w:name w:val="Загол11"/>
    <w:basedOn w:val="10e"/>
    <w:rsid w:val="00F03928"/>
    <w:rPr>
      <w:sz w:val="22"/>
      <w:szCs w:val="22"/>
    </w:rPr>
  </w:style>
  <w:style w:type="paragraph" w:customStyle="1" w:styleId="10e">
    <w:name w:val="Загол10"/>
    <w:basedOn w:val="9a"/>
    <w:rsid w:val="00F03928"/>
    <w:rPr>
      <w:caps/>
      <w:color w:val="auto"/>
      <w:sz w:val="20"/>
      <w:szCs w:val="20"/>
    </w:rPr>
  </w:style>
  <w:style w:type="paragraph" w:customStyle="1" w:styleId="9a">
    <w:name w:val="Загол9"/>
    <w:rsid w:val="00F03928"/>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F0392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F03928"/>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F03928"/>
    <w:pPr>
      <w:keepNext/>
      <w:widowControl w:val="0"/>
      <w:jc w:val="center"/>
    </w:pPr>
    <w:rPr>
      <w:b/>
      <w:sz w:val="26"/>
      <w:szCs w:val="20"/>
    </w:rPr>
  </w:style>
  <w:style w:type="paragraph" w:customStyle="1" w:styleId="22f1">
    <w:name w:val="Текст22"/>
    <w:basedOn w:val="a3"/>
    <w:rsid w:val="00F03928"/>
    <w:rPr>
      <w:rFonts w:ascii="Courier New" w:hAnsi="Courier New"/>
      <w:sz w:val="20"/>
      <w:szCs w:val="20"/>
    </w:rPr>
  </w:style>
  <w:style w:type="paragraph" w:customStyle="1" w:styleId="11fb">
    <w:name w:val="Верхний колонтитул11"/>
    <w:basedOn w:val="a3"/>
    <w:rsid w:val="00F03928"/>
    <w:pPr>
      <w:tabs>
        <w:tab w:val="center" w:pos="4153"/>
        <w:tab w:val="right" w:pos="8306"/>
      </w:tabs>
    </w:pPr>
    <w:rPr>
      <w:rFonts w:ascii="Arial" w:hAnsi="Arial"/>
      <w:szCs w:val="20"/>
    </w:rPr>
  </w:style>
  <w:style w:type="paragraph" w:customStyle="1" w:styleId="3115">
    <w:name w:val="Заголовок 311"/>
    <w:basedOn w:val="13b"/>
    <w:next w:val="13b"/>
    <w:rsid w:val="00F03928"/>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F03928"/>
    <w:pPr>
      <w:keepNext/>
      <w:widowControl/>
      <w:spacing w:line="240" w:lineRule="auto"/>
      <w:ind w:firstLine="0"/>
      <w:jc w:val="left"/>
    </w:pPr>
    <w:rPr>
      <w:sz w:val="24"/>
    </w:rPr>
  </w:style>
  <w:style w:type="paragraph" w:customStyle="1" w:styleId="11fc">
    <w:name w:val="Без интервала11"/>
    <w:rsid w:val="00F03928"/>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F03928"/>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F03928"/>
    <w:pPr>
      <w:widowControl/>
      <w:spacing w:line="240" w:lineRule="auto"/>
      <w:ind w:firstLine="0"/>
    </w:pPr>
    <w:rPr>
      <w:i/>
      <w:sz w:val="26"/>
    </w:rPr>
  </w:style>
  <w:style w:type="paragraph" w:customStyle="1" w:styleId="21ff1">
    <w:name w:val="Цитата21"/>
    <w:basedOn w:val="a3"/>
    <w:rsid w:val="00F03928"/>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F03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F03928"/>
  </w:style>
  <w:style w:type="character" w:customStyle="1" w:styleId="11fe">
    <w:name w:val="Слабое выделение11"/>
    <w:rsid w:val="00F03928"/>
    <w:rPr>
      <w:i/>
      <w:color w:val="808080"/>
    </w:rPr>
  </w:style>
  <w:style w:type="character" w:customStyle="1" w:styleId="11ff">
    <w:name w:val="Сильное выделение11"/>
    <w:rsid w:val="00F03928"/>
    <w:rPr>
      <w:b/>
    </w:rPr>
  </w:style>
  <w:style w:type="character" w:customStyle="1" w:styleId="3520">
    <w:name w:val="Знак Знак352"/>
    <w:locked/>
    <w:rsid w:val="00F03928"/>
    <w:rPr>
      <w:sz w:val="24"/>
      <w:lang w:val="ru-RU" w:eastAsia="ru-RU"/>
    </w:rPr>
  </w:style>
  <w:style w:type="character" w:customStyle="1" w:styleId="1320">
    <w:name w:val="Знак Знак132"/>
    <w:locked/>
    <w:rsid w:val="00F03928"/>
    <w:rPr>
      <w:lang w:val="ru-RU" w:eastAsia="ar-SA" w:bidi="ar-SA"/>
    </w:rPr>
  </w:style>
  <w:style w:type="character" w:customStyle="1" w:styleId="1221">
    <w:name w:val="Знак Знак122"/>
    <w:locked/>
    <w:rsid w:val="00F03928"/>
    <w:rPr>
      <w:sz w:val="28"/>
      <w:lang w:val="ru-RU" w:eastAsia="ru-RU"/>
    </w:rPr>
  </w:style>
  <w:style w:type="character" w:customStyle="1" w:styleId="1124">
    <w:name w:val="Знак Знак112"/>
    <w:locked/>
    <w:rsid w:val="00F03928"/>
    <w:rPr>
      <w:sz w:val="28"/>
      <w:lang w:val="ru-RU" w:eastAsia="ru-RU"/>
    </w:rPr>
  </w:style>
  <w:style w:type="character" w:customStyle="1" w:styleId="922">
    <w:name w:val="Знак Знак92"/>
    <w:locked/>
    <w:rsid w:val="00F03928"/>
    <w:rPr>
      <w:rFonts w:ascii="Tahoma" w:hAnsi="Tahoma"/>
      <w:lang w:val="ru-RU" w:eastAsia="ru-RU"/>
    </w:rPr>
  </w:style>
  <w:style w:type="character" w:customStyle="1" w:styleId="4020">
    <w:name w:val="Знак Знак402"/>
    <w:locked/>
    <w:rsid w:val="00F03928"/>
    <w:rPr>
      <w:rFonts w:ascii="Arial" w:hAnsi="Arial"/>
      <w:b/>
      <w:i/>
      <w:sz w:val="28"/>
      <w:lang w:val="ru-RU" w:eastAsia="zh-CN"/>
    </w:rPr>
  </w:style>
  <w:style w:type="character" w:customStyle="1" w:styleId="3920">
    <w:name w:val="Знак Знак392"/>
    <w:locked/>
    <w:rsid w:val="00F03928"/>
    <w:rPr>
      <w:b/>
      <w:sz w:val="27"/>
      <w:lang w:val="ru-RU" w:eastAsia="zh-CN"/>
    </w:rPr>
  </w:style>
  <w:style w:type="character" w:customStyle="1" w:styleId="3820">
    <w:name w:val="Знак Знак382"/>
    <w:locked/>
    <w:rsid w:val="00F03928"/>
    <w:rPr>
      <w:b/>
      <w:sz w:val="28"/>
      <w:lang w:val="ru-RU" w:eastAsia="ru-RU"/>
    </w:rPr>
  </w:style>
  <w:style w:type="character" w:customStyle="1" w:styleId="3720">
    <w:name w:val="Знак Знак372"/>
    <w:locked/>
    <w:rsid w:val="00F03928"/>
    <w:rPr>
      <w:b/>
      <w:i/>
      <w:sz w:val="26"/>
      <w:lang w:val="ru-RU" w:eastAsia="zh-CN"/>
    </w:rPr>
  </w:style>
  <w:style w:type="character" w:customStyle="1" w:styleId="3620">
    <w:name w:val="Знак Знак362"/>
    <w:locked/>
    <w:rsid w:val="00F03928"/>
    <w:rPr>
      <w:sz w:val="24"/>
      <w:lang w:val="ru-RU" w:eastAsia="ru-RU"/>
    </w:rPr>
  </w:style>
  <w:style w:type="character" w:customStyle="1" w:styleId="3121">
    <w:name w:val="Знак Знак312"/>
    <w:locked/>
    <w:rsid w:val="00F03928"/>
    <w:rPr>
      <w:rFonts w:ascii="Courier New" w:hAnsi="Courier New"/>
      <w:lang w:val="ru-RU" w:eastAsia="ru-RU"/>
    </w:rPr>
  </w:style>
  <w:style w:type="character" w:customStyle="1" w:styleId="3420">
    <w:name w:val="Знак Знак342"/>
    <w:locked/>
    <w:rsid w:val="00F03928"/>
    <w:rPr>
      <w:rFonts w:ascii="Calibri" w:hAnsi="Calibri"/>
      <w:i/>
      <w:sz w:val="24"/>
      <w:lang w:val="ru-RU" w:eastAsia="zh-CN"/>
    </w:rPr>
  </w:style>
  <w:style w:type="character" w:customStyle="1" w:styleId="3220">
    <w:name w:val="Знак Знак322"/>
    <w:locked/>
    <w:rsid w:val="00F03928"/>
    <w:rPr>
      <w:rFonts w:ascii="Arial" w:hAnsi="Arial"/>
      <w:sz w:val="22"/>
      <w:lang w:val="ru-RU" w:eastAsia="ru-RU"/>
    </w:rPr>
  </w:style>
  <w:style w:type="character" w:customStyle="1" w:styleId="2920">
    <w:name w:val="Знак Знак292"/>
    <w:locked/>
    <w:rsid w:val="00F03928"/>
    <w:rPr>
      <w:sz w:val="24"/>
      <w:lang w:val="ru-RU" w:eastAsia="zh-CN"/>
    </w:rPr>
  </w:style>
  <w:style w:type="character" w:customStyle="1" w:styleId="2820">
    <w:name w:val="Знак Знак282"/>
    <w:locked/>
    <w:rsid w:val="00F03928"/>
    <w:rPr>
      <w:sz w:val="24"/>
      <w:lang w:val="ru-RU" w:eastAsia="ru-RU"/>
    </w:rPr>
  </w:style>
  <w:style w:type="character" w:customStyle="1" w:styleId="2720">
    <w:name w:val="Знак Знак272"/>
    <w:locked/>
    <w:rsid w:val="00F03928"/>
    <w:rPr>
      <w:sz w:val="16"/>
      <w:lang w:val="ru-RU" w:eastAsia="ru-RU"/>
    </w:rPr>
  </w:style>
  <w:style w:type="character" w:customStyle="1" w:styleId="2126">
    <w:name w:val="Знак Знак212"/>
    <w:locked/>
    <w:rsid w:val="00F03928"/>
    <w:rPr>
      <w:rFonts w:ascii="Tahoma" w:hAnsi="Tahoma"/>
      <w:lang w:val="ru-RU" w:eastAsia="ru-RU"/>
    </w:rPr>
  </w:style>
  <w:style w:type="character" w:customStyle="1" w:styleId="2620">
    <w:name w:val="Знак Знак262"/>
    <w:rsid w:val="00F03928"/>
    <w:rPr>
      <w:rFonts w:ascii="Cambria" w:hAnsi="Cambria"/>
      <w:b/>
      <w:sz w:val="26"/>
    </w:rPr>
  </w:style>
  <w:style w:type="character" w:customStyle="1" w:styleId="2420">
    <w:name w:val="Знак Знак242"/>
    <w:rsid w:val="00F03928"/>
    <w:rPr>
      <w:rFonts w:ascii="Times New Roman" w:hAnsi="Times New Roman"/>
      <w:b/>
      <w:i/>
      <w:sz w:val="26"/>
    </w:rPr>
  </w:style>
  <w:style w:type="character" w:customStyle="1" w:styleId="2320">
    <w:name w:val="Знак Знак232"/>
    <w:rsid w:val="00F03928"/>
    <w:rPr>
      <w:rFonts w:ascii="Times New Roman" w:hAnsi="Times New Roman"/>
      <w:b/>
      <w:sz w:val="22"/>
    </w:rPr>
  </w:style>
  <w:style w:type="character" w:customStyle="1" w:styleId="3130">
    <w:name w:val="Знак Знак313"/>
    <w:locked/>
    <w:rsid w:val="00F03928"/>
    <w:rPr>
      <w:rFonts w:ascii="PragmaticaCTT" w:hAnsi="PragmaticaCTT"/>
      <w:b/>
      <w:sz w:val="24"/>
      <w:lang w:val="ru-RU" w:eastAsia="ru-RU"/>
    </w:rPr>
  </w:style>
  <w:style w:type="character" w:customStyle="1" w:styleId="2015">
    <w:name w:val="Знак Знак2015"/>
    <w:rsid w:val="00F03928"/>
    <w:rPr>
      <w:rFonts w:ascii="Arial" w:hAnsi="Arial"/>
      <w:sz w:val="22"/>
    </w:rPr>
  </w:style>
  <w:style w:type="character" w:customStyle="1" w:styleId="font55">
    <w:name w:val="font55"/>
    <w:rsid w:val="00F03928"/>
  </w:style>
  <w:style w:type="character" w:customStyle="1" w:styleId="WW8Num24z4">
    <w:name w:val="WW8Num24z4"/>
    <w:rsid w:val="00F03928"/>
  </w:style>
  <w:style w:type="character" w:customStyle="1" w:styleId="WW8Num24z5">
    <w:name w:val="WW8Num24z5"/>
    <w:rsid w:val="00F03928"/>
  </w:style>
  <w:style w:type="character" w:customStyle="1" w:styleId="WW8Num24z6">
    <w:name w:val="WW8Num24z6"/>
    <w:rsid w:val="00F03928"/>
  </w:style>
  <w:style w:type="character" w:customStyle="1" w:styleId="WW8Num24z7">
    <w:name w:val="WW8Num24z7"/>
    <w:rsid w:val="00F03928"/>
  </w:style>
  <w:style w:type="character" w:customStyle="1" w:styleId="WW8Num24z8">
    <w:name w:val="WW8Num24z8"/>
    <w:rsid w:val="00F03928"/>
  </w:style>
  <w:style w:type="character" w:customStyle="1" w:styleId="WW8Num25z4">
    <w:name w:val="WW8Num25z4"/>
    <w:rsid w:val="00F03928"/>
  </w:style>
  <w:style w:type="character" w:customStyle="1" w:styleId="WW8Num25z5">
    <w:name w:val="WW8Num25z5"/>
    <w:rsid w:val="00F03928"/>
  </w:style>
  <w:style w:type="character" w:customStyle="1" w:styleId="WW8Num25z6">
    <w:name w:val="WW8Num25z6"/>
    <w:rsid w:val="00F03928"/>
  </w:style>
  <w:style w:type="character" w:customStyle="1" w:styleId="WW8Num25z7">
    <w:name w:val="WW8Num25z7"/>
    <w:rsid w:val="00F03928"/>
  </w:style>
  <w:style w:type="character" w:customStyle="1" w:styleId="WW8Num25z8">
    <w:name w:val="WW8Num25z8"/>
    <w:rsid w:val="00F03928"/>
  </w:style>
  <w:style w:type="character" w:customStyle="1" w:styleId="WW8Num30z2">
    <w:name w:val="WW8Num30z2"/>
    <w:rsid w:val="00F03928"/>
  </w:style>
  <w:style w:type="character" w:customStyle="1" w:styleId="WW8Num30z4">
    <w:name w:val="WW8Num30z4"/>
    <w:rsid w:val="00F03928"/>
  </w:style>
  <w:style w:type="character" w:customStyle="1" w:styleId="WW8Num30z5">
    <w:name w:val="WW8Num30z5"/>
    <w:rsid w:val="00F03928"/>
  </w:style>
  <w:style w:type="character" w:customStyle="1" w:styleId="WW8Num30z6">
    <w:name w:val="WW8Num30z6"/>
    <w:rsid w:val="00F03928"/>
  </w:style>
  <w:style w:type="character" w:customStyle="1" w:styleId="WW8Num30z7">
    <w:name w:val="WW8Num30z7"/>
    <w:rsid w:val="00F03928"/>
  </w:style>
  <w:style w:type="character" w:customStyle="1" w:styleId="WW8Num30z8">
    <w:name w:val="WW8Num30z8"/>
    <w:rsid w:val="00F03928"/>
  </w:style>
  <w:style w:type="character" w:customStyle="1" w:styleId="WW8Num32z4">
    <w:name w:val="WW8Num32z4"/>
    <w:rsid w:val="00F03928"/>
  </w:style>
  <w:style w:type="character" w:customStyle="1" w:styleId="WW8Num32z5">
    <w:name w:val="WW8Num32z5"/>
    <w:rsid w:val="00F03928"/>
  </w:style>
  <w:style w:type="character" w:customStyle="1" w:styleId="WW8Num32z6">
    <w:name w:val="WW8Num32z6"/>
    <w:rsid w:val="00F03928"/>
  </w:style>
  <w:style w:type="character" w:customStyle="1" w:styleId="WW8Num32z7">
    <w:name w:val="WW8Num32z7"/>
    <w:rsid w:val="00F03928"/>
  </w:style>
  <w:style w:type="character" w:customStyle="1" w:styleId="WW8Num32z8">
    <w:name w:val="WW8Num32z8"/>
    <w:rsid w:val="00F03928"/>
  </w:style>
  <w:style w:type="character" w:customStyle="1" w:styleId="WW8Num33z1">
    <w:name w:val="WW8Num33z1"/>
    <w:rsid w:val="00F03928"/>
  </w:style>
  <w:style w:type="character" w:customStyle="1" w:styleId="WW8Num33z2">
    <w:name w:val="WW8Num33z2"/>
    <w:rsid w:val="00F03928"/>
  </w:style>
  <w:style w:type="character" w:customStyle="1" w:styleId="WW8Num33z5">
    <w:name w:val="WW8Num33z5"/>
    <w:rsid w:val="00F03928"/>
  </w:style>
  <w:style w:type="character" w:customStyle="1" w:styleId="WW8Num33z6">
    <w:name w:val="WW8Num33z6"/>
    <w:rsid w:val="00F03928"/>
  </w:style>
  <w:style w:type="character" w:customStyle="1" w:styleId="WW8Num33z7">
    <w:name w:val="WW8Num33z7"/>
    <w:rsid w:val="00F03928"/>
  </w:style>
  <w:style w:type="character" w:customStyle="1" w:styleId="WW8Num33z8">
    <w:name w:val="WW8Num33z8"/>
    <w:rsid w:val="00F03928"/>
  </w:style>
  <w:style w:type="character" w:customStyle="1" w:styleId="WW8Num35z2">
    <w:name w:val="WW8Num35z2"/>
    <w:rsid w:val="00F03928"/>
  </w:style>
  <w:style w:type="character" w:customStyle="1" w:styleId="WW8Num35z4">
    <w:name w:val="WW8Num35z4"/>
    <w:rsid w:val="00F03928"/>
  </w:style>
  <w:style w:type="character" w:customStyle="1" w:styleId="WW8Num35z5">
    <w:name w:val="WW8Num35z5"/>
    <w:rsid w:val="00F03928"/>
  </w:style>
  <w:style w:type="character" w:customStyle="1" w:styleId="WW8Num35z6">
    <w:name w:val="WW8Num35z6"/>
    <w:rsid w:val="00F03928"/>
  </w:style>
  <w:style w:type="character" w:customStyle="1" w:styleId="WW8Num35z7">
    <w:name w:val="WW8Num35z7"/>
    <w:rsid w:val="00F03928"/>
  </w:style>
  <w:style w:type="character" w:customStyle="1" w:styleId="WW8Num35z8">
    <w:name w:val="WW8Num35z8"/>
    <w:rsid w:val="00F03928"/>
  </w:style>
  <w:style w:type="character" w:customStyle="1" w:styleId="WW8Num37z2">
    <w:name w:val="WW8Num37z2"/>
    <w:rsid w:val="00F03928"/>
  </w:style>
  <w:style w:type="character" w:customStyle="1" w:styleId="WW8Num37z4">
    <w:name w:val="WW8Num37z4"/>
    <w:rsid w:val="00F03928"/>
  </w:style>
  <w:style w:type="character" w:customStyle="1" w:styleId="WW8Num37z5">
    <w:name w:val="WW8Num37z5"/>
    <w:rsid w:val="00F03928"/>
  </w:style>
  <w:style w:type="character" w:customStyle="1" w:styleId="WW8Num37z6">
    <w:name w:val="WW8Num37z6"/>
    <w:rsid w:val="00F03928"/>
  </w:style>
  <w:style w:type="character" w:customStyle="1" w:styleId="WW8Num37z7">
    <w:name w:val="WW8Num37z7"/>
    <w:rsid w:val="00F03928"/>
  </w:style>
  <w:style w:type="character" w:customStyle="1" w:styleId="WW8Num37z8">
    <w:name w:val="WW8Num37z8"/>
    <w:rsid w:val="00F03928"/>
  </w:style>
  <w:style w:type="character" w:customStyle="1" w:styleId="WW8Num38z1">
    <w:name w:val="WW8Num38z1"/>
    <w:rsid w:val="00F03928"/>
  </w:style>
  <w:style w:type="character" w:customStyle="1" w:styleId="WW8Num38z2">
    <w:name w:val="WW8Num38z2"/>
    <w:rsid w:val="00F03928"/>
  </w:style>
  <w:style w:type="character" w:customStyle="1" w:styleId="WW8Num38z3">
    <w:name w:val="WW8Num38z3"/>
    <w:rsid w:val="00F03928"/>
  </w:style>
  <w:style w:type="character" w:customStyle="1" w:styleId="WW8Num38z4">
    <w:name w:val="WW8Num38z4"/>
    <w:rsid w:val="00F03928"/>
  </w:style>
  <w:style w:type="character" w:customStyle="1" w:styleId="WW8Num38z5">
    <w:name w:val="WW8Num38z5"/>
    <w:rsid w:val="00F03928"/>
  </w:style>
  <w:style w:type="character" w:customStyle="1" w:styleId="WW8Num38z6">
    <w:name w:val="WW8Num38z6"/>
    <w:rsid w:val="00F03928"/>
  </w:style>
  <w:style w:type="character" w:customStyle="1" w:styleId="WW8Num38z7">
    <w:name w:val="WW8Num38z7"/>
    <w:rsid w:val="00F03928"/>
  </w:style>
  <w:style w:type="character" w:customStyle="1" w:styleId="WW8Num38z8">
    <w:name w:val="WW8Num38z8"/>
    <w:rsid w:val="00F03928"/>
  </w:style>
  <w:style w:type="character" w:customStyle="1" w:styleId="WW8Num40z1">
    <w:name w:val="WW8Num40z1"/>
    <w:rsid w:val="00F03928"/>
    <w:rPr>
      <w:rFonts w:ascii="Courier New" w:hAnsi="Courier New"/>
    </w:rPr>
  </w:style>
  <w:style w:type="character" w:customStyle="1" w:styleId="WW8Num40z2">
    <w:name w:val="WW8Num40z2"/>
    <w:rsid w:val="00F03928"/>
    <w:rPr>
      <w:rFonts w:ascii="Wingdings" w:hAnsi="Wingdings"/>
    </w:rPr>
  </w:style>
  <w:style w:type="character" w:customStyle="1" w:styleId="WW8Num41z1">
    <w:name w:val="WW8Num41z1"/>
    <w:rsid w:val="00F03928"/>
  </w:style>
  <w:style w:type="character" w:customStyle="1" w:styleId="WW8Num41z2">
    <w:name w:val="WW8Num41z2"/>
    <w:rsid w:val="00F03928"/>
  </w:style>
  <w:style w:type="character" w:customStyle="1" w:styleId="WW8Num41z3">
    <w:name w:val="WW8Num41z3"/>
    <w:rsid w:val="00F03928"/>
  </w:style>
  <w:style w:type="character" w:customStyle="1" w:styleId="WW8Num41z4">
    <w:name w:val="WW8Num41z4"/>
    <w:rsid w:val="00F03928"/>
  </w:style>
  <w:style w:type="character" w:customStyle="1" w:styleId="WW8Num41z5">
    <w:name w:val="WW8Num41z5"/>
    <w:rsid w:val="00F03928"/>
  </w:style>
  <w:style w:type="character" w:customStyle="1" w:styleId="WW8Num41z6">
    <w:name w:val="WW8Num41z6"/>
    <w:rsid w:val="00F03928"/>
  </w:style>
  <w:style w:type="character" w:customStyle="1" w:styleId="WW8Num41z7">
    <w:name w:val="WW8Num41z7"/>
    <w:rsid w:val="00F03928"/>
  </w:style>
  <w:style w:type="character" w:customStyle="1" w:styleId="WW8Num41z8">
    <w:name w:val="WW8Num41z8"/>
    <w:rsid w:val="00F03928"/>
  </w:style>
  <w:style w:type="character" w:customStyle="1" w:styleId="WW8Num43z1">
    <w:name w:val="WW8Num43z1"/>
    <w:rsid w:val="00F03928"/>
  </w:style>
  <w:style w:type="character" w:customStyle="1" w:styleId="WW8Num43z2">
    <w:name w:val="WW8Num43z2"/>
    <w:rsid w:val="00F03928"/>
  </w:style>
  <w:style w:type="character" w:customStyle="1" w:styleId="WW8Num43z3">
    <w:name w:val="WW8Num43z3"/>
    <w:rsid w:val="00F03928"/>
  </w:style>
  <w:style w:type="character" w:customStyle="1" w:styleId="WW8Num43z4">
    <w:name w:val="WW8Num43z4"/>
    <w:rsid w:val="00F03928"/>
  </w:style>
  <w:style w:type="character" w:customStyle="1" w:styleId="WW8Num43z5">
    <w:name w:val="WW8Num43z5"/>
    <w:rsid w:val="00F03928"/>
  </w:style>
  <w:style w:type="character" w:customStyle="1" w:styleId="WW8Num43z6">
    <w:name w:val="WW8Num43z6"/>
    <w:rsid w:val="00F03928"/>
  </w:style>
  <w:style w:type="character" w:customStyle="1" w:styleId="WW8Num43z7">
    <w:name w:val="WW8Num43z7"/>
    <w:rsid w:val="00F03928"/>
  </w:style>
  <w:style w:type="character" w:customStyle="1" w:styleId="WW8Num43z8">
    <w:name w:val="WW8Num43z8"/>
    <w:rsid w:val="00F03928"/>
  </w:style>
  <w:style w:type="character" w:customStyle="1" w:styleId="WW8Num44z2">
    <w:name w:val="WW8Num44z2"/>
    <w:rsid w:val="00F03928"/>
    <w:rPr>
      <w:rFonts w:ascii="Wingdings" w:hAnsi="Wingdings"/>
    </w:rPr>
  </w:style>
  <w:style w:type="character" w:customStyle="1" w:styleId="WW8Num46z2">
    <w:name w:val="WW8Num46z2"/>
    <w:rsid w:val="00F03928"/>
    <w:rPr>
      <w:rFonts w:ascii="Wingdings" w:hAnsi="Wingdings"/>
    </w:rPr>
  </w:style>
  <w:style w:type="character" w:customStyle="1" w:styleId="WW8Num47z2">
    <w:name w:val="WW8Num47z2"/>
    <w:rsid w:val="00F03928"/>
    <w:rPr>
      <w:rFonts w:ascii="Wingdings" w:hAnsi="Wingdings"/>
    </w:rPr>
  </w:style>
  <w:style w:type="character" w:customStyle="1" w:styleId="WW8NumSt31z0">
    <w:name w:val="WW8NumSt31z0"/>
    <w:rsid w:val="00F03928"/>
    <w:rPr>
      <w:rFonts w:ascii="Times New Roman" w:hAnsi="Times New Roman"/>
      <w:sz w:val="20"/>
    </w:rPr>
  </w:style>
  <w:style w:type="character" w:customStyle="1" w:styleId="FootnoteCharacters">
    <w:name w:val="Footnote Characters"/>
    <w:rsid w:val="00F03928"/>
    <w:rPr>
      <w:vertAlign w:val="superscript"/>
    </w:rPr>
  </w:style>
  <w:style w:type="character" w:customStyle="1" w:styleId="1fffffff6">
    <w:name w:val="Знак примечания1"/>
    <w:rsid w:val="00F03928"/>
    <w:rPr>
      <w:sz w:val="16"/>
    </w:rPr>
  </w:style>
  <w:style w:type="character" w:customStyle="1" w:styleId="EndnoteCharacters">
    <w:name w:val="Endnote Characters"/>
    <w:rsid w:val="00F03928"/>
    <w:rPr>
      <w:vertAlign w:val="superscript"/>
    </w:rPr>
  </w:style>
  <w:style w:type="paragraph" w:customStyle="1" w:styleId="LO-Normal1">
    <w:name w:val="LO-Normal1"/>
    <w:rsid w:val="00F03928"/>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F03928"/>
    <w:pPr>
      <w:shd w:val="clear" w:color="auto" w:fill="000080"/>
      <w:suppressAutoHyphens/>
    </w:pPr>
    <w:rPr>
      <w:rFonts w:ascii="Tahoma" w:hAnsi="Tahoma" w:cs="Tahoma"/>
      <w:lang w:eastAsia="zh-CN"/>
    </w:rPr>
  </w:style>
  <w:style w:type="paragraph" w:customStyle="1" w:styleId="22f2">
    <w:name w:val="Список 22"/>
    <w:basedOn w:val="a3"/>
    <w:rsid w:val="00F03928"/>
    <w:pPr>
      <w:suppressAutoHyphens/>
      <w:ind w:left="566" w:hanging="283"/>
    </w:pPr>
    <w:rPr>
      <w:lang w:eastAsia="zh-CN"/>
    </w:rPr>
  </w:style>
  <w:style w:type="paragraph" w:customStyle="1" w:styleId="31f0">
    <w:name w:val="Список 31"/>
    <w:basedOn w:val="a3"/>
    <w:rsid w:val="00F03928"/>
    <w:pPr>
      <w:suppressAutoHyphens/>
      <w:ind w:left="849" w:hanging="283"/>
    </w:pPr>
    <w:rPr>
      <w:lang w:eastAsia="zh-CN"/>
    </w:rPr>
  </w:style>
  <w:style w:type="paragraph" w:customStyle="1" w:styleId="1fffffff7">
    <w:name w:val="Обычный отступ1"/>
    <w:basedOn w:val="a3"/>
    <w:rsid w:val="00F03928"/>
    <w:pPr>
      <w:suppressAutoHyphens/>
      <w:ind w:firstLine="720"/>
      <w:jc w:val="both"/>
    </w:pPr>
    <w:rPr>
      <w:sz w:val="28"/>
      <w:szCs w:val="20"/>
      <w:lang w:eastAsia="zh-CN"/>
    </w:rPr>
  </w:style>
  <w:style w:type="paragraph" w:customStyle="1" w:styleId="2ffffd">
    <w:name w:val="Нумерованный список2"/>
    <w:basedOn w:val="a3"/>
    <w:rsid w:val="00F03928"/>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F03928"/>
    <w:pPr>
      <w:suppressAutoHyphens/>
      <w:ind w:firstLine="210"/>
    </w:pPr>
    <w:rPr>
      <w:sz w:val="20"/>
      <w:lang w:eastAsia="zh-CN"/>
    </w:rPr>
  </w:style>
  <w:style w:type="paragraph" w:customStyle="1" w:styleId="21ff2">
    <w:name w:val="Нумерованный список 21"/>
    <w:basedOn w:val="a3"/>
    <w:rsid w:val="00F03928"/>
    <w:pPr>
      <w:tabs>
        <w:tab w:val="left" w:pos="720"/>
      </w:tabs>
      <w:suppressAutoHyphens/>
      <w:ind w:left="720" w:hanging="360"/>
    </w:pPr>
    <w:rPr>
      <w:lang w:eastAsia="zh-CN"/>
    </w:rPr>
  </w:style>
  <w:style w:type="paragraph" w:customStyle="1" w:styleId="42a">
    <w:name w:val="Список 42"/>
    <w:basedOn w:val="a3"/>
    <w:rsid w:val="00F03928"/>
    <w:pPr>
      <w:suppressAutoHyphens/>
      <w:ind w:left="1132" w:hanging="283"/>
    </w:pPr>
    <w:rPr>
      <w:lang w:eastAsia="zh-CN"/>
    </w:rPr>
  </w:style>
  <w:style w:type="paragraph" w:customStyle="1" w:styleId="22f3">
    <w:name w:val="Маркированный список 22"/>
    <w:basedOn w:val="a3"/>
    <w:rsid w:val="00F03928"/>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F03928"/>
    <w:pPr>
      <w:tabs>
        <w:tab w:val="left" w:pos="708"/>
      </w:tabs>
      <w:suppressAutoHyphens/>
      <w:jc w:val="both"/>
    </w:pPr>
    <w:rPr>
      <w:bCs/>
      <w:iCs/>
      <w:sz w:val="28"/>
      <w:szCs w:val="28"/>
      <w:lang w:eastAsia="zh-CN"/>
    </w:rPr>
  </w:style>
  <w:style w:type="paragraph" w:customStyle="1" w:styleId="2ffffe">
    <w:name w:val="Текст примечания2"/>
    <w:basedOn w:val="a3"/>
    <w:rsid w:val="00F03928"/>
    <w:pPr>
      <w:suppressAutoHyphens/>
    </w:pPr>
    <w:rPr>
      <w:sz w:val="20"/>
      <w:szCs w:val="20"/>
      <w:lang w:eastAsia="zh-CN"/>
    </w:rPr>
  </w:style>
  <w:style w:type="paragraph" w:customStyle="1" w:styleId="2fffff">
    <w:name w:val="Название объекта2"/>
    <w:basedOn w:val="a3"/>
    <w:next w:val="a3"/>
    <w:rsid w:val="00F03928"/>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F039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F03928"/>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F03928"/>
    <w:pPr>
      <w:suppressAutoHyphens/>
      <w:ind w:firstLine="210"/>
    </w:pPr>
    <w:rPr>
      <w:rFonts w:cs="PragmaticaCTT"/>
      <w:sz w:val="20"/>
      <w:lang w:eastAsia="zh-CN"/>
    </w:rPr>
  </w:style>
  <w:style w:type="paragraph" w:customStyle="1" w:styleId="WW-Heading">
    <w:name w:val="WW-Heading"/>
    <w:rsid w:val="00F03928"/>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F03928"/>
    <w:pPr>
      <w:suppressAutoHyphens/>
      <w:spacing w:before="280" w:after="280"/>
    </w:pPr>
    <w:rPr>
      <w:lang w:eastAsia="zh-CN"/>
    </w:rPr>
  </w:style>
  <w:style w:type="paragraph" w:customStyle="1" w:styleId="1fffffffa">
    <w:name w:val="Текст макроса1"/>
    <w:rsid w:val="00F0392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F03928"/>
    <w:pPr>
      <w:suppressAutoHyphens/>
      <w:ind w:left="720" w:hanging="360"/>
    </w:pPr>
    <w:rPr>
      <w:lang w:eastAsia="zh-CN"/>
    </w:rPr>
  </w:style>
  <w:style w:type="paragraph" w:customStyle="1" w:styleId="WW-TextBody">
    <w:name w:val="WW-Text Body"/>
    <w:basedOn w:val="a3"/>
    <w:rsid w:val="00F03928"/>
    <w:pPr>
      <w:suppressAutoHyphens/>
      <w:spacing w:after="120"/>
    </w:pPr>
    <w:rPr>
      <w:lang w:val="en-US" w:eastAsia="zh-CN"/>
    </w:rPr>
  </w:style>
  <w:style w:type="paragraph" w:customStyle="1" w:styleId="WW-Heading4">
    <w:name w:val="WW-Heading 4"/>
    <w:basedOn w:val="a3"/>
    <w:next w:val="a3"/>
    <w:rsid w:val="00F03928"/>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F03928"/>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F03928"/>
    <w:pPr>
      <w:suppressAutoHyphens/>
      <w:spacing w:after="120"/>
      <w:ind w:left="566"/>
    </w:pPr>
    <w:rPr>
      <w:sz w:val="20"/>
      <w:szCs w:val="20"/>
      <w:lang w:eastAsia="zh-CN"/>
    </w:rPr>
  </w:style>
  <w:style w:type="paragraph" w:customStyle="1" w:styleId="31f2">
    <w:name w:val="Нумерованный список 31"/>
    <w:basedOn w:val="a3"/>
    <w:rsid w:val="00F03928"/>
    <w:pPr>
      <w:tabs>
        <w:tab w:val="left" w:pos="360"/>
      </w:tabs>
      <w:suppressAutoHyphens/>
      <w:ind w:left="360" w:hanging="360"/>
    </w:pPr>
    <w:rPr>
      <w:lang w:eastAsia="zh-CN"/>
    </w:rPr>
  </w:style>
  <w:style w:type="paragraph" w:customStyle="1" w:styleId="TableContents">
    <w:name w:val="Table Contents"/>
    <w:basedOn w:val="a3"/>
    <w:rsid w:val="00F03928"/>
    <w:pPr>
      <w:suppressLineNumbers/>
      <w:suppressAutoHyphens/>
    </w:pPr>
    <w:rPr>
      <w:lang w:eastAsia="zh-CN"/>
    </w:rPr>
  </w:style>
  <w:style w:type="paragraph" w:customStyle="1" w:styleId="TableHeading">
    <w:name w:val="Table Heading"/>
    <w:basedOn w:val="TableContents"/>
    <w:rsid w:val="00F03928"/>
    <w:pPr>
      <w:jc w:val="center"/>
    </w:pPr>
    <w:rPr>
      <w:b/>
      <w:bCs/>
    </w:rPr>
  </w:style>
  <w:style w:type="character" w:customStyle="1" w:styleId="InternetLink">
    <w:name w:val="Internet Link"/>
    <w:rsid w:val="00F03928"/>
    <w:rPr>
      <w:color w:val="0000FF"/>
      <w:u w:val="single"/>
    </w:rPr>
  </w:style>
  <w:style w:type="character" w:customStyle="1" w:styleId="23d">
    <w:name w:val="Основной текст с отступом 2 Знак3"/>
    <w:rsid w:val="00F03928"/>
    <w:rPr>
      <w:rFonts w:ascii="Microsoft Sans Serif" w:hAnsi="Microsoft Sans Serif"/>
      <w:b/>
      <w:spacing w:val="10"/>
      <w:sz w:val="26"/>
    </w:rPr>
  </w:style>
  <w:style w:type="character" w:customStyle="1" w:styleId="34b">
    <w:name w:val="Основной текст с отступом 3 Знак4"/>
    <w:locked/>
    <w:rsid w:val="00F03928"/>
    <w:rPr>
      <w:rFonts w:ascii="Times New Roman" w:hAnsi="Times New Roman"/>
      <w:sz w:val="24"/>
      <w:lang w:val="en-US"/>
    </w:rPr>
  </w:style>
  <w:style w:type="character" w:customStyle="1" w:styleId="ListLabel7">
    <w:name w:val="ListLabel 7"/>
    <w:rsid w:val="00F03928"/>
  </w:style>
  <w:style w:type="character" w:customStyle="1" w:styleId="ListLabel8">
    <w:name w:val="ListLabel 8"/>
    <w:rsid w:val="00F03928"/>
  </w:style>
  <w:style w:type="character" w:customStyle="1" w:styleId="ListLabel9">
    <w:name w:val="ListLabel 9"/>
    <w:rsid w:val="00F03928"/>
  </w:style>
  <w:style w:type="character" w:customStyle="1" w:styleId="ListLabel10">
    <w:name w:val="ListLabel 10"/>
    <w:rsid w:val="00F03928"/>
  </w:style>
  <w:style w:type="character" w:customStyle="1" w:styleId="ListLabel11">
    <w:name w:val="ListLabel 11"/>
    <w:rsid w:val="00F03928"/>
  </w:style>
  <w:style w:type="character" w:customStyle="1" w:styleId="ListLabel12">
    <w:name w:val="ListLabel 12"/>
    <w:rsid w:val="00F03928"/>
  </w:style>
  <w:style w:type="character" w:customStyle="1" w:styleId="ListLabel13">
    <w:name w:val="ListLabel 13"/>
    <w:rsid w:val="00F03928"/>
  </w:style>
  <w:style w:type="character" w:customStyle="1" w:styleId="ListLabel14">
    <w:name w:val="ListLabel 14"/>
    <w:rsid w:val="00F03928"/>
  </w:style>
  <w:style w:type="character" w:customStyle="1" w:styleId="ListLabel15">
    <w:name w:val="ListLabel 15"/>
    <w:rsid w:val="00F03928"/>
  </w:style>
  <w:style w:type="character" w:customStyle="1" w:styleId="ListLabel16">
    <w:name w:val="ListLabel 16"/>
    <w:rsid w:val="00F03928"/>
  </w:style>
  <w:style w:type="character" w:customStyle="1" w:styleId="ListLabel17">
    <w:name w:val="ListLabel 17"/>
    <w:rsid w:val="00F03928"/>
  </w:style>
  <w:style w:type="character" w:customStyle="1" w:styleId="ListLabel18">
    <w:name w:val="ListLabel 18"/>
    <w:rsid w:val="00F03928"/>
  </w:style>
  <w:style w:type="character" w:customStyle="1" w:styleId="ListLabel19">
    <w:name w:val="ListLabel 19"/>
    <w:rsid w:val="00F03928"/>
  </w:style>
  <w:style w:type="character" w:customStyle="1" w:styleId="ListLabel20">
    <w:name w:val="ListLabel 20"/>
    <w:rsid w:val="00F03928"/>
  </w:style>
  <w:style w:type="character" w:customStyle="1" w:styleId="ListLabel21">
    <w:name w:val="ListLabel 21"/>
    <w:rsid w:val="00F03928"/>
  </w:style>
  <w:style w:type="character" w:customStyle="1" w:styleId="ListLabel22">
    <w:name w:val="ListLabel 22"/>
    <w:rsid w:val="00F03928"/>
  </w:style>
  <w:style w:type="character" w:customStyle="1" w:styleId="ListLabel23">
    <w:name w:val="ListLabel 23"/>
    <w:rsid w:val="00F03928"/>
  </w:style>
  <w:style w:type="character" w:customStyle="1" w:styleId="ListLabel24">
    <w:name w:val="ListLabel 24"/>
    <w:rsid w:val="00F03928"/>
  </w:style>
  <w:style w:type="character" w:customStyle="1" w:styleId="ListLabel25">
    <w:name w:val="ListLabel 25"/>
    <w:rsid w:val="00F03928"/>
  </w:style>
  <w:style w:type="character" w:customStyle="1" w:styleId="ListLabel26">
    <w:name w:val="ListLabel 26"/>
    <w:rsid w:val="00F03928"/>
  </w:style>
  <w:style w:type="character" w:customStyle="1" w:styleId="ListLabel27">
    <w:name w:val="ListLabel 27"/>
    <w:rsid w:val="00F03928"/>
  </w:style>
  <w:style w:type="character" w:customStyle="1" w:styleId="ListLabel28">
    <w:name w:val="ListLabel 28"/>
    <w:rsid w:val="00F03928"/>
  </w:style>
  <w:style w:type="character" w:customStyle="1" w:styleId="ListLabel29">
    <w:name w:val="ListLabel 29"/>
    <w:rsid w:val="00F03928"/>
  </w:style>
  <w:style w:type="character" w:customStyle="1" w:styleId="ListLabel30">
    <w:name w:val="ListLabel 30"/>
    <w:rsid w:val="00F03928"/>
  </w:style>
  <w:style w:type="character" w:customStyle="1" w:styleId="ListLabel31">
    <w:name w:val="ListLabel 31"/>
    <w:rsid w:val="00F03928"/>
  </w:style>
  <w:style w:type="character" w:customStyle="1" w:styleId="ListLabel32">
    <w:name w:val="ListLabel 32"/>
    <w:rsid w:val="00F03928"/>
  </w:style>
  <w:style w:type="character" w:customStyle="1" w:styleId="ListLabel33">
    <w:name w:val="ListLabel 33"/>
    <w:rsid w:val="00F03928"/>
  </w:style>
  <w:style w:type="character" w:customStyle="1" w:styleId="ListLabel34">
    <w:name w:val="ListLabel 34"/>
    <w:rsid w:val="00F03928"/>
    <w:rPr>
      <w:color w:val="00000A"/>
    </w:rPr>
  </w:style>
  <w:style w:type="character" w:customStyle="1" w:styleId="ListLabel35">
    <w:name w:val="ListLabel 35"/>
    <w:rsid w:val="00F03928"/>
  </w:style>
  <w:style w:type="character" w:customStyle="1" w:styleId="ListLabel36">
    <w:name w:val="ListLabel 36"/>
    <w:rsid w:val="00F03928"/>
  </w:style>
  <w:style w:type="character" w:customStyle="1" w:styleId="ListLabel37">
    <w:name w:val="ListLabel 37"/>
    <w:rsid w:val="00F03928"/>
  </w:style>
  <w:style w:type="character" w:customStyle="1" w:styleId="ListLabel38">
    <w:name w:val="ListLabel 38"/>
    <w:rsid w:val="00F03928"/>
  </w:style>
  <w:style w:type="character" w:customStyle="1" w:styleId="ListLabel39">
    <w:name w:val="ListLabel 39"/>
    <w:rsid w:val="00F03928"/>
  </w:style>
  <w:style w:type="character" w:customStyle="1" w:styleId="ListLabel40">
    <w:name w:val="ListLabel 40"/>
    <w:rsid w:val="00F03928"/>
  </w:style>
  <w:style w:type="character" w:customStyle="1" w:styleId="ListLabel41">
    <w:name w:val="ListLabel 41"/>
    <w:rsid w:val="00F03928"/>
  </w:style>
  <w:style w:type="character" w:customStyle="1" w:styleId="ListLabel42">
    <w:name w:val="ListLabel 42"/>
    <w:rsid w:val="00F03928"/>
  </w:style>
  <w:style w:type="character" w:customStyle="1" w:styleId="ListLabel43">
    <w:name w:val="ListLabel 43"/>
    <w:rsid w:val="00F03928"/>
  </w:style>
  <w:style w:type="character" w:customStyle="1" w:styleId="ListLabel44">
    <w:name w:val="ListLabel 44"/>
    <w:rsid w:val="00F03928"/>
  </w:style>
  <w:style w:type="character" w:customStyle="1" w:styleId="ListLabel45">
    <w:name w:val="ListLabel 45"/>
    <w:rsid w:val="00F03928"/>
  </w:style>
  <w:style w:type="character" w:customStyle="1" w:styleId="ListLabel46">
    <w:name w:val="ListLabel 46"/>
    <w:rsid w:val="00F03928"/>
  </w:style>
  <w:style w:type="character" w:customStyle="1" w:styleId="ListLabel47">
    <w:name w:val="ListLabel 47"/>
    <w:rsid w:val="00F03928"/>
  </w:style>
  <w:style w:type="character" w:customStyle="1" w:styleId="ListLabel48">
    <w:name w:val="ListLabel 48"/>
    <w:rsid w:val="00F03928"/>
  </w:style>
  <w:style w:type="character" w:customStyle="1" w:styleId="ListLabel49">
    <w:name w:val="ListLabel 49"/>
    <w:rsid w:val="00F03928"/>
  </w:style>
  <w:style w:type="character" w:customStyle="1" w:styleId="ListLabel50">
    <w:name w:val="ListLabel 50"/>
    <w:rsid w:val="00F03928"/>
  </w:style>
  <w:style w:type="character" w:customStyle="1" w:styleId="ListLabel51">
    <w:name w:val="ListLabel 51"/>
    <w:rsid w:val="00F03928"/>
  </w:style>
  <w:style w:type="character" w:customStyle="1" w:styleId="ListLabel52">
    <w:name w:val="ListLabel 52"/>
    <w:rsid w:val="00F03928"/>
  </w:style>
  <w:style w:type="character" w:customStyle="1" w:styleId="ListLabel53">
    <w:name w:val="ListLabel 53"/>
    <w:rsid w:val="00F03928"/>
    <w:rPr>
      <w:color w:val="00000A"/>
      <w:position w:val="0"/>
      <w:sz w:val="24"/>
      <w:u w:val="none"/>
      <w:vertAlign w:val="baseline"/>
    </w:rPr>
  </w:style>
  <w:style w:type="character" w:customStyle="1" w:styleId="ListLabel54">
    <w:name w:val="ListLabel 54"/>
    <w:rsid w:val="00F03928"/>
    <w:rPr>
      <w:position w:val="0"/>
      <w:sz w:val="20"/>
      <w:u w:val="none"/>
      <w:vertAlign w:val="baseline"/>
    </w:rPr>
  </w:style>
  <w:style w:type="character" w:customStyle="1" w:styleId="ListLabel55">
    <w:name w:val="ListLabel 55"/>
    <w:rsid w:val="00F03928"/>
    <w:rPr>
      <w:position w:val="0"/>
      <w:sz w:val="20"/>
      <w:u w:val="none"/>
      <w:vertAlign w:val="baseline"/>
    </w:rPr>
  </w:style>
  <w:style w:type="character" w:customStyle="1" w:styleId="ListLabel56">
    <w:name w:val="ListLabel 56"/>
    <w:rsid w:val="00F03928"/>
  </w:style>
  <w:style w:type="character" w:customStyle="1" w:styleId="ListLabel57">
    <w:name w:val="ListLabel 57"/>
    <w:rsid w:val="00F03928"/>
  </w:style>
  <w:style w:type="character" w:customStyle="1" w:styleId="ListLabel58">
    <w:name w:val="ListLabel 58"/>
    <w:rsid w:val="00F03928"/>
  </w:style>
  <w:style w:type="character" w:customStyle="1" w:styleId="ListLabel59">
    <w:name w:val="ListLabel 59"/>
    <w:rsid w:val="00F03928"/>
  </w:style>
  <w:style w:type="character" w:customStyle="1" w:styleId="ListLabel60">
    <w:name w:val="ListLabel 60"/>
    <w:rsid w:val="00F03928"/>
  </w:style>
  <w:style w:type="character" w:customStyle="1" w:styleId="ListLabel61">
    <w:name w:val="ListLabel 61"/>
    <w:rsid w:val="00F03928"/>
  </w:style>
  <w:style w:type="character" w:customStyle="1" w:styleId="ListLabel62">
    <w:name w:val="ListLabel 62"/>
    <w:rsid w:val="00F03928"/>
  </w:style>
  <w:style w:type="character" w:customStyle="1" w:styleId="ListLabel63">
    <w:name w:val="ListLabel 63"/>
    <w:rsid w:val="00F03928"/>
    <w:rPr>
      <w:sz w:val="24"/>
    </w:rPr>
  </w:style>
  <w:style w:type="character" w:customStyle="1" w:styleId="ListLabel64">
    <w:name w:val="ListLabel 64"/>
    <w:rsid w:val="00F03928"/>
  </w:style>
  <w:style w:type="character" w:customStyle="1" w:styleId="ListLabel65">
    <w:name w:val="ListLabel 65"/>
    <w:rsid w:val="00F03928"/>
  </w:style>
  <w:style w:type="character" w:customStyle="1" w:styleId="ListLabel66">
    <w:name w:val="ListLabel 66"/>
    <w:rsid w:val="00F03928"/>
  </w:style>
  <w:style w:type="character" w:customStyle="1" w:styleId="ListLabel67">
    <w:name w:val="ListLabel 67"/>
    <w:rsid w:val="00F03928"/>
  </w:style>
  <w:style w:type="character" w:customStyle="1" w:styleId="ListLabel68">
    <w:name w:val="ListLabel 68"/>
    <w:rsid w:val="00F03928"/>
  </w:style>
  <w:style w:type="character" w:customStyle="1" w:styleId="ListLabel69">
    <w:name w:val="ListLabel 69"/>
    <w:rsid w:val="00F03928"/>
  </w:style>
  <w:style w:type="character" w:customStyle="1" w:styleId="ListLabel70">
    <w:name w:val="ListLabel 70"/>
    <w:rsid w:val="00F03928"/>
  </w:style>
  <w:style w:type="character" w:customStyle="1" w:styleId="ListLabel71">
    <w:name w:val="ListLabel 71"/>
    <w:rsid w:val="00F03928"/>
  </w:style>
  <w:style w:type="character" w:customStyle="1" w:styleId="ListLabel72">
    <w:name w:val="ListLabel 72"/>
    <w:rsid w:val="00F03928"/>
  </w:style>
  <w:style w:type="character" w:customStyle="1" w:styleId="ListLabel73">
    <w:name w:val="ListLabel 73"/>
    <w:rsid w:val="00F03928"/>
  </w:style>
  <w:style w:type="character" w:customStyle="1" w:styleId="ListLabel74">
    <w:name w:val="ListLabel 74"/>
    <w:rsid w:val="00F03928"/>
  </w:style>
  <w:style w:type="character" w:customStyle="1" w:styleId="ListLabel75">
    <w:name w:val="ListLabel 75"/>
    <w:rsid w:val="00F03928"/>
  </w:style>
  <w:style w:type="character" w:customStyle="1" w:styleId="ListLabel76">
    <w:name w:val="ListLabel 76"/>
    <w:rsid w:val="00F03928"/>
  </w:style>
  <w:style w:type="character" w:customStyle="1" w:styleId="ListLabel77">
    <w:name w:val="ListLabel 77"/>
    <w:rsid w:val="00F03928"/>
  </w:style>
  <w:style w:type="character" w:customStyle="1" w:styleId="ListLabel78">
    <w:name w:val="ListLabel 78"/>
    <w:rsid w:val="00F03928"/>
    <w:rPr>
      <w:sz w:val="24"/>
    </w:rPr>
  </w:style>
  <w:style w:type="character" w:customStyle="1" w:styleId="ListLabel79">
    <w:name w:val="ListLabel 79"/>
    <w:rsid w:val="00F03928"/>
  </w:style>
  <w:style w:type="character" w:customStyle="1" w:styleId="ListLabel80">
    <w:name w:val="ListLabel 80"/>
    <w:rsid w:val="00F03928"/>
  </w:style>
  <w:style w:type="character" w:customStyle="1" w:styleId="ListLabel81">
    <w:name w:val="ListLabel 81"/>
    <w:rsid w:val="00F03928"/>
  </w:style>
  <w:style w:type="character" w:customStyle="1" w:styleId="ListLabel82">
    <w:name w:val="ListLabel 82"/>
    <w:rsid w:val="00F03928"/>
  </w:style>
  <w:style w:type="character" w:customStyle="1" w:styleId="ListLabel83">
    <w:name w:val="ListLabel 83"/>
    <w:rsid w:val="00F03928"/>
  </w:style>
  <w:style w:type="character" w:customStyle="1" w:styleId="ListLabel84">
    <w:name w:val="ListLabel 84"/>
    <w:rsid w:val="00F03928"/>
  </w:style>
  <w:style w:type="character" w:customStyle="1" w:styleId="ListLabel85">
    <w:name w:val="ListLabel 85"/>
    <w:rsid w:val="00F03928"/>
  </w:style>
  <w:style w:type="character" w:customStyle="1" w:styleId="ListLabel86">
    <w:name w:val="ListLabel 86"/>
    <w:rsid w:val="00F03928"/>
  </w:style>
  <w:style w:type="character" w:customStyle="1" w:styleId="ListLabel87">
    <w:name w:val="ListLabel 87"/>
    <w:rsid w:val="00F03928"/>
  </w:style>
  <w:style w:type="character" w:customStyle="1" w:styleId="ListLabel88">
    <w:name w:val="ListLabel 88"/>
    <w:rsid w:val="00F03928"/>
  </w:style>
  <w:style w:type="character" w:customStyle="1" w:styleId="ListLabel89">
    <w:name w:val="ListLabel 89"/>
    <w:rsid w:val="00F03928"/>
  </w:style>
  <w:style w:type="character" w:customStyle="1" w:styleId="ListLabel90">
    <w:name w:val="ListLabel 90"/>
    <w:rsid w:val="00F03928"/>
  </w:style>
  <w:style w:type="character" w:customStyle="1" w:styleId="ListLabel91">
    <w:name w:val="ListLabel 91"/>
    <w:rsid w:val="00F03928"/>
  </w:style>
  <w:style w:type="character" w:customStyle="1" w:styleId="ListLabel92">
    <w:name w:val="ListLabel 92"/>
    <w:rsid w:val="00F03928"/>
  </w:style>
  <w:style w:type="character" w:customStyle="1" w:styleId="ListLabel93">
    <w:name w:val="ListLabel 93"/>
    <w:rsid w:val="00F03928"/>
  </w:style>
  <w:style w:type="character" w:customStyle="1" w:styleId="ListLabel94">
    <w:name w:val="ListLabel 94"/>
    <w:rsid w:val="00F03928"/>
  </w:style>
  <w:style w:type="character" w:customStyle="1" w:styleId="ListLabel95">
    <w:name w:val="ListLabel 95"/>
    <w:rsid w:val="00F03928"/>
  </w:style>
  <w:style w:type="character" w:customStyle="1" w:styleId="ListLabel96">
    <w:name w:val="ListLabel 96"/>
    <w:rsid w:val="00F03928"/>
    <w:rPr>
      <w:sz w:val="24"/>
    </w:rPr>
  </w:style>
  <w:style w:type="character" w:customStyle="1" w:styleId="ListLabel97">
    <w:name w:val="ListLabel 97"/>
    <w:rsid w:val="00F03928"/>
  </w:style>
  <w:style w:type="character" w:customStyle="1" w:styleId="ListLabel98">
    <w:name w:val="ListLabel 98"/>
    <w:rsid w:val="00F03928"/>
  </w:style>
  <w:style w:type="character" w:customStyle="1" w:styleId="ListLabel99">
    <w:name w:val="ListLabel 99"/>
    <w:rsid w:val="00F03928"/>
  </w:style>
  <w:style w:type="character" w:customStyle="1" w:styleId="ListLabel100">
    <w:name w:val="ListLabel 100"/>
    <w:rsid w:val="00F03928"/>
  </w:style>
  <w:style w:type="character" w:customStyle="1" w:styleId="ListLabel101">
    <w:name w:val="ListLabel 101"/>
    <w:rsid w:val="00F03928"/>
  </w:style>
  <w:style w:type="character" w:customStyle="1" w:styleId="ListLabel102">
    <w:name w:val="ListLabel 102"/>
    <w:rsid w:val="00F03928"/>
  </w:style>
  <w:style w:type="character" w:customStyle="1" w:styleId="ListLabel103">
    <w:name w:val="ListLabel 103"/>
    <w:rsid w:val="00F03928"/>
  </w:style>
  <w:style w:type="character" w:customStyle="1" w:styleId="ListLabel104">
    <w:name w:val="ListLabel 104"/>
    <w:rsid w:val="00F03928"/>
  </w:style>
  <w:style w:type="character" w:customStyle="1" w:styleId="ListLabel105">
    <w:name w:val="ListLabel 105"/>
    <w:rsid w:val="00F03928"/>
  </w:style>
  <w:style w:type="character" w:customStyle="1" w:styleId="ListLabel106">
    <w:name w:val="ListLabel 106"/>
    <w:rsid w:val="00F03928"/>
  </w:style>
  <w:style w:type="character" w:customStyle="1" w:styleId="ListLabel107">
    <w:name w:val="ListLabel 107"/>
    <w:rsid w:val="00F03928"/>
  </w:style>
  <w:style w:type="character" w:customStyle="1" w:styleId="ListLabel108">
    <w:name w:val="ListLabel 108"/>
    <w:rsid w:val="00F03928"/>
  </w:style>
  <w:style w:type="character" w:customStyle="1" w:styleId="ListLabel109">
    <w:name w:val="ListLabel 109"/>
    <w:rsid w:val="00F03928"/>
  </w:style>
  <w:style w:type="character" w:customStyle="1" w:styleId="ListLabel110">
    <w:name w:val="ListLabel 110"/>
    <w:rsid w:val="00F03928"/>
  </w:style>
  <w:style w:type="character" w:customStyle="1" w:styleId="ListLabel111">
    <w:name w:val="ListLabel 111"/>
    <w:rsid w:val="00F03928"/>
  </w:style>
  <w:style w:type="character" w:customStyle="1" w:styleId="ListLabel112">
    <w:name w:val="ListLabel 112"/>
    <w:rsid w:val="00F03928"/>
  </w:style>
  <w:style w:type="character" w:customStyle="1" w:styleId="ListLabel113">
    <w:name w:val="ListLabel 113"/>
    <w:rsid w:val="00F03928"/>
  </w:style>
  <w:style w:type="character" w:customStyle="1" w:styleId="ListLabel114">
    <w:name w:val="ListLabel 114"/>
    <w:rsid w:val="00F03928"/>
    <w:rPr>
      <w:sz w:val="24"/>
    </w:rPr>
  </w:style>
  <w:style w:type="character" w:customStyle="1" w:styleId="ListLabel115">
    <w:name w:val="ListLabel 115"/>
    <w:rsid w:val="00F03928"/>
  </w:style>
  <w:style w:type="character" w:customStyle="1" w:styleId="ListLabel116">
    <w:name w:val="ListLabel 116"/>
    <w:rsid w:val="00F03928"/>
  </w:style>
  <w:style w:type="character" w:customStyle="1" w:styleId="ListLabel117">
    <w:name w:val="ListLabel 117"/>
    <w:rsid w:val="00F03928"/>
  </w:style>
  <w:style w:type="character" w:customStyle="1" w:styleId="ListLabel118">
    <w:name w:val="ListLabel 118"/>
    <w:rsid w:val="00F03928"/>
  </w:style>
  <w:style w:type="character" w:customStyle="1" w:styleId="ListLabel119">
    <w:name w:val="ListLabel 119"/>
    <w:rsid w:val="00F03928"/>
  </w:style>
  <w:style w:type="character" w:customStyle="1" w:styleId="ListLabel120">
    <w:name w:val="ListLabel 120"/>
    <w:rsid w:val="00F03928"/>
  </w:style>
  <w:style w:type="character" w:customStyle="1" w:styleId="ListLabel121">
    <w:name w:val="ListLabel 121"/>
    <w:rsid w:val="00F03928"/>
  </w:style>
  <w:style w:type="character" w:customStyle="1" w:styleId="ListLabel122">
    <w:name w:val="ListLabel 122"/>
    <w:rsid w:val="00F03928"/>
  </w:style>
  <w:style w:type="character" w:customStyle="1" w:styleId="ListLabel123">
    <w:name w:val="ListLabel 123"/>
    <w:rsid w:val="00F03928"/>
  </w:style>
  <w:style w:type="character" w:customStyle="1" w:styleId="ListLabel124">
    <w:name w:val="ListLabel 124"/>
    <w:rsid w:val="00F03928"/>
  </w:style>
  <w:style w:type="character" w:customStyle="1" w:styleId="ListLabel125">
    <w:name w:val="ListLabel 125"/>
    <w:rsid w:val="00F03928"/>
  </w:style>
  <w:style w:type="character" w:customStyle="1" w:styleId="ListLabel126">
    <w:name w:val="ListLabel 126"/>
    <w:rsid w:val="00F03928"/>
  </w:style>
  <w:style w:type="character" w:customStyle="1" w:styleId="ListLabel127">
    <w:name w:val="ListLabel 127"/>
    <w:rsid w:val="00F03928"/>
  </w:style>
  <w:style w:type="character" w:customStyle="1" w:styleId="ListLabel128">
    <w:name w:val="ListLabel 128"/>
    <w:rsid w:val="00F03928"/>
  </w:style>
  <w:style w:type="character" w:customStyle="1" w:styleId="ListLabel129">
    <w:name w:val="ListLabel 129"/>
    <w:rsid w:val="00F03928"/>
  </w:style>
  <w:style w:type="character" w:customStyle="1" w:styleId="ListLabel130">
    <w:name w:val="ListLabel 130"/>
    <w:rsid w:val="00F03928"/>
  </w:style>
  <w:style w:type="character" w:customStyle="1" w:styleId="ListLabel131">
    <w:name w:val="ListLabel 131"/>
    <w:rsid w:val="00F03928"/>
  </w:style>
  <w:style w:type="character" w:customStyle="1" w:styleId="ListLabel132">
    <w:name w:val="ListLabel 132"/>
    <w:rsid w:val="00F03928"/>
  </w:style>
  <w:style w:type="character" w:customStyle="1" w:styleId="ListLabel133">
    <w:name w:val="ListLabel 133"/>
    <w:rsid w:val="00F03928"/>
  </w:style>
  <w:style w:type="character" w:customStyle="1" w:styleId="ListLabel134">
    <w:name w:val="ListLabel 134"/>
    <w:rsid w:val="00F03928"/>
  </w:style>
  <w:style w:type="character" w:customStyle="1" w:styleId="ListLabel135">
    <w:name w:val="ListLabel 135"/>
    <w:rsid w:val="00F03928"/>
  </w:style>
  <w:style w:type="character" w:customStyle="1" w:styleId="ListLabel136">
    <w:name w:val="ListLabel 136"/>
    <w:rsid w:val="00F03928"/>
  </w:style>
  <w:style w:type="character" w:customStyle="1" w:styleId="ListLabel137">
    <w:name w:val="ListLabel 137"/>
    <w:rsid w:val="00F03928"/>
  </w:style>
  <w:style w:type="character" w:customStyle="1" w:styleId="ListLabel138">
    <w:name w:val="ListLabel 138"/>
    <w:rsid w:val="00F03928"/>
  </w:style>
  <w:style w:type="character" w:customStyle="1" w:styleId="ListLabel139">
    <w:name w:val="ListLabel 139"/>
    <w:rsid w:val="00F03928"/>
  </w:style>
  <w:style w:type="character" w:customStyle="1" w:styleId="ListLabel140">
    <w:name w:val="ListLabel 140"/>
    <w:rsid w:val="00F03928"/>
  </w:style>
  <w:style w:type="character" w:customStyle="1" w:styleId="ListLabel141">
    <w:name w:val="ListLabel 141"/>
    <w:rsid w:val="00F03928"/>
  </w:style>
  <w:style w:type="character" w:customStyle="1" w:styleId="ListLabel142">
    <w:name w:val="ListLabel 142"/>
    <w:rsid w:val="00F03928"/>
  </w:style>
  <w:style w:type="character" w:customStyle="1" w:styleId="ListLabel143">
    <w:name w:val="ListLabel 143"/>
    <w:rsid w:val="00F03928"/>
  </w:style>
  <w:style w:type="character" w:customStyle="1" w:styleId="ListLabel144">
    <w:name w:val="ListLabel 144"/>
    <w:rsid w:val="00F03928"/>
  </w:style>
  <w:style w:type="character" w:customStyle="1" w:styleId="ListLabel145">
    <w:name w:val="ListLabel 145"/>
    <w:rsid w:val="00F03928"/>
  </w:style>
  <w:style w:type="character" w:customStyle="1" w:styleId="ListLabel146">
    <w:name w:val="ListLabel 146"/>
    <w:rsid w:val="00F03928"/>
  </w:style>
  <w:style w:type="character" w:customStyle="1" w:styleId="ListLabel147">
    <w:name w:val="ListLabel 147"/>
    <w:rsid w:val="00F03928"/>
  </w:style>
  <w:style w:type="character" w:customStyle="1" w:styleId="ListLabel148">
    <w:name w:val="ListLabel 148"/>
    <w:rsid w:val="00F03928"/>
  </w:style>
  <w:style w:type="character" w:customStyle="1" w:styleId="ListLabel149">
    <w:name w:val="ListLabel 149"/>
    <w:rsid w:val="00F03928"/>
  </w:style>
  <w:style w:type="character" w:customStyle="1" w:styleId="ListLabel150">
    <w:name w:val="ListLabel 150"/>
    <w:rsid w:val="00F03928"/>
    <w:rPr>
      <w:sz w:val="24"/>
    </w:rPr>
  </w:style>
  <w:style w:type="character" w:customStyle="1" w:styleId="ListLabel151">
    <w:name w:val="ListLabel 151"/>
    <w:rsid w:val="00F03928"/>
  </w:style>
  <w:style w:type="character" w:customStyle="1" w:styleId="ListLabel152">
    <w:name w:val="ListLabel 152"/>
    <w:rsid w:val="00F03928"/>
  </w:style>
  <w:style w:type="character" w:customStyle="1" w:styleId="ListLabel153">
    <w:name w:val="ListLabel 153"/>
    <w:rsid w:val="00F03928"/>
  </w:style>
  <w:style w:type="character" w:customStyle="1" w:styleId="ListLabel154">
    <w:name w:val="ListLabel 154"/>
    <w:rsid w:val="00F03928"/>
  </w:style>
  <w:style w:type="character" w:customStyle="1" w:styleId="ListLabel155">
    <w:name w:val="ListLabel 155"/>
    <w:rsid w:val="00F03928"/>
  </w:style>
  <w:style w:type="character" w:customStyle="1" w:styleId="ListLabel156">
    <w:name w:val="ListLabel 156"/>
    <w:rsid w:val="00F03928"/>
  </w:style>
  <w:style w:type="character" w:customStyle="1" w:styleId="ListLabel157">
    <w:name w:val="ListLabel 157"/>
    <w:rsid w:val="00F03928"/>
  </w:style>
  <w:style w:type="character" w:customStyle="1" w:styleId="ListLabel158">
    <w:name w:val="ListLabel 158"/>
    <w:rsid w:val="00F03928"/>
  </w:style>
  <w:style w:type="character" w:customStyle="1" w:styleId="ListLabel159">
    <w:name w:val="ListLabel 159"/>
    <w:rsid w:val="00F03928"/>
    <w:rPr>
      <w:sz w:val="24"/>
    </w:rPr>
  </w:style>
  <w:style w:type="character" w:customStyle="1" w:styleId="ListLabel160">
    <w:name w:val="ListLabel 160"/>
    <w:rsid w:val="00F03928"/>
  </w:style>
  <w:style w:type="character" w:customStyle="1" w:styleId="ListLabel161">
    <w:name w:val="ListLabel 161"/>
    <w:rsid w:val="00F03928"/>
  </w:style>
  <w:style w:type="character" w:customStyle="1" w:styleId="ListLabel162">
    <w:name w:val="ListLabel 162"/>
    <w:rsid w:val="00F03928"/>
  </w:style>
  <w:style w:type="character" w:customStyle="1" w:styleId="ListLabel163">
    <w:name w:val="ListLabel 163"/>
    <w:rsid w:val="00F03928"/>
  </w:style>
  <w:style w:type="character" w:customStyle="1" w:styleId="ListLabel164">
    <w:name w:val="ListLabel 164"/>
    <w:rsid w:val="00F03928"/>
  </w:style>
  <w:style w:type="character" w:customStyle="1" w:styleId="ListLabel165">
    <w:name w:val="ListLabel 165"/>
    <w:rsid w:val="00F03928"/>
  </w:style>
  <w:style w:type="character" w:customStyle="1" w:styleId="ListLabel166">
    <w:name w:val="ListLabel 166"/>
    <w:rsid w:val="00F03928"/>
  </w:style>
  <w:style w:type="character" w:customStyle="1" w:styleId="ListLabel167">
    <w:name w:val="ListLabel 167"/>
    <w:rsid w:val="00F03928"/>
  </w:style>
  <w:style w:type="character" w:customStyle="1" w:styleId="ListLabel168">
    <w:name w:val="ListLabel 168"/>
    <w:rsid w:val="00F03928"/>
    <w:rPr>
      <w:sz w:val="24"/>
    </w:rPr>
  </w:style>
  <w:style w:type="character" w:customStyle="1" w:styleId="ListLabel169">
    <w:name w:val="ListLabel 169"/>
    <w:rsid w:val="00F03928"/>
  </w:style>
  <w:style w:type="character" w:customStyle="1" w:styleId="ListLabel170">
    <w:name w:val="ListLabel 170"/>
    <w:rsid w:val="00F03928"/>
  </w:style>
  <w:style w:type="character" w:customStyle="1" w:styleId="ListLabel171">
    <w:name w:val="ListLabel 171"/>
    <w:rsid w:val="00F03928"/>
  </w:style>
  <w:style w:type="character" w:customStyle="1" w:styleId="ListLabel172">
    <w:name w:val="ListLabel 172"/>
    <w:rsid w:val="00F03928"/>
  </w:style>
  <w:style w:type="character" w:customStyle="1" w:styleId="ListLabel173">
    <w:name w:val="ListLabel 173"/>
    <w:rsid w:val="00F03928"/>
  </w:style>
  <w:style w:type="character" w:customStyle="1" w:styleId="ListLabel174">
    <w:name w:val="ListLabel 174"/>
    <w:rsid w:val="00F03928"/>
  </w:style>
  <w:style w:type="character" w:customStyle="1" w:styleId="ListLabel175">
    <w:name w:val="ListLabel 175"/>
    <w:rsid w:val="00F03928"/>
  </w:style>
  <w:style w:type="character" w:customStyle="1" w:styleId="ListLabel176">
    <w:name w:val="ListLabel 176"/>
    <w:rsid w:val="00F03928"/>
  </w:style>
  <w:style w:type="character" w:customStyle="1" w:styleId="ListLabel177">
    <w:name w:val="ListLabel 177"/>
    <w:rsid w:val="00F03928"/>
  </w:style>
  <w:style w:type="character" w:customStyle="1" w:styleId="ListLabel178">
    <w:name w:val="ListLabel 178"/>
    <w:rsid w:val="00F03928"/>
  </w:style>
  <w:style w:type="character" w:customStyle="1" w:styleId="ListLabel179">
    <w:name w:val="ListLabel 179"/>
    <w:rsid w:val="00F03928"/>
  </w:style>
  <w:style w:type="character" w:customStyle="1" w:styleId="ListLabel180">
    <w:name w:val="ListLabel 180"/>
    <w:rsid w:val="00F03928"/>
  </w:style>
  <w:style w:type="character" w:customStyle="1" w:styleId="ListLabel181">
    <w:name w:val="ListLabel 181"/>
    <w:rsid w:val="00F03928"/>
  </w:style>
  <w:style w:type="character" w:customStyle="1" w:styleId="ListLabel182">
    <w:name w:val="ListLabel 182"/>
    <w:rsid w:val="00F03928"/>
  </w:style>
  <w:style w:type="character" w:customStyle="1" w:styleId="ListLabel183">
    <w:name w:val="ListLabel 183"/>
    <w:rsid w:val="00F03928"/>
  </w:style>
  <w:style w:type="character" w:customStyle="1" w:styleId="ListLabel184">
    <w:name w:val="ListLabel 184"/>
    <w:rsid w:val="00F03928"/>
  </w:style>
  <w:style w:type="character" w:customStyle="1" w:styleId="ListLabel185">
    <w:name w:val="ListLabel 185"/>
    <w:rsid w:val="00F03928"/>
  </w:style>
  <w:style w:type="character" w:customStyle="1" w:styleId="ListLabel186">
    <w:name w:val="ListLabel 186"/>
    <w:rsid w:val="00F03928"/>
    <w:rPr>
      <w:sz w:val="20"/>
    </w:rPr>
  </w:style>
  <w:style w:type="character" w:customStyle="1" w:styleId="ListLabel187">
    <w:name w:val="ListLabel 187"/>
    <w:rsid w:val="00F03928"/>
  </w:style>
  <w:style w:type="character" w:customStyle="1" w:styleId="ListLabel188">
    <w:name w:val="ListLabel 188"/>
    <w:rsid w:val="00F03928"/>
  </w:style>
  <w:style w:type="character" w:customStyle="1" w:styleId="ListLabel189">
    <w:name w:val="ListLabel 189"/>
    <w:rsid w:val="00F03928"/>
  </w:style>
  <w:style w:type="character" w:customStyle="1" w:styleId="ListLabel190">
    <w:name w:val="ListLabel 190"/>
    <w:rsid w:val="00F03928"/>
  </w:style>
  <w:style w:type="character" w:customStyle="1" w:styleId="ListLabel191">
    <w:name w:val="ListLabel 191"/>
    <w:rsid w:val="00F03928"/>
  </w:style>
  <w:style w:type="character" w:customStyle="1" w:styleId="ListLabel192">
    <w:name w:val="ListLabel 192"/>
    <w:rsid w:val="00F03928"/>
  </w:style>
  <w:style w:type="character" w:customStyle="1" w:styleId="ListLabel193">
    <w:name w:val="ListLabel 193"/>
    <w:rsid w:val="00F03928"/>
  </w:style>
  <w:style w:type="character" w:customStyle="1" w:styleId="ListLabel194">
    <w:name w:val="ListLabel 194"/>
    <w:rsid w:val="00F03928"/>
  </w:style>
  <w:style w:type="character" w:customStyle="1" w:styleId="ListLabel195">
    <w:name w:val="ListLabel 195"/>
    <w:rsid w:val="00F03928"/>
    <w:rPr>
      <w:sz w:val="20"/>
    </w:rPr>
  </w:style>
  <w:style w:type="character" w:customStyle="1" w:styleId="ListLabel196">
    <w:name w:val="ListLabel 196"/>
    <w:rsid w:val="00F03928"/>
  </w:style>
  <w:style w:type="character" w:customStyle="1" w:styleId="ListLabel197">
    <w:name w:val="ListLabel 197"/>
    <w:rsid w:val="00F03928"/>
  </w:style>
  <w:style w:type="character" w:customStyle="1" w:styleId="ListLabel198">
    <w:name w:val="ListLabel 198"/>
    <w:rsid w:val="00F03928"/>
  </w:style>
  <w:style w:type="character" w:customStyle="1" w:styleId="ListLabel199">
    <w:name w:val="ListLabel 199"/>
    <w:rsid w:val="00F03928"/>
  </w:style>
  <w:style w:type="character" w:customStyle="1" w:styleId="ListLabel200">
    <w:name w:val="ListLabel 200"/>
    <w:rsid w:val="00F03928"/>
  </w:style>
  <w:style w:type="character" w:customStyle="1" w:styleId="ListLabel201">
    <w:name w:val="ListLabel 201"/>
    <w:rsid w:val="00F03928"/>
  </w:style>
  <w:style w:type="character" w:customStyle="1" w:styleId="ListLabel202">
    <w:name w:val="ListLabel 202"/>
    <w:rsid w:val="00F03928"/>
  </w:style>
  <w:style w:type="character" w:customStyle="1" w:styleId="ListLabel203">
    <w:name w:val="ListLabel 203"/>
    <w:rsid w:val="00F03928"/>
  </w:style>
  <w:style w:type="character" w:customStyle="1" w:styleId="ListLabel204">
    <w:name w:val="ListLabel 204"/>
    <w:rsid w:val="00F03928"/>
  </w:style>
  <w:style w:type="character" w:customStyle="1" w:styleId="ListLabel205">
    <w:name w:val="ListLabel 205"/>
    <w:rsid w:val="00F03928"/>
  </w:style>
  <w:style w:type="character" w:customStyle="1" w:styleId="ListLabel206">
    <w:name w:val="ListLabel 206"/>
    <w:rsid w:val="00F03928"/>
  </w:style>
  <w:style w:type="character" w:customStyle="1" w:styleId="ListLabel207">
    <w:name w:val="ListLabel 207"/>
    <w:rsid w:val="00F03928"/>
  </w:style>
  <w:style w:type="character" w:customStyle="1" w:styleId="ListLabel208">
    <w:name w:val="ListLabel 208"/>
    <w:rsid w:val="00F03928"/>
  </w:style>
  <w:style w:type="character" w:customStyle="1" w:styleId="ListLabel209">
    <w:name w:val="ListLabel 209"/>
    <w:rsid w:val="00F03928"/>
  </w:style>
  <w:style w:type="character" w:customStyle="1" w:styleId="ListLabel210">
    <w:name w:val="ListLabel 210"/>
    <w:rsid w:val="00F03928"/>
  </w:style>
  <w:style w:type="character" w:customStyle="1" w:styleId="ListLabel211">
    <w:name w:val="ListLabel 211"/>
    <w:rsid w:val="00F03928"/>
  </w:style>
  <w:style w:type="character" w:customStyle="1" w:styleId="ListLabel212">
    <w:name w:val="ListLabel 212"/>
    <w:rsid w:val="00F03928"/>
  </w:style>
  <w:style w:type="character" w:customStyle="1" w:styleId="ListLabel213">
    <w:name w:val="ListLabel 213"/>
    <w:rsid w:val="00F03928"/>
  </w:style>
  <w:style w:type="character" w:customStyle="1" w:styleId="ListLabel214">
    <w:name w:val="ListLabel 214"/>
    <w:rsid w:val="00F03928"/>
  </w:style>
  <w:style w:type="character" w:customStyle="1" w:styleId="ListLabel215">
    <w:name w:val="ListLabel 215"/>
    <w:rsid w:val="00F03928"/>
  </w:style>
  <w:style w:type="character" w:customStyle="1" w:styleId="ListLabel216">
    <w:name w:val="ListLabel 216"/>
    <w:rsid w:val="00F03928"/>
  </w:style>
  <w:style w:type="character" w:customStyle="1" w:styleId="ListLabel217">
    <w:name w:val="ListLabel 217"/>
    <w:rsid w:val="00F03928"/>
  </w:style>
  <w:style w:type="character" w:customStyle="1" w:styleId="ListLabel218">
    <w:name w:val="ListLabel 218"/>
    <w:rsid w:val="00F03928"/>
  </w:style>
  <w:style w:type="character" w:customStyle="1" w:styleId="ListLabel219">
    <w:name w:val="ListLabel 219"/>
    <w:rsid w:val="00F03928"/>
  </w:style>
  <w:style w:type="character" w:customStyle="1" w:styleId="ListLabel220">
    <w:name w:val="ListLabel 220"/>
    <w:rsid w:val="00F03928"/>
  </w:style>
  <w:style w:type="character" w:customStyle="1" w:styleId="ListLabel221">
    <w:name w:val="ListLabel 221"/>
    <w:rsid w:val="00F03928"/>
  </w:style>
  <w:style w:type="character" w:customStyle="1" w:styleId="ListLabel222">
    <w:name w:val="ListLabel 222"/>
    <w:rsid w:val="00F03928"/>
  </w:style>
  <w:style w:type="character" w:customStyle="1" w:styleId="ListLabel223">
    <w:name w:val="ListLabel 223"/>
    <w:rsid w:val="00F03928"/>
  </w:style>
  <w:style w:type="character" w:customStyle="1" w:styleId="ListLabel224">
    <w:name w:val="ListLabel 224"/>
    <w:rsid w:val="00F03928"/>
  </w:style>
  <w:style w:type="character" w:customStyle="1" w:styleId="ListLabel225">
    <w:name w:val="ListLabel 225"/>
    <w:rsid w:val="00F03928"/>
  </w:style>
  <w:style w:type="character" w:customStyle="1" w:styleId="ListLabel226">
    <w:name w:val="ListLabel 226"/>
    <w:rsid w:val="00F03928"/>
    <w:rPr>
      <w:b/>
      <w:sz w:val="20"/>
    </w:rPr>
  </w:style>
  <w:style w:type="character" w:customStyle="1" w:styleId="ListLabel227">
    <w:name w:val="ListLabel 227"/>
    <w:rsid w:val="00F03928"/>
  </w:style>
  <w:style w:type="character" w:customStyle="1" w:styleId="ListLabel228">
    <w:name w:val="ListLabel 228"/>
    <w:rsid w:val="00F03928"/>
  </w:style>
  <w:style w:type="character" w:customStyle="1" w:styleId="ListLabel229">
    <w:name w:val="ListLabel 229"/>
    <w:rsid w:val="00F03928"/>
  </w:style>
  <w:style w:type="character" w:customStyle="1" w:styleId="ListLabel230">
    <w:name w:val="ListLabel 230"/>
    <w:rsid w:val="00F03928"/>
  </w:style>
  <w:style w:type="character" w:customStyle="1" w:styleId="ListLabel231">
    <w:name w:val="ListLabel 231"/>
    <w:rsid w:val="00F03928"/>
  </w:style>
  <w:style w:type="character" w:customStyle="1" w:styleId="ListLabel232">
    <w:name w:val="ListLabel 232"/>
    <w:rsid w:val="00F03928"/>
  </w:style>
  <w:style w:type="character" w:customStyle="1" w:styleId="ListLabel233">
    <w:name w:val="ListLabel 233"/>
    <w:rsid w:val="00F03928"/>
  </w:style>
  <w:style w:type="character" w:customStyle="1" w:styleId="ListLabel234">
    <w:name w:val="ListLabel 234"/>
    <w:rsid w:val="00F03928"/>
  </w:style>
  <w:style w:type="character" w:customStyle="1" w:styleId="ListLabel235">
    <w:name w:val="ListLabel 235"/>
    <w:rsid w:val="00F03928"/>
    <w:rPr>
      <w:sz w:val="20"/>
    </w:rPr>
  </w:style>
  <w:style w:type="character" w:customStyle="1" w:styleId="ListLabel236">
    <w:name w:val="ListLabel 236"/>
    <w:rsid w:val="00F03928"/>
  </w:style>
  <w:style w:type="character" w:customStyle="1" w:styleId="ListLabel237">
    <w:name w:val="ListLabel 237"/>
    <w:rsid w:val="00F03928"/>
  </w:style>
  <w:style w:type="character" w:customStyle="1" w:styleId="ListLabel238">
    <w:name w:val="ListLabel 238"/>
    <w:rsid w:val="00F03928"/>
  </w:style>
  <w:style w:type="character" w:customStyle="1" w:styleId="ListLabel239">
    <w:name w:val="ListLabel 239"/>
    <w:rsid w:val="00F03928"/>
  </w:style>
  <w:style w:type="character" w:customStyle="1" w:styleId="ListLabel240">
    <w:name w:val="ListLabel 240"/>
    <w:rsid w:val="00F03928"/>
  </w:style>
  <w:style w:type="character" w:customStyle="1" w:styleId="ListLabel241">
    <w:name w:val="ListLabel 241"/>
    <w:rsid w:val="00F03928"/>
  </w:style>
  <w:style w:type="character" w:customStyle="1" w:styleId="ListLabel242">
    <w:name w:val="ListLabel 242"/>
    <w:rsid w:val="00F03928"/>
  </w:style>
  <w:style w:type="character" w:customStyle="1" w:styleId="ListLabel243">
    <w:name w:val="ListLabel 243"/>
    <w:rsid w:val="00F03928"/>
  </w:style>
  <w:style w:type="character" w:customStyle="1" w:styleId="ListLabel244">
    <w:name w:val="ListLabel 244"/>
    <w:rsid w:val="00F03928"/>
    <w:rPr>
      <w:sz w:val="20"/>
    </w:rPr>
  </w:style>
  <w:style w:type="character" w:customStyle="1" w:styleId="ListLabel245">
    <w:name w:val="ListLabel 245"/>
    <w:rsid w:val="00F03928"/>
  </w:style>
  <w:style w:type="character" w:customStyle="1" w:styleId="ListLabel246">
    <w:name w:val="ListLabel 246"/>
    <w:rsid w:val="00F03928"/>
  </w:style>
  <w:style w:type="character" w:customStyle="1" w:styleId="ListLabel247">
    <w:name w:val="ListLabel 247"/>
    <w:rsid w:val="00F03928"/>
  </w:style>
  <w:style w:type="character" w:customStyle="1" w:styleId="ListLabel248">
    <w:name w:val="ListLabel 248"/>
    <w:rsid w:val="00F03928"/>
  </w:style>
  <w:style w:type="character" w:customStyle="1" w:styleId="ListLabel249">
    <w:name w:val="ListLabel 249"/>
    <w:rsid w:val="00F03928"/>
  </w:style>
  <w:style w:type="character" w:customStyle="1" w:styleId="ListLabel250">
    <w:name w:val="ListLabel 250"/>
    <w:rsid w:val="00F03928"/>
  </w:style>
  <w:style w:type="character" w:customStyle="1" w:styleId="ListLabel251">
    <w:name w:val="ListLabel 251"/>
    <w:rsid w:val="00F03928"/>
  </w:style>
  <w:style w:type="character" w:customStyle="1" w:styleId="ListLabel252">
    <w:name w:val="ListLabel 252"/>
    <w:rsid w:val="00F03928"/>
  </w:style>
  <w:style w:type="character" w:customStyle="1" w:styleId="ListLabel253">
    <w:name w:val="ListLabel 253"/>
    <w:rsid w:val="00F03928"/>
    <w:rPr>
      <w:sz w:val="20"/>
    </w:rPr>
  </w:style>
  <w:style w:type="character" w:customStyle="1" w:styleId="ListLabel254">
    <w:name w:val="ListLabel 254"/>
    <w:rsid w:val="00F03928"/>
  </w:style>
  <w:style w:type="character" w:customStyle="1" w:styleId="ListLabel255">
    <w:name w:val="ListLabel 255"/>
    <w:rsid w:val="00F03928"/>
  </w:style>
  <w:style w:type="character" w:customStyle="1" w:styleId="ListLabel256">
    <w:name w:val="ListLabel 256"/>
    <w:rsid w:val="00F03928"/>
  </w:style>
  <w:style w:type="character" w:customStyle="1" w:styleId="ListLabel257">
    <w:name w:val="ListLabel 257"/>
    <w:rsid w:val="00F03928"/>
  </w:style>
  <w:style w:type="character" w:customStyle="1" w:styleId="ListLabel258">
    <w:name w:val="ListLabel 258"/>
    <w:rsid w:val="00F03928"/>
  </w:style>
  <w:style w:type="character" w:customStyle="1" w:styleId="ListLabel259">
    <w:name w:val="ListLabel 259"/>
    <w:rsid w:val="00F03928"/>
  </w:style>
  <w:style w:type="character" w:customStyle="1" w:styleId="ListLabel260">
    <w:name w:val="ListLabel 260"/>
    <w:rsid w:val="00F03928"/>
  </w:style>
  <w:style w:type="character" w:customStyle="1" w:styleId="ListLabel261">
    <w:name w:val="ListLabel 261"/>
    <w:rsid w:val="00F03928"/>
  </w:style>
  <w:style w:type="character" w:customStyle="1" w:styleId="ListLabel262">
    <w:name w:val="ListLabel 262"/>
    <w:rsid w:val="00F03928"/>
    <w:rPr>
      <w:sz w:val="20"/>
    </w:rPr>
  </w:style>
  <w:style w:type="character" w:customStyle="1" w:styleId="ListLabel263">
    <w:name w:val="ListLabel 263"/>
    <w:rsid w:val="00F03928"/>
  </w:style>
  <w:style w:type="character" w:customStyle="1" w:styleId="ListLabel264">
    <w:name w:val="ListLabel 264"/>
    <w:rsid w:val="00F03928"/>
  </w:style>
  <w:style w:type="character" w:customStyle="1" w:styleId="ListLabel265">
    <w:name w:val="ListLabel 265"/>
    <w:rsid w:val="00F03928"/>
  </w:style>
  <w:style w:type="character" w:customStyle="1" w:styleId="ListLabel266">
    <w:name w:val="ListLabel 266"/>
    <w:rsid w:val="00F03928"/>
  </w:style>
  <w:style w:type="character" w:customStyle="1" w:styleId="ListLabel267">
    <w:name w:val="ListLabel 267"/>
    <w:rsid w:val="00F03928"/>
  </w:style>
  <w:style w:type="character" w:customStyle="1" w:styleId="ListLabel268">
    <w:name w:val="ListLabel 268"/>
    <w:rsid w:val="00F03928"/>
  </w:style>
  <w:style w:type="character" w:customStyle="1" w:styleId="ListLabel269">
    <w:name w:val="ListLabel 269"/>
    <w:rsid w:val="00F03928"/>
  </w:style>
  <w:style w:type="character" w:customStyle="1" w:styleId="ListLabel270">
    <w:name w:val="ListLabel 270"/>
    <w:rsid w:val="00F03928"/>
  </w:style>
  <w:style w:type="character" w:customStyle="1" w:styleId="ListLabel271">
    <w:name w:val="ListLabel 271"/>
    <w:rsid w:val="00F03928"/>
    <w:rPr>
      <w:sz w:val="20"/>
    </w:rPr>
  </w:style>
  <w:style w:type="character" w:customStyle="1" w:styleId="ListLabel272">
    <w:name w:val="ListLabel 272"/>
    <w:rsid w:val="00F03928"/>
  </w:style>
  <w:style w:type="character" w:customStyle="1" w:styleId="ListLabel273">
    <w:name w:val="ListLabel 273"/>
    <w:rsid w:val="00F03928"/>
  </w:style>
  <w:style w:type="character" w:customStyle="1" w:styleId="ListLabel274">
    <w:name w:val="ListLabel 274"/>
    <w:rsid w:val="00F03928"/>
  </w:style>
  <w:style w:type="character" w:customStyle="1" w:styleId="ListLabel275">
    <w:name w:val="ListLabel 275"/>
    <w:rsid w:val="00F03928"/>
  </w:style>
  <w:style w:type="character" w:customStyle="1" w:styleId="ListLabel276">
    <w:name w:val="ListLabel 276"/>
    <w:rsid w:val="00F03928"/>
  </w:style>
  <w:style w:type="character" w:customStyle="1" w:styleId="ListLabel277">
    <w:name w:val="ListLabel 277"/>
    <w:rsid w:val="00F03928"/>
  </w:style>
  <w:style w:type="character" w:customStyle="1" w:styleId="ListLabel278">
    <w:name w:val="ListLabel 278"/>
    <w:rsid w:val="00F03928"/>
  </w:style>
  <w:style w:type="character" w:customStyle="1" w:styleId="ListLabel279">
    <w:name w:val="ListLabel 279"/>
    <w:rsid w:val="00F03928"/>
  </w:style>
  <w:style w:type="character" w:customStyle="1" w:styleId="ListLabel280">
    <w:name w:val="ListLabel 280"/>
    <w:rsid w:val="00F03928"/>
    <w:rPr>
      <w:sz w:val="20"/>
    </w:rPr>
  </w:style>
  <w:style w:type="character" w:customStyle="1" w:styleId="ListLabel281">
    <w:name w:val="ListLabel 281"/>
    <w:rsid w:val="00F03928"/>
  </w:style>
  <w:style w:type="character" w:customStyle="1" w:styleId="ListLabel282">
    <w:name w:val="ListLabel 282"/>
    <w:rsid w:val="00F03928"/>
  </w:style>
  <w:style w:type="character" w:customStyle="1" w:styleId="ListLabel283">
    <w:name w:val="ListLabel 283"/>
    <w:rsid w:val="00F03928"/>
  </w:style>
  <w:style w:type="character" w:customStyle="1" w:styleId="ListLabel284">
    <w:name w:val="ListLabel 284"/>
    <w:rsid w:val="00F03928"/>
  </w:style>
  <w:style w:type="character" w:customStyle="1" w:styleId="ListLabel285">
    <w:name w:val="ListLabel 285"/>
    <w:rsid w:val="00F03928"/>
  </w:style>
  <w:style w:type="character" w:customStyle="1" w:styleId="ListLabel286">
    <w:name w:val="ListLabel 286"/>
    <w:rsid w:val="00F03928"/>
  </w:style>
  <w:style w:type="character" w:customStyle="1" w:styleId="ListLabel287">
    <w:name w:val="ListLabel 287"/>
    <w:rsid w:val="00F03928"/>
  </w:style>
  <w:style w:type="character" w:customStyle="1" w:styleId="ListLabel288">
    <w:name w:val="ListLabel 288"/>
    <w:rsid w:val="00F03928"/>
  </w:style>
  <w:style w:type="character" w:customStyle="1" w:styleId="ListLabel289">
    <w:name w:val="ListLabel 289"/>
    <w:rsid w:val="00F03928"/>
    <w:rPr>
      <w:b/>
      <w:color w:val="00000A"/>
      <w:sz w:val="20"/>
    </w:rPr>
  </w:style>
  <w:style w:type="character" w:customStyle="1" w:styleId="ListLabel290">
    <w:name w:val="ListLabel 290"/>
    <w:rsid w:val="00F03928"/>
  </w:style>
  <w:style w:type="character" w:customStyle="1" w:styleId="ListLabel291">
    <w:name w:val="ListLabel 291"/>
    <w:rsid w:val="00F03928"/>
  </w:style>
  <w:style w:type="character" w:customStyle="1" w:styleId="ListLabel292">
    <w:name w:val="ListLabel 292"/>
    <w:rsid w:val="00F03928"/>
  </w:style>
  <w:style w:type="character" w:customStyle="1" w:styleId="ListLabel293">
    <w:name w:val="ListLabel 293"/>
    <w:rsid w:val="00F03928"/>
  </w:style>
  <w:style w:type="character" w:customStyle="1" w:styleId="ListLabel294">
    <w:name w:val="ListLabel 294"/>
    <w:rsid w:val="00F03928"/>
  </w:style>
  <w:style w:type="character" w:customStyle="1" w:styleId="ListLabel295">
    <w:name w:val="ListLabel 295"/>
    <w:rsid w:val="00F03928"/>
  </w:style>
  <w:style w:type="character" w:customStyle="1" w:styleId="ListLabel296">
    <w:name w:val="ListLabel 296"/>
    <w:rsid w:val="00F03928"/>
  </w:style>
  <w:style w:type="character" w:customStyle="1" w:styleId="ListLabel297">
    <w:name w:val="ListLabel 297"/>
    <w:rsid w:val="00F03928"/>
  </w:style>
  <w:style w:type="character" w:customStyle="1" w:styleId="ListLabel298">
    <w:name w:val="ListLabel 298"/>
    <w:rsid w:val="00F03928"/>
    <w:rPr>
      <w:b/>
      <w:color w:val="00000A"/>
      <w:sz w:val="20"/>
    </w:rPr>
  </w:style>
  <w:style w:type="character" w:customStyle="1" w:styleId="Bullets">
    <w:name w:val="Bullets"/>
    <w:rsid w:val="00F03928"/>
    <w:rPr>
      <w:rFonts w:ascii="OpenSymbol" w:hAnsi="OpenSymbol"/>
    </w:rPr>
  </w:style>
  <w:style w:type="character" w:customStyle="1" w:styleId="StrongEmphasis">
    <w:name w:val="Strong Emphasis"/>
    <w:rsid w:val="00F03928"/>
    <w:rPr>
      <w:b/>
    </w:rPr>
  </w:style>
  <w:style w:type="character" w:customStyle="1" w:styleId="ListLabel299">
    <w:name w:val="ListLabel 299"/>
    <w:rsid w:val="00F03928"/>
    <w:rPr>
      <w:sz w:val="20"/>
    </w:rPr>
  </w:style>
  <w:style w:type="character" w:customStyle="1" w:styleId="ListLabel300">
    <w:name w:val="ListLabel 300"/>
    <w:rsid w:val="00F03928"/>
  </w:style>
  <w:style w:type="character" w:customStyle="1" w:styleId="ListLabel301">
    <w:name w:val="ListLabel 301"/>
    <w:rsid w:val="00F03928"/>
  </w:style>
  <w:style w:type="character" w:customStyle="1" w:styleId="ListLabel302">
    <w:name w:val="ListLabel 302"/>
    <w:rsid w:val="00F03928"/>
  </w:style>
  <w:style w:type="character" w:customStyle="1" w:styleId="ListLabel303">
    <w:name w:val="ListLabel 303"/>
    <w:rsid w:val="00F03928"/>
  </w:style>
  <w:style w:type="character" w:customStyle="1" w:styleId="ListLabel304">
    <w:name w:val="ListLabel 304"/>
    <w:rsid w:val="00F03928"/>
  </w:style>
  <w:style w:type="character" w:customStyle="1" w:styleId="ListLabel305">
    <w:name w:val="ListLabel 305"/>
    <w:rsid w:val="00F03928"/>
  </w:style>
  <w:style w:type="character" w:customStyle="1" w:styleId="ListLabel306">
    <w:name w:val="ListLabel 306"/>
    <w:rsid w:val="00F03928"/>
  </w:style>
  <w:style w:type="character" w:customStyle="1" w:styleId="ListLabel307">
    <w:name w:val="ListLabel 307"/>
    <w:rsid w:val="00F03928"/>
  </w:style>
  <w:style w:type="character" w:customStyle="1" w:styleId="ListLabel308">
    <w:name w:val="ListLabel 308"/>
    <w:rsid w:val="00F03928"/>
    <w:rPr>
      <w:sz w:val="20"/>
    </w:rPr>
  </w:style>
  <w:style w:type="character" w:customStyle="1" w:styleId="ListLabel309">
    <w:name w:val="ListLabel 309"/>
    <w:rsid w:val="00F03928"/>
    <w:rPr>
      <w:sz w:val="20"/>
    </w:rPr>
  </w:style>
  <w:style w:type="character" w:customStyle="1" w:styleId="ListLabel310">
    <w:name w:val="ListLabel 310"/>
    <w:rsid w:val="00F03928"/>
  </w:style>
  <w:style w:type="character" w:customStyle="1" w:styleId="ListLabel311">
    <w:name w:val="ListLabel 311"/>
    <w:rsid w:val="00F03928"/>
  </w:style>
  <w:style w:type="character" w:customStyle="1" w:styleId="ListLabel312">
    <w:name w:val="ListLabel 312"/>
    <w:rsid w:val="00F03928"/>
  </w:style>
  <w:style w:type="character" w:customStyle="1" w:styleId="ListLabel313">
    <w:name w:val="ListLabel 313"/>
    <w:rsid w:val="00F03928"/>
  </w:style>
  <w:style w:type="character" w:customStyle="1" w:styleId="ListLabel314">
    <w:name w:val="ListLabel 314"/>
    <w:rsid w:val="00F03928"/>
  </w:style>
  <w:style w:type="character" w:customStyle="1" w:styleId="ListLabel315">
    <w:name w:val="ListLabel 315"/>
    <w:rsid w:val="00F03928"/>
  </w:style>
  <w:style w:type="character" w:customStyle="1" w:styleId="ListLabel316">
    <w:name w:val="ListLabel 316"/>
    <w:rsid w:val="00F03928"/>
  </w:style>
  <w:style w:type="character" w:customStyle="1" w:styleId="ListLabel317">
    <w:name w:val="ListLabel 317"/>
    <w:rsid w:val="00F03928"/>
  </w:style>
  <w:style w:type="character" w:customStyle="1" w:styleId="ListLabel318">
    <w:name w:val="ListLabel 318"/>
    <w:rsid w:val="00F03928"/>
    <w:rPr>
      <w:sz w:val="20"/>
    </w:rPr>
  </w:style>
  <w:style w:type="character" w:customStyle="1" w:styleId="ListLabel319">
    <w:name w:val="ListLabel 319"/>
    <w:rsid w:val="00F03928"/>
  </w:style>
  <w:style w:type="character" w:customStyle="1" w:styleId="ListLabel320">
    <w:name w:val="ListLabel 320"/>
    <w:rsid w:val="00F03928"/>
  </w:style>
  <w:style w:type="character" w:customStyle="1" w:styleId="ListLabel321">
    <w:name w:val="ListLabel 321"/>
    <w:rsid w:val="00F03928"/>
  </w:style>
  <w:style w:type="character" w:customStyle="1" w:styleId="ListLabel322">
    <w:name w:val="ListLabel 322"/>
    <w:rsid w:val="00F03928"/>
  </w:style>
  <w:style w:type="character" w:customStyle="1" w:styleId="ListLabel323">
    <w:name w:val="ListLabel 323"/>
    <w:rsid w:val="00F03928"/>
  </w:style>
  <w:style w:type="character" w:customStyle="1" w:styleId="ListLabel324">
    <w:name w:val="ListLabel 324"/>
    <w:rsid w:val="00F03928"/>
  </w:style>
  <w:style w:type="character" w:customStyle="1" w:styleId="ListLabel325">
    <w:name w:val="ListLabel 325"/>
    <w:rsid w:val="00F03928"/>
  </w:style>
  <w:style w:type="character" w:customStyle="1" w:styleId="ListLabel326">
    <w:name w:val="ListLabel 326"/>
    <w:rsid w:val="00F03928"/>
  </w:style>
  <w:style w:type="character" w:customStyle="1" w:styleId="ListLabel327">
    <w:name w:val="ListLabel 327"/>
    <w:rsid w:val="00F03928"/>
    <w:rPr>
      <w:b/>
      <w:sz w:val="20"/>
    </w:rPr>
  </w:style>
  <w:style w:type="character" w:customStyle="1" w:styleId="ListLabel328">
    <w:name w:val="ListLabel 328"/>
    <w:rsid w:val="00F03928"/>
  </w:style>
  <w:style w:type="character" w:customStyle="1" w:styleId="ListLabel329">
    <w:name w:val="ListLabel 329"/>
    <w:rsid w:val="00F03928"/>
  </w:style>
  <w:style w:type="character" w:customStyle="1" w:styleId="ListLabel330">
    <w:name w:val="ListLabel 330"/>
    <w:rsid w:val="00F03928"/>
  </w:style>
  <w:style w:type="character" w:customStyle="1" w:styleId="ListLabel331">
    <w:name w:val="ListLabel 331"/>
    <w:rsid w:val="00F03928"/>
  </w:style>
  <w:style w:type="character" w:customStyle="1" w:styleId="ListLabel332">
    <w:name w:val="ListLabel 332"/>
    <w:rsid w:val="00F03928"/>
  </w:style>
  <w:style w:type="character" w:customStyle="1" w:styleId="ListLabel333">
    <w:name w:val="ListLabel 333"/>
    <w:rsid w:val="00F03928"/>
  </w:style>
  <w:style w:type="character" w:customStyle="1" w:styleId="ListLabel334">
    <w:name w:val="ListLabel 334"/>
    <w:rsid w:val="00F03928"/>
  </w:style>
  <w:style w:type="character" w:customStyle="1" w:styleId="ListLabel335">
    <w:name w:val="ListLabel 335"/>
    <w:rsid w:val="00F03928"/>
  </w:style>
  <w:style w:type="character" w:customStyle="1" w:styleId="ListLabel336">
    <w:name w:val="ListLabel 336"/>
    <w:rsid w:val="00F03928"/>
    <w:rPr>
      <w:sz w:val="20"/>
    </w:rPr>
  </w:style>
  <w:style w:type="character" w:customStyle="1" w:styleId="ListLabel337">
    <w:name w:val="ListLabel 337"/>
    <w:rsid w:val="00F03928"/>
  </w:style>
  <w:style w:type="character" w:customStyle="1" w:styleId="ListLabel338">
    <w:name w:val="ListLabel 338"/>
    <w:rsid w:val="00F03928"/>
  </w:style>
  <w:style w:type="character" w:customStyle="1" w:styleId="ListLabel339">
    <w:name w:val="ListLabel 339"/>
    <w:rsid w:val="00F03928"/>
  </w:style>
  <w:style w:type="character" w:customStyle="1" w:styleId="ListLabel340">
    <w:name w:val="ListLabel 340"/>
    <w:rsid w:val="00F03928"/>
  </w:style>
  <w:style w:type="character" w:customStyle="1" w:styleId="ListLabel341">
    <w:name w:val="ListLabel 341"/>
    <w:rsid w:val="00F03928"/>
  </w:style>
  <w:style w:type="character" w:customStyle="1" w:styleId="ListLabel342">
    <w:name w:val="ListLabel 342"/>
    <w:rsid w:val="00F03928"/>
  </w:style>
  <w:style w:type="character" w:customStyle="1" w:styleId="ListLabel343">
    <w:name w:val="ListLabel 343"/>
    <w:rsid w:val="00F03928"/>
  </w:style>
  <w:style w:type="character" w:customStyle="1" w:styleId="ListLabel344">
    <w:name w:val="ListLabel 344"/>
    <w:rsid w:val="00F03928"/>
  </w:style>
  <w:style w:type="character" w:customStyle="1" w:styleId="ListLabel345">
    <w:name w:val="ListLabel 345"/>
    <w:rsid w:val="00F03928"/>
    <w:rPr>
      <w:sz w:val="20"/>
    </w:rPr>
  </w:style>
  <w:style w:type="character" w:customStyle="1" w:styleId="ListLabel346">
    <w:name w:val="ListLabel 346"/>
    <w:rsid w:val="00F03928"/>
  </w:style>
  <w:style w:type="character" w:customStyle="1" w:styleId="ListLabel347">
    <w:name w:val="ListLabel 347"/>
    <w:rsid w:val="00F03928"/>
  </w:style>
  <w:style w:type="character" w:customStyle="1" w:styleId="ListLabel348">
    <w:name w:val="ListLabel 348"/>
    <w:rsid w:val="00F03928"/>
  </w:style>
  <w:style w:type="character" w:customStyle="1" w:styleId="ListLabel349">
    <w:name w:val="ListLabel 349"/>
    <w:rsid w:val="00F03928"/>
  </w:style>
  <w:style w:type="character" w:customStyle="1" w:styleId="ListLabel350">
    <w:name w:val="ListLabel 350"/>
    <w:rsid w:val="00F03928"/>
  </w:style>
  <w:style w:type="character" w:customStyle="1" w:styleId="ListLabel351">
    <w:name w:val="ListLabel 351"/>
    <w:rsid w:val="00F03928"/>
  </w:style>
  <w:style w:type="character" w:customStyle="1" w:styleId="ListLabel352">
    <w:name w:val="ListLabel 352"/>
    <w:rsid w:val="00F03928"/>
  </w:style>
  <w:style w:type="character" w:customStyle="1" w:styleId="ListLabel353">
    <w:name w:val="ListLabel 353"/>
    <w:rsid w:val="00F03928"/>
  </w:style>
  <w:style w:type="character" w:customStyle="1" w:styleId="ListLabel354">
    <w:name w:val="ListLabel 354"/>
    <w:rsid w:val="00F03928"/>
    <w:rPr>
      <w:sz w:val="20"/>
    </w:rPr>
  </w:style>
  <w:style w:type="character" w:customStyle="1" w:styleId="ListLabel355">
    <w:name w:val="ListLabel 355"/>
    <w:rsid w:val="00F03928"/>
  </w:style>
  <w:style w:type="character" w:customStyle="1" w:styleId="ListLabel356">
    <w:name w:val="ListLabel 356"/>
    <w:rsid w:val="00F03928"/>
  </w:style>
  <w:style w:type="character" w:customStyle="1" w:styleId="ListLabel357">
    <w:name w:val="ListLabel 357"/>
    <w:rsid w:val="00F03928"/>
  </w:style>
  <w:style w:type="character" w:customStyle="1" w:styleId="ListLabel358">
    <w:name w:val="ListLabel 358"/>
    <w:rsid w:val="00F03928"/>
  </w:style>
  <w:style w:type="character" w:customStyle="1" w:styleId="ListLabel359">
    <w:name w:val="ListLabel 359"/>
    <w:rsid w:val="00F03928"/>
  </w:style>
  <w:style w:type="character" w:customStyle="1" w:styleId="ListLabel360">
    <w:name w:val="ListLabel 360"/>
    <w:rsid w:val="00F03928"/>
  </w:style>
  <w:style w:type="character" w:customStyle="1" w:styleId="ListLabel361">
    <w:name w:val="ListLabel 361"/>
    <w:rsid w:val="00F03928"/>
  </w:style>
  <w:style w:type="character" w:customStyle="1" w:styleId="ListLabel362">
    <w:name w:val="ListLabel 362"/>
    <w:rsid w:val="00F03928"/>
  </w:style>
  <w:style w:type="character" w:customStyle="1" w:styleId="ListLabel363">
    <w:name w:val="ListLabel 363"/>
    <w:rsid w:val="00F03928"/>
    <w:rPr>
      <w:sz w:val="20"/>
    </w:rPr>
  </w:style>
  <w:style w:type="character" w:customStyle="1" w:styleId="ListLabel364">
    <w:name w:val="ListLabel 364"/>
    <w:rsid w:val="00F03928"/>
  </w:style>
  <w:style w:type="character" w:customStyle="1" w:styleId="ListLabel365">
    <w:name w:val="ListLabel 365"/>
    <w:rsid w:val="00F03928"/>
  </w:style>
  <w:style w:type="character" w:customStyle="1" w:styleId="ListLabel366">
    <w:name w:val="ListLabel 366"/>
    <w:rsid w:val="00F03928"/>
  </w:style>
  <w:style w:type="character" w:customStyle="1" w:styleId="ListLabel367">
    <w:name w:val="ListLabel 367"/>
    <w:rsid w:val="00F03928"/>
  </w:style>
  <w:style w:type="character" w:customStyle="1" w:styleId="ListLabel368">
    <w:name w:val="ListLabel 368"/>
    <w:rsid w:val="00F03928"/>
  </w:style>
  <w:style w:type="character" w:customStyle="1" w:styleId="ListLabel369">
    <w:name w:val="ListLabel 369"/>
    <w:rsid w:val="00F03928"/>
  </w:style>
  <w:style w:type="character" w:customStyle="1" w:styleId="ListLabel370">
    <w:name w:val="ListLabel 370"/>
    <w:rsid w:val="00F03928"/>
  </w:style>
  <w:style w:type="character" w:customStyle="1" w:styleId="ListLabel371">
    <w:name w:val="ListLabel 371"/>
    <w:rsid w:val="00F03928"/>
  </w:style>
  <w:style w:type="character" w:customStyle="1" w:styleId="ListLabel372">
    <w:name w:val="ListLabel 372"/>
    <w:rsid w:val="00F03928"/>
    <w:rPr>
      <w:sz w:val="20"/>
    </w:rPr>
  </w:style>
  <w:style w:type="character" w:customStyle="1" w:styleId="ListLabel373">
    <w:name w:val="ListLabel 373"/>
    <w:rsid w:val="00F03928"/>
  </w:style>
  <w:style w:type="character" w:customStyle="1" w:styleId="ListLabel374">
    <w:name w:val="ListLabel 374"/>
    <w:rsid w:val="00F03928"/>
  </w:style>
  <w:style w:type="character" w:customStyle="1" w:styleId="ListLabel375">
    <w:name w:val="ListLabel 375"/>
    <w:rsid w:val="00F03928"/>
  </w:style>
  <w:style w:type="character" w:customStyle="1" w:styleId="ListLabel376">
    <w:name w:val="ListLabel 376"/>
    <w:rsid w:val="00F03928"/>
  </w:style>
  <w:style w:type="character" w:customStyle="1" w:styleId="ListLabel377">
    <w:name w:val="ListLabel 377"/>
    <w:rsid w:val="00F03928"/>
  </w:style>
  <w:style w:type="character" w:customStyle="1" w:styleId="ListLabel378">
    <w:name w:val="ListLabel 378"/>
    <w:rsid w:val="00F03928"/>
  </w:style>
  <w:style w:type="character" w:customStyle="1" w:styleId="ListLabel379">
    <w:name w:val="ListLabel 379"/>
    <w:rsid w:val="00F03928"/>
  </w:style>
  <w:style w:type="character" w:customStyle="1" w:styleId="ListLabel380">
    <w:name w:val="ListLabel 380"/>
    <w:rsid w:val="00F03928"/>
  </w:style>
  <w:style w:type="character" w:customStyle="1" w:styleId="ListLabel381">
    <w:name w:val="ListLabel 381"/>
    <w:rsid w:val="00F03928"/>
    <w:rPr>
      <w:b/>
      <w:color w:val="00000A"/>
      <w:sz w:val="20"/>
    </w:rPr>
  </w:style>
  <w:style w:type="character" w:customStyle="1" w:styleId="ListLabel382">
    <w:name w:val="ListLabel 382"/>
    <w:rsid w:val="00F03928"/>
  </w:style>
  <w:style w:type="character" w:customStyle="1" w:styleId="ListLabel383">
    <w:name w:val="ListLabel 383"/>
    <w:rsid w:val="00F03928"/>
  </w:style>
  <w:style w:type="character" w:customStyle="1" w:styleId="ListLabel384">
    <w:name w:val="ListLabel 384"/>
    <w:rsid w:val="00F03928"/>
  </w:style>
  <w:style w:type="character" w:customStyle="1" w:styleId="ListLabel385">
    <w:name w:val="ListLabel 385"/>
    <w:rsid w:val="00F03928"/>
  </w:style>
  <w:style w:type="character" w:customStyle="1" w:styleId="ListLabel386">
    <w:name w:val="ListLabel 386"/>
    <w:rsid w:val="00F03928"/>
  </w:style>
  <w:style w:type="character" w:customStyle="1" w:styleId="ListLabel387">
    <w:name w:val="ListLabel 387"/>
    <w:rsid w:val="00F03928"/>
  </w:style>
  <w:style w:type="character" w:customStyle="1" w:styleId="ListLabel388">
    <w:name w:val="ListLabel 388"/>
    <w:rsid w:val="00F03928"/>
  </w:style>
  <w:style w:type="character" w:customStyle="1" w:styleId="ListLabel389">
    <w:name w:val="ListLabel 389"/>
    <w:rsid w:val="00F03928"/>
  </w:style>
  <w:style w:type="character" w:customStyle="1" w:styleId="ListLabel390">
    <w:name w:val="ListLabel 390"/>
    <w:rsid w:val="00F03928"/>
    <w:rPr>
      <w:b/>
      <w:color w:val="00000A"/>
      <w:sz w:val="20"/>
    </w:rPr>
  </w:style>
  <w:style w:type="character" w:customStyle="1" w:styleId="ListLabel391">
    <w:name w:val="ListLabel 391"/>
    <w:rsid w:val="00F03928"/>
  </w:style>
  <w:style w:type="character" w:customStyle="1" w:styleId="ListLabel392">
    <w:name w:val="ListLabel 392"/>
    <w:rsid w:val="00F03928"/>
  </w:style>
  <w:style w:type="character" w:customStyle="1" w:styleId="ListLabel393">
    <w:name w:val="ListLabel 393"/>
    <w:rsid w:val="00F03928"/>
  </w:style>
  <w:style w:type="character" w:customStyle="1" w:styleId="ListLabel394">
    <w:name w:val="ListLabel 394"/>
    <w:rsid w:val="00F03928"/>
  </w:style>
  <w:style w:type="character" w:customStyle="1" w:styleId="ListLabel395">
    <w:name w:val="ListLabel 395"/>
    <w:rsid w:val="00F03928"/>
  </w:style>
  <w:style w:type="character" w:customStyle="1" w:styleId="ListLabel396">
    <w:name w:val="ListLabel 396"/>
    <w:rsid w:val="00F03928"/>
  </w:style>
  <w:style w:type="character" w:customStyle="1" w:styleId="ListLabel397">
    <w:name w:val="ListLabel 397"/>
    <w:rsid w:val="00F03928"/>
  </w:style>
  <w:style w:type="character" w:customStyle="1" w:styleId="ListLabel398">
    <w:name w:val="ListLabel 398"/>
    <w:rsid w:val="00F03928"/>
  </w:style>
  <w:style w:type="paragraph" w:customStyle="1" w:styleId="Caption1">
    <w:name w:val="Caption1"/>
    <w:basedOn w:val="a3"/>
    <w:rsid w:val="00F03928"/>
    <w:pPr>
      <w:suppressLineNumbers/>
      <w:spacing w:before="120" w:after="120"/>
    </w:pPr>
    <w:rPr>
      <w:rFonts w:cs="FreeSans"/>
      <w:i/>
      <w:iCs/>
      <w:color w:val="00000A"/>
    </w:rPr>
  </w:style>
  <w:style w:type="paragraph" w:customStyle="1" w:styleId="Footer1">
    <w:name w:val="Footer1"/>
    <w:basedOn w:val="a3"/>
    <w:rsid w:val="00F03928"/>
    <w:pPr>
      <w:tabs>
        <w:tab w:val="center" w:pos="4677"/>
        <w:tab w:val="right" w:pos="9355"/>
      </w:tabs>
    </w:pPr>
    <w:rPr>
      <w:color w:val="00000A"/>
    </w:rPr>
  </w:style>
  <w:style w:type="paragraph" w:customStyle="1" w:styleId="Header2">
    <w:name w:val="Header2"/>
    <w:basedOn w:val="a3"/>
    <w:rsid w:val="00F03928"/>
    <w:pPr>
      <w:tabs>
        <w:tab w:val="center" w:pos="4677"/>
        <w:tab w:val="right" w:pos="9355"/>
      </w:tabs>
    </w:pPr>
    <w:rPr>
      <w:color w:val="00000A"/>
    </w:rPr>
  </w:style>
  <w:style w:type="paragraph" w:customStyle="1" w:styleId="TOC11">
    <w:name w:val="TOC 11"/>
    <w:basedOn w:val="a3"/>
    <w:rsid w:val="00F03928"/>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F03928"/>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F03928"/>
    <w:pPr>
      <w:ind w:left="238"/>
    </w:pPr>
    <w:rPr>
      <w:color w:val="00000A"/>
    </w:rPr>
  </w:style>
  <w:style w:type="paragraph" w:customStyle="1" w:styleId="1fffffffc">
    <w:name w:val="ͮ𬠫1"/>
    <w:rsid w:val="00F03928"/>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F03928"/>
    <w:pPr>
      <w:ind w:left="480"/>
    </w:pPr>
    <w:rPr>
      <w:color w:val="00000A"/>
    </w:rPr>
  </w:style>
  <w:style w:type="paragraph" w:customStyle="1" w:styleId="TOC41">
    <w:name w:val="TOC 41"/>
    <w:basedOn w:val="a3"/>
    <w:rsid w:val="00F03928"/>
    <w:pPr>
      <w:widowControl w:val="0"/>
      <w:tabs>
        <w:tab w:val="left" w:pos="502"/>
        <w:tab w:val="left" w:pos="3330"/>
      </w:tabs>
      <w:ind w:left="502" w:hanging="720"/>
    </w:pPr>
    <w:rPr>
      <w:color w:val="00000A"/>
    </w:rPr>
  </w:style>
  <w:style w:type="paragraph" w:customStyle="1" w:styleId="TOC51">
    <w:name w:val="TOC 51"/>
    <w:basedOn w:val="a3"/>
    <w:rsid w:val="00F03928"/>
    <w:pPr>
      <w:spacing w:after="100" w:line="276" w:lineRule="auto"/>
      <w:ind w:left="880"/>
    </w:pPr>
    <w:rPr>
      <w:rFonts w:ascii="Calibri" w:hAnsi="Calibri"/>
      <w:color w:val="00000A"/>
      <w:sz w:val="22"/>
      <w:szCs w:val="22"/>
    </w:rPr>
  </w:style>
  <w:style w:type="paragraph" w:customStyle="1" w:styleId="TOC61">
    <w:name w:val="TOC 61"/>
    <w:basedOn w:val="a3"/>
    <w:rsid w:val="00F03928"/>
    <w:pPr>
      <w:spacing w:after="100" w:line="276" w:lineRule="auto"/>
      <w:ind w:left="1100"/>
    </w:pPr>
    <w:rPr>
      <w:rFonts w:ascii="Calibri" w:hAnsi="Calibri"/>
      <w:color w:val="00000A"/>
      <w:sz w:val="22"/>
      <w:szCs w:val="22"/>
    </w:rPr>
  </w:style>
  <w:style w:type="paragraph" w:customStyle="1" w:styleId="TOC71">
    <w:name w:val="TOC 71"/>
    <w:basedOn w:val="a3"/>
    <w:rsid w:val="00F03928"/>
    <w:pPr>
      <w:spacing w:after="100" w:line="276" w:lineRule="auto"/>
      <w:ind w:left="1320"/>
    </w:pPr>
    <w:rPr>
      <w:rFonts w:ascii="Calibri" w:hAnsi="Calibri"/>
      <w:color w:val="00000A"/>
      <w:sz w:val="22"/>
      <w:szCs w:val="22"/>
    </w:rPr>
  </w:style>
  <w:style w:type="paragraph" w:customStyle="1" w:styleId="TOC81">
    <w:name w:val="TOC 81"/>
    <w:basedOn w:val="a3"/>
    <w:rsid w:val="00F03928"/>
    <w:pPr>
      <w:spacing w:after="100" w:line="276" w:lineRule="auto"/>
      <w:ind w:left="1540"/>
    </w:pPr>
    <w:rPr>
      <w:rFonts w:ascii="Calibri" w:hAnsi="Calibri"/>
      <w:color w:val="00000A"/>
      <w:sz w:val="22"/>
      <w:szCs w:val="22"/>
    </w:rPr>
  </w:style>
  <w:style w:type="paragraph" w:customStyle="1" w:styleId="TOC91">
    <w:name w:val="TOC 91"/>
    <w:basedOn w:val="a3"/>
    <w:rsid w:val="00F03928"/>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F03928"/>
    <w:rPr>
      <w:color w:val="00000A"/>
    </w:rPr>
  </w:style>
  <w:style w:type="paragraph" w:customStyle="1" w:styleId="9b">
    <w:name w:val="Стиль9"/>
    <w:rsid w:val="00F039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F03928"/>
    <w:rPr>
      <w:sz w:val="16"/>
    </w:rPr>
  </w:style>
  <w:style w:type="paragraph" w:customStyle="1" w:styleId="7f0">
    <w:name w:val="Знак7"/>
    <w:basedOn w:val="a3"/>
    <w:rsid w:val="00F03928"/>
    <w:pPr>
      <w:spacing w:after="160" w:line="240" w:lineRule="exact"/>
    </w:pPr>
    <w:rPr>
      <w:rFonts w:ascii="Verdana" w:hAnsi="Verdana"/>
      <w:sz w:val="20"/>
      <w:szCs w:val="20"/>
      <w:lang w:val="en-US" w:eastAsia="en-US"/>
    </w:rPr>
  </w:style>
  <w:style w:type="character" w:customStyle="1" w:styleId="6230">
    <w:name w:val="Знак Знак623"/>
    <w:rsid w:val="00F03928"/>
    <w:rPr>
      <w:rFonts w:ascii="Cambria" w:hAnsi="Cambria"/>
      <w:b/>
      <w:kern w:val="1"/>
      <w:sz w:val="32"/>
      <w:lang w:val="ru-RU" w:eastAsia="ar-SA" w:bidi="ar-SA"/>
    </w:rPr>
  </w:style>
  <w:style w:type="paragraph" w:customStyle="1" w:styleId="TOCHeading1">
    <w:name w:val="TOC Heading1"/>
    <w:basedOn w:val="11"/>
    <w:next w:val="a3"/>
    <w:rsid w:val="00F0392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F03928"/>
    <w:rPr>
      <w:i/>
      <w:color w:val="000000"/>
      <w:sz w:val="24"/>
    </w:rPr>
  </w:style>
  <w:style w:type="character" w:customStyle="1" w:styleId="IntenseQuoteChar5">
    <w:name w:val="Intense Quote Char5"/>
    <w:locked/>
    <w:rsid w:val="00F03928"/>
    <w:rPr>
      <w:b/>
      <w:i/>
      <w:color w:val="4F81BD"/>
      <w:sz w:val="24"/>
    </w:rPr>
  </w:style>
  <w:style w:type="paragraph" w:customStyle="1" w:styleId="11ff0">
    <w:name w:val="Знак Знак Знак Знак Знак Знак Знак Знак Знак Знак Знак Знак Знак11"/>
    <w:basedOn w:val="a3"/>
    <w:rsid w:val="00F03928"/>
    <w:pPr>
      <w:spacing w:after="160" w:line="240" w:lineRule="exact"/>
    </w:pPr>
    <w:rPr>
      <w:rFonts w:ascii="Verdana" w:hAnsi="Verdana"/>
      <w:lang w:val="en-US" w:eastAsia="en-US"/>
    </w:rPr>
  </w:style>
  <w:style w:type="paragraph" w:customStyle="1" w:styleId="BodyText221">
    <w:name w:val="Body Text 221"/>
    <w:basedOn w:val="a3"/>
    <w:rsid w:val="00F03928"/>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F03928"/>
    <w:pPr>
      <w:suppressAutoHyphens/>
      <w:ind w:firstLine="454"/>
    </w:pPr>
    <w:rPr>
      <w:b/>
      <w:caps/>
      <w:lang w:eastAsia="zh-CN"/>
    </w:rPr>
  </w:style>
  <w:style w:type="paragraph" w:customStyle="1" w:styleId="Heading212">
    <w:name w:val="Heading 212"/>
    <w:basedOn w:val="a3"/>
    <w:next w:val="a3"/>
    <w:rsid w:val="00F039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F03928"/>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F03928"/>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F03928"/>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F03928"/>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F03928"/>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F039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F03928"/>
    <w:rPr>
      <w:rFonts w:ascii="Cambria" w:hAnsi="Cambria"/>
      <w:b/>
      <w:i/>
      <w:sz w:val="28"/>
    </w:rPr>
  </w:style>
  <w:style w:type="character" w:customStyle="1" w:styleId="7110">
    <w:name w:val="Знак Знак711"/>
    <w:rsid w:val="00F03928"/>
    <w:rPr>
      <w:sz w:val="16"/>
      <w:lang w:val="ru-RU" w:eastAsia="ru-RU"/>
    </w:rPr>
  </w:style>
  <w:style w:type="character" w:customStyle="1" w:styleId="1890">
    <w:name w:val="Знак Знак189"/>
    <w:rsid w:val="00F03928"/>
    <w:rPr>
      <w:rFonts w:ascii="Courier New" w:hAnsi="Courier New"/>
    </w:rPr>
  </w:style>
  <w:style w:type="character" w:customStyle="1" w:styleId="931">
    <w:name w:val="Знак Знак93"/>
    <w:locked/>
    <w:rsid w:val="00F03928"/>
    <w:rPr>
      <w:rFonts w:ascii="Tahoma" w:hAnsi="Tahoma"/>
      <w:lang w:val="ru-RU" w:eastAsia="ru-RU"/>
    </w:rPr>
  </w:style>
  <w:style w:type="character" w:customStyle="1" w:styleId="1330">
    <w:name w:val="Знак Знак133"/>
    <w:locked/>
    <w:rsid w:val="00F03928"/>
    <w:rPr>
      <w:lang w:val="ru-RU" w:eastAsia="ar-SA" w:bidi="ar-SA"/>
    </w:rPr>
  </w:style>
  <w:style w:type="character" w:customStyle="1" w:styleId="1133">
    <w:name w:val="Знак Знак113"/>
    <w:locked/>
    <w:rsid w:val="00F03928"/>
    <w:rPr>
      <w:sz w:val="28"/>
      <w:lang w:val="ru-RU" w:eastAsia="ru-RU"/>
    </w:rPr>
  </w:style>
  <w:style w:type="character" w:customStyle="1" w:styleId="1192">
    <w:name w:val="Знак1 Знак Знак19"/>
    <w:locked/>
    <w:rsid w:val="00F03928"/>
    <w:rPr>
      <w:rFonts w:ascii="Times New Roman" w:hAnsi="Times New Roman"/>
      <w:sz w:val="24"/>
      <w:lang w:eastAsia="ru-RU"/>
    </w:rPr>
  </w:style>
  <w:style w:type="character" w:customStyle="1" w:styleId="694">
    <w:name w:val="Знак6 Знак Знак9"/>
    <w:rsid w:val="00F03928"/>
    <w:rPr>
      <w:sz w:val="24"/>
      <w:lang w:val="ru-RU" w:eastAsia="ru-RU"/>
    </w:rPr>
  </w:style>
  <w:style w:type="character" w:customStyle="1" w:styleId="QuoteChar6">
    <w:name w:val="Quote Char6"/>
    <w:locked/>
    <w:rsid w:val="00F03928"/>
    <w:rPr>
      <w:rFonts w:ascii="Times New Roman" w:hAnsi="Times New Roman"/>
      <w:i/>
      <w:color w:val="000000"/>
      <w:sz w:val="24"/>
    </w:rPr>
  </w:style>
  <w:style w:type="character" w:customStyle="1" w:styleId="IntenseQuoteChar6">
    <w:name w:val="Intense Quote Char6"/>
    <w:locked/>
    <w:rsid w:val="00F03928"/>
    <w:rPr>
      <w:rFonts w:ascii="Times New Roman" w:hAnsi="Times New Roman"/>
      <w:b/>
      <w:i/>
      <w:color w:val="4F81BD"/>
      <w:sz w:val="24"/>
    </w:rPr>
  </w:style>
  <w:style w:type="character" w:customStyle="1" w:styleId="821">
    <w:name w:val="Знак Знак82"/>
    <w:locked/>
    <w:rsid w:val="00F03928"/>
    <w:rPr>
      <w:rFonts w:ascii="Arial" w:hAnsi="Arial"/>
      <w:sz w:val="24"/>
      <w:lang w:val="ru-RU" w:eastAsia="ru-RU"/>
    </w:rPr>
  </w:style>
  <w:style w:type="character" w:customStyle="1" w:styleId="2012">
    <w:name w:val="Знак Знак2012"/>
    <w:rsid w:val="00F03928"/>
    <w:rPr>
      <w:rFonts w:ascii="Arial" w:hAnsi="Arial"/>
      <w:sz w:val="22"/>
    </w:rPr>
  </w:style>
  <w:style w:type="character" w:customStyle="1" w:styleId="2014">
    <w:name w:val="Знак Знак2014"/>
    <w:rsid w:val="00F03928"/>
    <w:rPr>
      <w:rFonts w:ascii="Arial" w:hAnsi="Arial"/>
      <w:sz w:val="22"/>
    </w:rPr>
  </w:style>
  <w:style w:type="paragraph" w:customStyle="1" w:styleId="89">
    <w:name w:val="Абзац списка8"/>
    <w:basedOn w:val="a3"/>
    <w:rsid w:val="00F03928"/>
    <w:pPr>
      <w:spacing w:after="200" w:line="276" w:lineRule="auto"/>
      <w:ind w:left="720"/>
    </w:pPr>
    <w:rPr>
      <w:rFonts w:ascii="Calibri" w:hAnsi="Calibri"/>
      <w:sz w:val="22"/>
      <w:szCs w:val="22"/>
      <w:lang w:eastAsia="en-US"/>
    </w:rPr>
  </w:style>
  <w:style w:type="paragraph" w:customStyle="1" w:styleId="14a">
    <w:name w:val="Обычный14"/>
    <w:rsid w:val="00F03928"/>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F03928"/>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F03928"/>
    <w:pPr>
      <w:keepNext/>
      <w:widowControl/>
      <w:snapToGrid/>
      <w:ind w:left="0" w:firstLine="0"/>
      <w:outlineLvl w:val="2"/>
    </w:pPr>
    <w:rPr>
      <w:sz w:val="24"/>
    </w:rPr>
  </w:style>
  <w:style w:type="paragraph" w:customStyle="1" w:styleId="8a">
    <w:name w:val="Основной текст8"/>
    <w:basedOn w:val="14a"/>
    <w:rsid w:val="00F03928"/>
    <w:pPr>
      <w:widowControl/>
      <w:snapToGrid/>
      <w:spacing w:line="360" w:lineRule="auto"/>
      <w:ind w:left="0" w:firstLine="0"/>
    </w:pPr>
    <w:rPr>
      <w:sz w:val="24"/>
    </w:rPr>
  </w:style>
  <w:style w:type="numbering" w:customStyle="1" w:styleId="224">
    <w:name w:val="Стиль Стиль нумерованный + многоуровневый224"/>
    <w:rsid w:val="00F03928"/>
    <w:pPr>
      <w:numPr>
        <w:numId w:val="33"/>
      </w:numPr>
    </w:pPr>
  </w:style>
  <w:style w:type="paragraph" w:styleId="affe">
    <w:name w:val="Title"/>
    <w:basedOn w:val="a3"/>
    <w:next w:val="a3"/>
    <w:link w:val="54"/>
    <w:qFormat/>
    <w:rsid w:val="00F03928"/>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F03928"/>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978123">
      <w:bodyDiv w:val="1"/>
      <w:marLeft w:val="0"/>
      <w:marRight w:val="0"/>
      <w:marTop w:val="0"/>
      <w:marBottom w:val="0"/>
      <w:divBdr>
        <w:top w:val="none" w:sz="0" w:space="0" w:color="auto"/>
        <w:left w:val="none" w:sz="0" w:space="0" w:color="auto"/>
        <w:bottom w:val="none" w:sz="0" w:space="0" w:color="auto"/>
        <w:right w:val="none" w:sz="0" w:space="0" w:color="auto"/>
      </w:divBdr>
    </w:div>
    <w:div w:id="1067193368">
      <w:bodyDiv w:val="1"/>
      <w:marLeft w:val="0"/>
      <w:marRight w:val="0"/>
      <w:marTop w:val="0"/>
      <w:marBottom w:val="0"/>
      <w:divBdr>
        <w:top w:val="none" w:sz="0" w:space="0" w:color="auto"/>
        <w:left w:val="none" w:sz="0" w:space="0" w:color="auto"/>
        <w:bottom w:val="none" w:sz="0" w:space="0" w:color="auto"/>
        <w:right w:val="none" w:sz="0" w:space="0" w:color="auto"/>
      </w:divBdr>
    </w:div>
    <w:div w:id="1139687140">
      <w:bodyDiv w:val="1"/>
      <w:marLeft w:val="0"/>
      <w:marRight w:val="0"/>
      <w:marTop w:val="0"/>
      <w:marBottom w:val="0"/>
      <w:divBdr>
        <w:top w:val="none" w:sz="0" w:space="0" w:color="auto"/>
        <w:left w:val="none" w:sz="0" w:space="0" w:color="auto"/>
        <w:bottom w:val="none" w:sz="0" w:space="0" w:color="auto"/>
        <w:right w:val="none" w:sz="0" w:space="0" w:color="auto"/>
      </w:divBdr>
    </w:div>
    <w:div w:id="1173109510">
      <w:bodyDiv w:val="1"/>
      <w:marLeft w:val="0"/>
      <w:marRight w:val="0"/>
      <w:marTop w:val="0"/>
      <w:marBottom w:val="0"/>
      <w:divBdr>
        <w:top w:val="none" w:sz="0" w:space="0" w:color="auto"/>
        <w:left w:val="none" w:sz="0" w:space="0" w:color="auto"/>
        <w:bottom w:val="none" w:sz="0" w:space="0" w:color="auto"/>
        <w:right w:val="none" w:sz="0" w:space="0" w:color="auto"/>
      </w:divBdr>
    </w:div>
    <w:div w:id="186778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xed.ru/"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4417</Words>
  <Characters>25181</Characters>
  <Application>Microsoft Office Word</Application>
  <DocSecurity>0</DocSecurity>
  <Lines>209</Lines>
  <Paragraphs>59</Paragraphs>
  <ScaleCrop>false</ScaleCrop>
  <Company/>
  <LinksUpToDate>false</LinksUpToDate>
  <CharactersWithSpaces>29539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18</cp:revision>
  <dcterms:created xsi:type="dcterms:W3CDTF">2022-01-28T08:26:00Z</dcterms:created>
  <dcterms:modified xsi:type="dcterms:W3CDTF">2023-04-24T15:56:00Z</dcterms:modified>
</cp:coreProperties>
</file>